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394668">
      <w:pPr>
        <w:pStyle w:val="12"/>
        <w:ind w:left="7088"/>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394668">
      <w:pPr>
        <w:pStyle w:val="12"/>
      </w:pPr>
    </w:p>
    <w:p w:rsidR="0026768C" w:rsidRPr="00C438C8" w:rsidRDefault="0026768C" w:rsidP="00394668">
      <w:pPr>
        <w:pStyle w:val="12"/>
      </w:pPr>
      <w:r w:rsidRPr="00262B42">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002791"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29057798" w:history="1">
        <w:r w:rsidR="00002791" w:rsidRPr="0042103F">
          <w:rPr>
            <w:rStyle w:val="ae"/>
          </w:rPr>
          <w:t>III.</w:t>
        </w:r>
        <w:r w:rsidR="00002791">
          <w:rPr>
            <w:rFonts w:asciiTheme="minorHAnsi" w:eastAsiaTheme="minorEastAsia" w:hAnsiTheme="minorHAnsi" w:cstheme="minorBidi"/>
            <w:b w:val="0"/>
            <w:caps w:val="0"/>
            <w:szCs w:val="22"/>
          </w:rPr>
          <w:tab/>
        </w:r>
        <w:r w:rsidR="00002791" w:rsidRPr="0042103F">
          <w:rPr>
            <w:rStyle w:val="ae"/>
          </w:rPr>
          <w:t>Образцы основных форм документов, включаемых в Заявку</w:t>
        </w:r>
        <w:r w:rsidR="00002791">
          <w:rPr>
            <w:webHidden/>
          </w:rPr>
          <w:tab/>
        </w:r>
        <w:r w:rsidR="00002791">
          <w:rPr>
            <w:webHidden/>
          </w:rPr>
          <w:fldChar w:fldCharType="begin"/>
        </w:r>
        <w:r w:rsidR="00002791">
          <w:rPr>
            <w:webHidden/>
          </w:rPr>
          <w:instrText xml:space="preserve"> PAGEREF _Toc229057798 \h </w:instrText>
        </w:r>
        <w:r w:rsidR="00002791">
          <w:rPr>
            <w:webHidden/>
          </w:rPr>
        </w:r>
        <w:r w:rsidR="00002791">
          <w:rPr>
            <w:webHidden/>
          </w:rPr>
          <w:fldChar w:fldCharType="separate"/>
        </w:r>
        <w:r w:rsidR="00002791">
          <w:rPr>
            <w:webHidden/>
          </w:rPr>
          <w:t>3</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799" w:history="1">
        <w:r w:rsidR="00002791" w:rsidRPr="0042103F">
          <w:rPr>
            <w:rStyle w:val="ae"/>
            <w:i/>
            <w:shd w:val="clear" w:color="auto" w:fill="FFFF99"/>
          </w:rPr>
          <w:t>ДОКУМЕНТЫ ОСНОВНОЙ ЧАСТИ ЗАЯВКИ</w:t>
        </w:r>
        <w:r w:rsidR="00002791">
          <w:rPr>
            <w:webHidden/>
          </w:rPr>
          <w:tab/>
        </w:r>
        <w:r w:rsidR="00002791">
          <w:rPr>
            <w:webHidden/>
          </w:rPr>
          <w:fldChar w:fldCharType="begin"/>
        </w:r>
        <w:r w:rsidR="00002791">
          <w:rPr>
            <w:webHidden/>
          </w:rPr>
          <w:instrText xml:space="preserve"> PAGEREF _Toc229057799 \h </w:instrText>
        </w:r>
        <w:r w:rsidR="00002791">
          <w:rPr>
            <w:webHidden/>
          </w:rPr>
        </w:r>
        <w:r w:rsidR="00002791">
          <w:rPr>
            <w:webHidden/>
          </w:rPr>
          <w:fldChar w:fldCharType="separate"/>
        </w:r>
        <w:r w:rsidR="00002791">
          <w:rPr>
            <w:webHidden/>
          </w:rPr>
          <w:t>3</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00" w:history="1">
        <w:r w:rsidR="00002791" w:rsidRPr="0042103F">
          <w:rPr>
            <w:rStyle w:val="ae"/>
          </w:rPr>
          <w:t>1.1.</w:t>
        </w:r>
        <w:r w:rsidR="00002791">
          <w:rPr>
            <w:rFonts w:asciiTheme="minorHAnsi" w:eastAsiaTheme="minorEastAsia" w:hAnsiTheme="minorHAnsi" w:cstheme="minorBidi"/>
            <w:b w:val="0"/>
            <w:bCs w:val="0"/>
            <w:sz w:val="22"/>
            <w:szCs w:val="22"/>
          </w:rPr>
          <w:tab/>
        </w:r>
        <w:r w:rsidR="00002791" w:rsidRPr="0042103F">
          <w:rPr>
            <w:rStyle w:val="ae"/>
          </w:rPr>
          <w:t>Опись документов (форма 1)</w:t>
        </w:r>
        <w:r w:rsidR="00002791">
          <w:rPr>
            <w:webHidden/>
          </w:rPr>
          <w:tab/>
        </w:r>
        <w:r w:rsidR="00002791">
          <w:rPr>
            <w:webHidden/>
          </w:rPr>
          <w:fldChar w:fldCharType="begin"/>
        </w:r>
        <w:r w:rsidR="00002791">
          <w:rPr>
            <w:webHidden/>
          </w:rPr>
          <w:instrText xml:space="preserve"> PAGEREF _Toc229057800 \h </w:instrText>
        </w:r>
        <w:r w:rsidR="00002791">
          <w:rPr>
            <w:webHidden/>
          </w:rPr>
        </w:r>
        <w:r w:rsidR="00002791">
          <w:rPr>
            <w:webHidden/>
          </w:rPr>
          <w:fldChar w:fldCharType="separate"/>
        </w:r>
        <w:r w:rsidR="00002791">
          <w:rPr>
            <w:webHidden/>
          </w:rPr>
          <w:t>3</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01" w:history="1">
        <w:r w:rsidR="00002791" w:rsidRPr="0042103F">
          <w:rPr>
            <w:rStyle w:val="ae"/>
          </w:rPr>
          <w:t>1.1.1.</w:t>
        </w:r>
        <w:r w:rsidR="00002791">
          <w:rPr>
            <w:rFonts w:asciiTheme="minorHAnsi" w:eastAsiaTheme="minorEastAsia" w:hAnsiTheme="minorHAnsi" w:cstheme="minorBidi"/>
            <w:bCs w:val="0"/>
            <w:iCs w:val="0"/>
            <w:sz w:val="22"/>
            <w:szCs w:val="22"/>
          </w:rPr>
          <w:tab/>
        </w:r>
        <w:r w:rsidR="00002791" w:rsidRPr="0042103F">
          <w:rPr>
            <w:rStyle w:val="ae"/>
          </w:rPr>
          <w:t>Форма описи документов</w:t>
        </w:r>
        <w:r w:rsidR="00002791">
          <w:rPr>
            <w:webHidden/>
          </w:rPr>
          <w:tab/>
        </w:r>
        <w:r w:rsidR="00002791">
          <w:rPr>
            <w:webHidden/>
          </w:rPr>
          <w:fldChar w:fldCharType="begin"/>
        </w:r>
        <w:r w:rsidR="00002791">
          <w:rPr>
            <w:webHidden/>
          </w:rPr>
          <w:instrText xml:space="preserve"> PAGEREF _Toc229057801 \h </w:instrText>
        </w:r>
        <w:r w:rsidR="00002791">
          <w:rPr>
            <w:webHidden/>
          </w:rPr>
        </w:r>
        <w:r w:rsidR="00002791">
          <w:rPr>
            <w:webHidden/>
          </w:rPr>
          <w:fldChar w:fldCharType="separate"/>
        </w:r>
        <w:r w:rsidR="00002791">
          <w:rPr>
            <w:webHidden/>
          </w:rPr>
          <w:t>3</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02" w:history="1">
        <w:r w:rsidR="00002791" w:rsidRPr="0042103F">
          <w:rPr>
            <w:rStyle w:val="ae"/>
          </w:rPr>
          <w:t>1.1.2.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_Toc229057802 \h </w:instrText>
        </w:r>
        <w:r w:rsidR="00002791">
          <w:rPr>
            <w:webHidden/>
          </w:rPr>
        </w:r>
        <w:r w:rsidR="00002791">
          <w:rPr>
            <w:webHidden/>
          </w:rPr>
          <w:fldChar w:fldCharType="separate"/>
        </w:r>
        <w:r w:rsidR="00002791">
          <w:rPr>
            <w:webHidden/>
          </w:rPr>
          <w:t>4</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03" w:history="1">
        <w:r w:rsidR="00002791" w:rsidRPr="0042103F">
          <w:rPr>
            <w:rStyle w:val="ae"/>
          </w:rPr>
          <w:t>1.2.</w:t>
        </w:r>
        <w:r w:rsidR="00002791">
          <w:rPr>
            <w:rFonts w:asciiTheme="minorHAnsi" w:eastAsiaTheme="minorEastAsia" w:hAnsiTheme="minorHAnsi" w:cstheme="minorBidi"/>
            <w:b w:val="0"/>
            <w:bCs w:val="0"/>
            <w:sz w:val="22"/>
            <w:szCs w:val="22"/>
          </w:rPr>
          <w:tab/>
        </w:r>
        <w:r w:rsidR="00002791" w:rsidRPr="0042103F">
          <w:rPr>
            <w:rStyle w:val="ae"/>
          </w:rPr>
          <w:t>Техническое предложение (форма 2)</w:t>
        </w:r>
        <w:r w:rsidR="00002791">
          <w:rPr>
            <w:webHidden/>
          </w:rPr>
          <w:tab/>
        </w:r>
        <w:r w:rsidR="00002791">
          <w:rPr>
            <w:webHidden/>
          </w:rPr>
          <w:fldChar w:fldCharType="begin"/>
        </w:r>
        <w:r w:rsidR="00002791">
          <w:rPr>
            <w:webHidden/>
          </w:rPr>
          <w:instrText xml:space="preserve"> PAGEREF _Toc229057803 \h </w:instrText>
        </w:r>
        <w:r w:rsidR="00002791">
          <w:rPr>
            <w:webHidden/>
          </w:rPr>
        </w:r>
        <w:r w:rsidR="00002791">
          <w:rPr>
            <w:webHidden/>
          </w:rPr>
          <w:fldChar w:fldCharType="separate"/>
        </w:r>
        <w:r w:rsidR="00002791">
          <w:rPr>
            <w:webHidden/>
          </w:rPr>
          <w:t>5</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04" w:history="1">
        <w:r w:rsidR="00002791" w:rsidRPr="0042103F">
          <w:rPr>
            <w:rStyle w:val="ae"/>
          </w:rPr>
          <w:t>1.2.1.</w:t>
        </w:r>
        <w:r w:rsidR="00002791">
          <w:rPr>
            <w:rFonts w:asciiTheme="minorHAnsi" w:eastAsiaTheme="minorEastAsia" w:hAnsiTheme="minorHAnsi" w:cstheme="minorBidi"/>
            <w:bCs w:val="0"/>
            <w:iCs w:val="0"/>
            <w:sz w:val="22"/>
            <w:szCs w:val="22"/>
          </w:rPr>
          <w:tab/>
        </w:r>
        <w:r w:rsidR="00002791" w:rsidRPr="0042103F">
          <w:rPr>
            <w:rStyle w:val="ae"/>
          </w:rPr>
          <w:t>Форма технического предложения</w:t>
        </w:r>
        <w:r w:rsidR="00002791">
          <w:rPr>
            <w:webHidden/>
          </w:rPr>
          <w:tab/>
        </w:r>
        <w:r w:rsidR="00002791">
          <w:rPr>
            <w:webHidden/>
          </w:rPr>
          <w:fldChar w:fldCharType="begin"/>
        </w:r>
        <w:r w:rsidR="00002791">
          <w:rPr>
            <w:webHidden/>
          </w:rPr>
          <w:instrText xml:space="preserve"> PAGEREF _Toc229057804 \h </w:instrText>
        </w:r>
        <w:r w:rsidR="00002791">
          <w:rPr>
            <w:webHidden/>
          </w:rPr>
        </w:r>
        <w:r w:rsidR="00002791">
          <w:rPr>
            <w:webHidden/>
          </w:rPr>
          <w:fldChar w:fldCharType="separate"/>
        </w:r>
        <w:r w:rsidR="00002791">
          <w:rPr>
            <w:webHidden/>
          </w:rPr>
          <w:t>5</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05" w:history="1">
        <w:r w:rsidR="00002791" w:rsidRPr="0042103F">
          <w:rPr>
            <w:rStyle w:val="ae"/>
          </w:rPr>
          <w:t>1.2.2.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_Toc229057805 \h </w:instrText>
        </w:r>
        <w:r w:rsidR="00002791">
          <w:rPr>
            <w:webHidden/>
          </w:rPr>
        </w:r>
        <w:r w:rsidR="00002791">
          <w:rPr>
            <w:webHidden/>
          </w:rPr>
          <w:fldChar w:fldCharType="separate"/>
        </w:r>
        <w:r w:rsidR="00002791">
          <w:rPr>
            <w:webHidden/>
          </w:rPr>
          <w:t>6</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06" w:history="1">
        <w:r w:rsidR="00002791" w:rsidRPr="0042103F">
          <w:rPr>
            <w:rStyle w:val="ae"/>
          </w:rPr>
          <w:t>1.3.</w:t>
        </w:r>
        <w:r w:rsidR="00002791">
          <w:rPr>
            <w:rFonts w:asciiTheme="minorHAnsi" w:eastAsiaTheme="minorEastAsia" w:hAnsiTheme="minorHAnsi" w:cstheme="minorBidi"/>
            <w:b w:val="0"/>
            <w:bCs w:val="0"/>
            <w:sz w:val="22"/>
            <w:szCs w:val="22"/>
          </w:rPr>
          <w:tab/>
        </w:r>
        <w:r w:rsidR="00002791" w:rsidRPr="0042103F">
          <w:rPr>
            <w:rStyle w:val="ae"/>
          </w:rPr>
          <w:t>Согласие с проектом(ами) Договора(ов) (форма 3)</w:t>
        </w:r>
        <w:r w:rsidR="00002791">
          <w:rPr>
            <w:webHidden/>
          </w:rPr>
          <w:tab/>
        </w:r>
        <w:r w:rsidR="00002791">
          <w:rPr>
            <w:webHidden/>
          </w:rPr>
          <w:fldChar w:fldCharType="begin"/>
        </w:r>
        <w:r w:rsidR="00002791">
          <w:rPr>
            <w:webHidden/>
          </w:rPr>
          <w:instrText xml:space="preserve"> PAGEREF _Toc229057806 \h </w:instrText>
        </w:r>
        <w:r w:rsidR="00002791">
          <w:rPr>
            <w:webHidden/>
          </w:rPr>
        </w:r>
        <w:r w:rsidR="00002791">
          <w:rPr>
            <w:webHidden/>
          </w:rPr>
          <w:fldChar w:fldCharType="separate"/>
        </w:r>
        <w:r w:rsidR="00002791">
          <w:rPr>
            <w:webHidden/>
          </w:rPr>
          <w:t>7</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07" w:history="1">
        <w:r w:rsidR="00002791" w:rsidRPr="0042103F">
          <w:rPr>
            <w:rStyle w:val="ae"/>
          </w:rPr>
          <w:t>1.3.1.</w:t>
        </w:r>
        <w:r w:rsidR="00002791">
          <w:rPr>
            <w:rFonts w:asciiTheme="minorHAnsi" w:eastAsiaTheme="minorEastAsia" w:hAnsiTheme="minorHAnsi" w:cstheme="minorBidi"/>
            <w:bCs w:val="0"/>
            <w:iCs w:val="0"/>
            <w:sz w:val="22"/>
            <w:szCs w:val="22"/>
          </w:rPr>
          <w:tab/>
        </w:r>
        <w:r w:rsidR="00002791" w:rsidRPr="0042103F">
          <w:rPr>
            <w:rStyle w:val="ae"/>
          </w:rPr>
          <w:t>Форма согласия с проектом(ами) Договора(ов)</w:t>
        </w:r>
        <w:r w:rsidR="00002791">
          <w:rPr>
            <w:webHidden/>
          </w:rPr>
          <w:tab/>
        </w:r>
        <w:r w:rsidR="00002791">
          <w:rPr>
            <w:webHidden/>
          </w:rPr>
          <w:fldChar w:fldCharType="begin"/>
        </w:r>
        <w:r w:rsidR="00002791">
          <w:rPr>
            <w:webHidden/>
          </w:rPr>
          <w:instrText xml:space="preserve"> PAGEREF _Toc229057807 \h </w:instrText>
        </w:r>
        <w:r w:rsidR="00002791">
          <w:rPr>
            <w:webHidden/>
          </w:rPr>
        </w:r>
        <w:r w:rsidR="00002791">
          <w:rPr>
            <w:webHidden/>
          </w:rPr>
          <w:fldChar w:fldCharType="separate"/>
        </w:r>
        <w:r w:rsidR="00002791">
          <w:rPr>
            <w:webHidden/>
          </w:rPr>
          <w:t>7</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08" w:history="1">
        <w:r w:rsidR="00002791" w:rsidRPr="0042103F">
          <w:rPr>
            <w:rStyle w:val="ae"/>
          </w:rPr>
          <w:t>1.3.2.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_Toc229057808 \h </w:instrText>
        </w:r>
        <w:r w:rsidR="00002791">
          <w:rPr>
            <w:webHidden/>
          </w:rPr>
        </w:r>
        <w:r w:rsidR="00002791">
          <w:rPr>
            <w:webHidden/>
          </w:rPr>
          <w:fldChar w:fldCharType="separate"/>
        </w:r>
        <w:r w:rsidR="00002791">
          <w:rPr>
            <w:webHidden/>
          </w:rPr>
          <w:t>8</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09" w:history="1">
        <w:r w:rsidR="00002791" w:rsidRPr="0042103F">
          <w:rPr>
            <w:rStyle w:val="ae"/>
          </w:rPr>
          <w:t>1.4.</w:t>
        </w:r>
        <w:r w:rsidR="00002791">
          <w:rPr>
            <w:rFonts w:asciiTheme="minorHAnsi" w:eastAsiaTheme="minorEastAsia" w:hAnsiTheme="minorHAnsi" w:cstheme="minorBidi"/>
            <w:b w:val="0"/>
            <w:bCs w:val="0"/>
            <w:sz w:val="22"/>
            <w:szCs w:val="22"/>
          </w:rPr>
          <w:tab/>
        </w:r>
        <w:r w:rsidR="00002791" w:rsidRPr="0042103F">
          <w:rPr>
            <w:rStyle w:val="ae"/>
          </w:rPr>
          <w:t>Анкета (форма 4)</w:t>
        </w:r>
        <w:r w:rsidR="00002791">
          <w:rPr>
            <w:webHidden/>
          </w:rPr>
          <w:tab/>
        </w:r>
        <w:r w:rsidR="00002791">
          <w:rPr>
            <w:webHidden/>
          </w:rPr>
          <w:fldChar w:fldCharType="begin"/>
        </w:r>
        <w:r w:rsidR="00002791">
          <w:rPr>
            <w:webHidden/>
          </w:rPr>
          <w:instrText xml:space="preserve"> PAGEREF _Toc229057809 \h </w:instrText>
        </w:r>
        <w:r w:rsidR="00002791">
          <w:rPr>
            <w:webHidden/>
          </w:rPr>
        </w:r>
        <w:r w:rsidR="00002791">
          <w:rPr>
            <w:webHidden/>
          </w:rPr>
          <w:fldChar w:fldCharType="separate"/>
        </w:r>
        <w:r w:rsidR="00002791">
          <w:rPr>
            <w:webHidden/>
          </w:rPr>
          <w:t>9</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0" w:history="1">
        <w:r w:rsidR="00002791" w:rsidRPr="0042103F">
          <w:rPr>
            <w:rStyle w:val="ae"/>
          </w:rPr>
          <w:t>1.4.1.</w:t>
        </w:r>
        <w:r w:rsidR="00002791">
          <w:rPr>
            <w:rFonts w:asciiTheme="minorHAnsi" w:eastAsiaTheme="minorEastAsia" w:hAnsiTheme="minorHAnsi" w:cstheme="minorBidi"/>
            <w:bCs w:val="0"/>
            <w:iCs w:val="0"/>
            <w:sz w:val="22"/>
            <w:szCs w:val="22"/>
          </w:rPr>
          <w:tab/>
        </w:r>
        <w:r w:rsidR="00002791" w:rsidRPr="0042103F">
          <w:rPr>
            <w:rStyle w:val="ae"/>
          </w:rPr>
          <w:t>Форма Анкеты Участника</w:t>
        </w:r>
        <w:r w:rsidR="00002791">
          <w:rPr>
            <w:webHidden/>
          </w:rPr>
          <w:tab/>
        </w:r>
        <w:r w:rsidR="00002791">
          <w:rPr>
            <w:webHidden/>
          </w:rPr>
          <w:fldChar w:fldCharType="begin"/>
        </w:r>
        <w:r w:rsidR="00002791">
          <w:rPr>
            <w:webHidden/>
          </w:rPr>
          <w:instrText xml:space="preserve"> PAGEREF _Toc229057810 \h </w:instrText>
        </w:r>
        <w:r w:rsidR="00002791">
          <w:rPr>
            <w:webHidden/>
          </w:rPr>
        </w:r>
        <w:r w:rsidR="00002791">
          <w:rPr>
            <w:webHidden/>
          </w:rPr>
          <w:fldChar w:fldCharType="separate"/>
        </w:r>
        <w:r w:rsidR="00002791">
          <w:rPr>
            <w:webHidden/>
          </w:rPr>
          <w:t>9</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1" w:history="1">
        <w:r w:rsidR="00002791" w:rsidRPr="0042103F">
          <w:rPr>
            <w:rStyle w:val="ae"/>
          </w:rPr>
          <w:t>1.4.2.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_Toc229057811 \h </w:instrText>
        </w:r>
        <w:r w:rsidR="00002791">
          <w:rPr>
            <w:webHidden/>
          </w:rPr>
        </w:r>
        <w:r w:rsidR="00002791">
          <w:rPr>
            <w:webHidden/>
          </w:rPr>
          <w:fldChar w:fldCharType="separate"/>
        </w:r>
        <w:r w:rsidR="00002791">
          <w:rPr>
            <w:webHidden/>
          </w:rPr>
          <w:t>11</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12" w:history="1">
        <w:r w:rsidR="00002791" w:rsidRPr="0042103F">
          <w:rPr>
            <w:rStyle w:val="ae"/>
          </w:rPr>
          <w:t>1.5.</w:t>
        </w:r>
        <w:r w:rsidR="00002791">
          <w:rPr>
            <w:rFonts w:asciiTheme="minorHAnsi" w:eastAsiaTheme="minorEastAsia" w:hAnsiTheme="minorHAnsi" w:cstheme="minorBidi"/>
            <w:b w:val="0"/>
            <w:bCs w:val="0"/>
            <w:sz w:val="22"/>
            <w:szCs w:val="22"/>
          </w:rPr>
          <w:tab/>
        </w:r>
        <w:r w:rsidR="00002791" w:rsidRPr="0042103F">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Заказчика(ов) или Организатора (форма 5)</w:t>
        </w:r>
        <w:r w:rsidR="00002791">
          <w:rPr>
            <w:webHidden/>
          </w:rPr>
          <w:tab/>
        </w:r>
        <w:r w:rsidR="00002791">
          <w:rPr>
            <w:webHidden/>
          </w:rPr>
          <w:fldChar w:fldCharType="begin"/>
        </w:r>
        <w:r w:rsidR="00002791">
          <w:rPr>
            <w:webHidden/>
          </w:rPr>
          <w:instrText xml:space="preserve"> PAGEREF _Toc229057812 \h </w:instrText>
        </w:r>
        <w:r w:rsidR="00002791">
          <w:rPr>
            <w:webHidden/>
          </w:rPr>
        </w:r>
        <w:r w:rsidR="00002791">
          <w:rPr>
            <w:webHidden/>
          </w:rPr>
          <w:fldChar w:fldCharType="separate"/>
        </w:r>
        <w:r w:rsidR="00002791">
          <w:rPr>
            <w:webHidden/>
          </w:rPr>
          <w:t>14</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3" w:history="1">
        <w:r w:rsidR="00002791" w:rsidRPr="0042103F">
          <w:rPr>
            <w:rStyle w:val="ae"/>
          </w:rPr>
          <w:t>1.5.1.</w:t>
        </w:r>
        <w:r w:rsidR="00002791">
          <w:rPr>
            <w:rFonts w:asciiTheme="minorHAnsi" w:eastAsiaTheme="minorEastAsia" w:hAnsiTheme="minorHAnsi" w:cstheme="minorBidi"/>
            <w:bCs w:val="0"/>
            <w:iCs w:val="0"/>
            <w:sz w:val="22"/>
            <w:szCs w:val="22"/>
          </w:rPr>
          <w:tab/>
        </w:r>
        <w:r w:rsidR="00002791" w:rsidRPr="0042103F">
          <w:rPr>
            <w:rStyle w:val="ae"/>
          </w:rPr>
          <w:t>Форма письма о наличии у Участника конфликта интересов и/или связей, носящих характер аффилированности с сотрудниками Заказчика(ов) или Организатора</w:t>
        </w:r>
        <w:r w:rsidR="00002791">
          <w:rPr>
            <w:webHidden/>
          </w:rPr>
          <w:tab/>
        </w:r>
        <w:r w:rsidR="00002791">
          <w:rPr>
            <w:webHidden/>
          </w:rPr>
          <w:fldChar w:fldCharType="begin"/>
        </w:r>
        <w:r w:rsidR="00002791">
          <w:rPr>
            <w:webHidden/>
          </w:rPr>
          <w:instrText xml:space="preserve"> PAGEREF _Toc229057813 \h </w:instrText>
        </w:r>
        <w:r w:rsidR="00002791">
          <w:rPr>
            <w:webHidden/>
          </w:rPr>
        </w:r>
        <w:r w:rsidR="00002791">
          <w:rPr>
            <w:webHidden/>
          </w:rPr>
          <w:fldChar w:fldCharType="separate"/>
        </w:r>
        <w:r w:rsidR="00002791">
          <w:rPr>
            <w:webHidden/>
          </w:rPr>
          <w:t>14</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4" w:history="1">
        <w:r w:rsidR="00002791" w:rsidRPr="0042103F">
          <w:rPr>
            <w:rStyle w:val="ae"/>
          </w:rPr>
          <w:t>1.5.2.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_Toc229057814 \h </w:instrText>
        </w:r>
        <w:r w:rsidR="00002791">
          <w:rPr>
            <w:webHidden/>
          </w:rPr>
        </w:r>
        <w:r w:rsidR="00002791">
          <w:rPr>
            <w:webHidden/>
          </w:rPr>
          <w:fldChar w:fldCharType="separate"/>
        </w:r>
        <w:r w:rsidR="00002791">
          <w:rPr>
            <w:webHidden/>
          </w:rPr>
          <w:t>15</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15" w:history="1">
        <w:r w:rsidR="00002791" w:rsidRPr="0042103F">
          <w:rPr>
            <w:rStyle w:val="ae"/>
          </w:rPr>
          <w:t>1.6.</w:t>
        </w:r>
        <w:r w:rsidR="00002791">
          <w:rPr>
            <w:rFonts w:asciiTheme="minorHAnsi" w:eastAsiaTheme="minorEastAsia" w:hAnsiTheme="minorHAnsi" w:cstheme="minorBidi"/>
            <w:b w:val="0"/>
            <w:bCs w:val="0"/>
            <w:sz w:val="22"/>
            <w:szCs w:val="22"/>
          </w:rPr>
          <w:tab/>
        </w:r>
        <w:r w:rsidR="00002791" w:rsidRPr="0042103F">
          <w:rPr>
            <w:rStyle w:val="ae"/>
          </w:rPr>
          <w:t>Справка о цепочке собственников участника закупочной процедуры, включая бенефициаров (в том числе конечных) (форма 6)</w:t>
        </w:r>
        <w:r w:rsidR="00002791">
          <w:rPr>
            <w:webHidden/>
          </w:rPr>
          <w:tab/>
        </w:r>
        <w:r w:rsidR="00002791">
          <w:rPr>
            <w:webHidden/>
          </w:rPr>
          <w:fldChar w:fldCharType="begin"/>
        </w:r>
        <w:r w:rsidR="00002791">
          <w:rPr>
            <w:webHidden/>
          </w:rPr>
          <w:instrText xml:space="preserve"> PAGEREF _Toc229057815 \h </w:instrText>
        </w:r>
        <w:r w:rsidR="00002791">
          <w:rPr>
            <w:webHidden/>
          </w:rPr>
        </w:r>
        <w:r w:rsidR="00002791">
          <w:rPr>
            <w:webHidden/>
          </w:rPr>
          <w:fldChar w:fldCharType="separate"/>
        </w:r>
        <w:r w:rsidR="00002791">
          <w:rPr>
            <w:webHidden/>
          </w:rPr>
          <w:t>16</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6" w:history="1">
        <w:r w:rsidR="00002791" w:rsidRPr="0042103F">
          <w:rPr>
            <w:rStyle w:val="ae"/>
          </w:rPr>
          <w:t>1.6.1.</w:t>
        </w:r>
        <w:r w:rsidR="00002791">
          <w:rPr>
            <w:rFonts w:asciiTheme="minorHAnsi" w:eastAsiaTheme="minorEastAsia" w:hAnsiTheme="minorHAnsi" w:cstheme="minorBidi"/>
            <w:bCs w:val="0"/>
            <w:iCs w:val="0"/>
            <w:sz w:val="22"/>
            <w:szCs w:val="22"/>
          </w:rPr>
          <w:tab/>
        </w:r>
        <w:r w:rsidR="00002791" w:rsidRPr="0042103F">
          <w:rPr>
            <w:rStyle w:val="ae"/>
          </w:rPr>
          <w:t>Форма справки о цепочке собственников участника закупочной процедуры, включая бенефициаров (в том числе конечных)</w:t>
        </w:r>
        <w:r w:rsidR="00002791">
          <w:rPr>
            <w:webHidden/>
          </w:rPr>
          <w:tab/>
        </w:r>
        <w:r w:rsidR="00002791">
          <w:rPr>
            <w:webHidden/>
          </w:rPr>
          <w:fldChar w:fldCharType="begin"/>
        </w:r>
        <w:r w:rsidR="00002791">
          <w:rPr>
            <w:webHidden/>
          </w:rPr>
          <w:instrText xml:space="preserve"> PAGEREF _Toc229057816 \h </w:instrText>
        </w:r>
        <w:r w:rsidR="00002791">
          <w:rPr>
            <w:webHidden/>
          </w:rPr>
        </w:r>
        <w:r w:rsidR="00002791">
          <w:rPr>
            <w:webHidden/>
          </w:rPr>
          <w:fldChar w:fldCharType="separate"/>
        </w:r>
        <w:r w:rsidR="00002791">
          <w:rPr>
            <w:webHidden/>
          </w:rPr>
          <w:t>16</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7" w:history="1">
        <w:r w:rsidR="00002791" w:rsidRPr="0042103F">
          <w:rPr>
            <w:rStyle w:val="ae"/>
          </w:rPr>
          <w:t>1.6.2.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_Toc229057817 \h </w:instrText>
        </w:r>
        <w:r w:rsidR="00002791">
          <w:rPr>
            <w:webHidden/>
          </w:rPr>
        </w:r>
        <w:r w:rsidR="00002791">
          <w:rPr>
            <w:webHidden/>
          </w:rPr>
          <w:fldChar w:fldCharType="separate"/>
        </w:r>
        <w:r w:rsidR="00002791">
          <w:rPr>
            <w:webHidden/>
          </w:rPr>
          <w:t>17</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18" w:history="1">
        <w:r w:rsidR="00002791" w:rsidRPr="0042103F">
          <w:rPr>
            <w:rStyle w:val="ae"/>
          </w:rPr>
          <w:t>1.7.</w:t>
        </w:r>
        <w:r w:rsidR="00002791">
          <w:rPr>
            <w:rFonts w:asciiTheme="minorHAnsi" w:eastAsiaTheme="minorEastAsia" w:hAnsiTheme="minorHAnsi" w:cstheme="minorBidi"/>
            <w:b w:val="0"/>
            <w:bCs w:val="0"/>
            <w:sz w:val="22"/>
            <w:szCs w:val="22"/>
          </w:rPr>
          <w:tab/>
        </w:r>
        <w:r w:rsidR="00002791" w:rsidRPr="0042103F">
          <w:rPr>
            <w:rStyle w:val="ae"/>
          </w:rPr>
          <w:t>Согласие на обработку персональных данных (форма 7)</w:t>
        </w:r>
        <w:r w:rsidR="00002791">
          <w:rPr>
            <w:webHidden/>
          </w:rPr>
          <w:tab/>
        </w:r>
        <w:r w:rsidR="00002791">
          <w:rPr>
            <w:webHidden/>
          </w:rPr>
          <w:fldChar w:fldCharType="begin"/>
        </w:r>
        <w:r w:rsidR="00002791">
          <w:rPr>
            <w:webHidden/>
          </w:rPr>
          <w:instrText xml:space="preserve"> PAGEREF _Toc229057818 \h </w:instrText>
        </w:r>
        <w:r w:rsidR="00002791">
          <w:rPr>
            <w:webHidden/>
          </w:rPr>
        </w:r>
        <w:r w:rsidR="00002791">
          <w:rPr>
            <w:webHidden/>
          </w:rPr>
          <w:fldChar w:fldCharType="separate"/>
        </w:r>
        <w:r w:rsidR="00002791">
          <w:rPr>
            <w:webHidden/>
          </w:rPr>
          <w:t>20</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19" w:history="1">
        <w:r w:rsidR="00002791" w:rsidRPr="0042103F">
          <w:rPr>
            <w:rStyle w:val="ae"/>
          </w:rPr>
          <w:t>1.7.1.</w:t>
        </w:r>
        <w:r w:rsidR="00002791">
          <w:rPr>
            <w:rFonts w:asciiTheme="minorHAnsi" w:eastAsiaTheme="minorEastAsia" w:hAnsiTheme="minorHAnsi" w:cstheme="minorBidi"/>
            <w:bCs w:val="0"/>
            <w:iCs w:val="0"/>
            <w:sz w:val="22"/>
            <w:szCs w:val="22"/>
          </w:rPr>
          <w:tab/>
        </w:r>
        <w:r w:rsidR="00002791" w:rsidRPr="0042103F">
          <w:rPr>
            <w:rStyle w:val="ae"/>
          </w:rPr>
          <w:t>Форма Согласия на обработку персональных данных</w:t>
        </w:r>
        <w:r w:rsidR="00002791">
          <w:rPr>
            <w:webHidden/>
          </w:rPr>
          <w:tab/>
        </w:r>
        <w:r w:rsidR="00002791">
          <w:rPr>
            <w:webHidden/>
          </w:rPr>
          <w:fldChar w:fldCharType="begin"/>
        </w:r>
        <w:r w:rsidR="00002791">
          <w:rPr>
            <w:webHidden/>
          </w:rPr>
          <w:instrText xml:space="preserve"> PAGEREF _Toc229057819 \h </w:instrText>
        </w:r>
        <w:r w:rsidR="00002791">
          <w:rPr>
            <w:webHidden/>
          </w:rPr>
        </w:r>
        <w:r w:rsidR="00002791">
          <w:rPr>
            <w:webHidden/>
          </w:rPr>
          <w:fldChar w:fldCharType="separate"/>
        </w:r>
        <w:r w:rsidR="00002791">
          <w:rPr>
            <w:webHidden/>
          </w:rPr>
          <w:t>20</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0" w:history="1">
        <w:r w:rsidR="00002791" w:rsidRPr="0042103F">
          <w:rPr>
            <w:rStyle w:val="ae"/>
          </w:rPr>
          <w:t>1.7.2.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_Toc229057820 \h </w:instrText>
        </w:r>
        <w:r w:rsidR="00002791">
          <w:rPr>
            <w:webHidden/>
          </w:rPr>
        </w:r>
        <w:r w:rsidR="00002791">
          <w:rPr>
            <w:webHidden/>
          </w:rPr>
          <w:fldChar w:fldCharType="separate"/>
        </w:r>
        <w:r w:rsidR="00002791">
          <w:rPr>
            <w:webHidden/>
          </w:rPr>
          <w:t>22</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21" w:history="1">
        <w:r w:rsidR="00002791" w:rsidRPr="0042103F">
          <w:rPr>
            <w:rStyle w:val="ae"/>
          </w:rPr>
          <w:t>1.8.</w:t>
        </w:r>
        <w:r w:rsidR="00002791">
          <w:rPr>
            <w:rFonts w:asciiTheme="minorHAnsi" w:eastAsiaTheme="minorEastAsia" w:hAnsiTheme="minorHAnsi" w:cstheme="minorBidi"/>
            <w:b w:val="0"/>
            <w:bCs w:val="0"/>
            <w:sz w:val="22"/>
            <w:szCs w:val="22"/>
          </w:rPr>
          <w:tab/>
        </w:r>
        <w:r w:rsidR="00002791" w:rsidRPr="0042103F">
          <w:rPr>
            <w:rStyle w:val="ae"/>
          </w:rPr>
          <w:t>План распределения объемов по Договору(ам) между членами коллективного Участника (форма 8)</w:t>
        </w:r>
        <w:r w:rsidR="00002791">
          <w:rPr>
            <w:webHidden/>
          </w:rPr>
          <w:tab/>
        </w:r>
        <w:r w:rsidR="00002791">
          <w:rPr>
            <w:webHidden/>
          </w:rPr>
          <w:fldChar w:fldCharType="begin"/>
        </w:r>
        <w:r w:rsidR="00002791">
          <w:rPr>
            <w:webHidden/>
          </w:rPr>
          <w:instrText xml:space="preserve"> PAGEREF _Toc229057821 \h </w:instrText>
        </w:r>
        <w:r w:rsidR="00002791">
          <w:rPr>
            <w:webHidden/>
          </w:rPr>
        </w:r>
        <w:r w:rsidR="00002791">
          <w:rPr>
            <w:webHidden/>
          </w:rPr>
          <w:fldChar w:fldCharType="separate"/>
        </w:r>
        <w:r w:rsidR="00002791">
          <w:rPr>
            <w:webHidden/>
          </w:rPr>
          <w:t>23</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2" w:history="1">
        <w:r w:rsidR="00002791" w:rsidRPr="0042103F">
          <w:rPr>
            <w:rStyle w:val="ae"/>
          </w:rPr>
          <w:t>1.8.1.</w:t>
        </w:r>
        <w:r w:rsidR="00002791">
          <w:rPr>
            <w:rFonts w:asciiTheme="minorHAnsi" w:eastAsiaTheme="minorEastAsia" w:hAnsiTheme="minorHAnsi" w:cstheme="minorBidi"/>
            <w:bCs w:val="0"/>
            <w:iCs w:val="0"/>
            <w:sz w:val="22"/>
            <w:szCs w:val="22"/>
          </w:rPr>
          <w:tab/>
        </w:r>
        <w:r w:rsidR="00002791" w:rsidRPr="0042103F">
          <w:rPr>
            <w:rStyle w:val="ae"/>
          </w:rPr>
          <w:t>Форма плана распределения объемов по Договору(ам) между членами коллективного Участника</w:t>
        </w:r>
        <w:r w:rsidR="00002791">
          <w:rPr>
            <w:webHidden/>
          </w:rPr>
          <w:tab/>
        </w:r>
        <w:r w:rsidR="00002791">
          <w:rPr>
            <w:webHidden/>
          </w:rPr>
          <w:fldChar w:fldCharType="begin"/>
        </w:r>
        <w:r w:rsidR="00002791">
          <w:rPr>
            <w:webHidden/>
          </w:rPr>
          <w:instrText xml:space="preserve"> PAGEREF _Toc229057822 \h </w:instrText>
        </w:r>
        <w:r w:rsidR="00002791">
          <w:rPr>
            <w:webHidden/>
          </w:rPr>
        </w:r>
        <w:r w:rsidR="00002791">
          <w:rPr>
            <w:webHidden/>
          </w:rPr>
          <w:fldChar w:fldCharType="separate"/>
        </w:r>
        <w:r w:rsidR="00002791">
          <w:rPr>
            <w:webHidden/>
          </w:rPr>
          <w:t>23</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3" w:history="1">
        <w:r w:rsidR="00002791" w:rsidRPr="0042103F">
          <w:rPr>
            <w:rStyle w:val="ae"/>
          </w:rPr>
          <w:t>1.8.2.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_Toc229057823 \h </w:instrText>
        </w:r>
        <w:r w:rsidR="00002791">
          <w:rPr>
            <w:webHidden/>
          </w:rPr>
        </w:r>
        <w:r w:rsidR="00002791">
          <w:rPr>
            <w:webHidden/>
          </w:rPr>
          <w:fldChar w:fldCharType="separate"/>
        </w:r>
        <w:r w:rsidR="00002791">
          <w:rPr>
            <w:webHidden/>
          </w:rPr>
          <w:t>24</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24" w:history="1">
        <w:r w:rsidR="00002791" w:rsidRPr="0042103F">
          <w:rPr>
            <w:rStyle w:val="ae"/>
          </w:rPr>
          <w:t>1.9.</w:t>
        </w:r>
        <w:r w:rsidR="00002791">
          <w:rPr>
            <w:rFonts w:asciiTheme="minorHAnsi" w:eastAsiaTheme="minorEastAsia" w:hAnsiTheme="minorHAnsi" w:cstheme="minorBidi"/>
            <w:b w:val="0"/>
            <w:bCs w:val="0"/>
            <w:sz w:val="22"/>
            <w:szCs w:val="22"/>
          </w:rPr>
          <w:tab/>
        </w:r>
        <w:r w:rsidR="00002791" w:rsidRPr="0042103F">
          <w:rPr>
            <w:rStyle w:val="ae"/>
          </w:rPr>
          <w:t>План распределения объемов по Договору(ам) между Участником и соисполнителями (субподрядчиками) (форма 9)</w:t>
        </w:r>
        <w:r w:rsidR="00002791">
          <w:rPr>
            <w:webHidden/>
          </w:rPr>
          <w:tab/>
        </w:r>
        <w:r w:rsidR="00002791">
          <w:rPr>
            <w:webHidden/>
          </w:rPr>
          <w:fldChar w:fldCharType="begin"/>
        </w:r>
        <w:r w:rsidR="00002791">
          <w:rPr>
            <w:webHidden/>
          </w:rPr>
          <w:instrText xml:space="preserve"> PAGEREF _Toc229057824 \h </w:instrText>
        </w:r>
        <w:r w:rsidR="00002791">
          <w:rPr>
            <w:webHidden/>
          </w:rPr>
        </w:r>
        <w:r w:rsidR="00002791">
          <w:rPr>
            <w:webHidden/>
          </w:rPr>
          <w:fldChar w:fldCharType="separate"/>
        </w:r>
        <w:r w:rsidR="00002791">
          <w:rPr>
            <w:webHidden/>
          </w:rPr>
          <w:t>25</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5" w:history="1">
        <w:r w:rsidR="00002791" w:rsidRPr="0042103F">
          <w:rPr>
            <w:rStyle w:val="ae"/>
          </w:rPr>
          <w:t>1.9.1.</w:t>
        </w:r>
        <w:r w:rsidR="00002791">
          <w:rPr>
            <w:rFonts w:asciiTheme="minorHAnsi" w:eastAsiaTheme="minorEastAsia" w:hAnsiTheme="minorHAnsi" w:cstheme="minorBidi"/>
            <w:bCs w:val="0"/>
            <w:iCs w:val="0"/>
            <w:sz w:val="22"/>
            <w:szCs w:val="22"/>
          </w:rPr>
          <w:tab/>
        </w:r>
        <w:r w:rsidR="00002791" w:rsidRPr="0042103F">
          <w:rPr>
            <w:rStyle w:val="ae"/>
          </w:rPr>
          <w:t>Форма Плана распределения объемов по Договору(ам) между Участником и соисполнителями (субподрядчиками)</w:t>
        </w:r>
        <w:r w:rsidR="00002791">
          <w:rPr>
            <w:webHidden/>
          </w:rPr>
          <w:tab/>
        </w:r>
        <w:r w:rsidR="00002791">
          <w:rPr>
            <w:webHidden/>
          </w:rPr>
          <w:fldChar w:fldCharType="begin"/>
        </w:r>
        <w:r w:rsidR="00002791">
          <w:rPr>
            <w:webHidden/>
          </w:rPr>
          <w:instrText xml:space="preserve"> PAGEREF _Toc229057825 \h </w:instrText>
        </w:r>
        <w:r w:rsidR="00002791">
          <w:rPr>
            <w:webHidden/>
          </w:rPr>
        </w:r>
        <w:r w:rsidR="00002791">
          <w:rPr>
            <w:webHidden/>
          </w:rPr>
          <w:fldChar w:fldCharType="separate"/>
        </w:r>
        <w:r w:rsidR="00002791">
          <w:rPr>
            <w:webHidden/>
          </w:rPr>
          <w:t>25</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6" w:history="1">
        <w:r w:rsidR="00002791" w:rsidRPr="0042103F">
          <w:rPr>
            <w:rStyle w:val="ae"/>
          </w:rPr>
          <w:t>1.9.2.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_Toc229057826 \h </w:instrText>
        </w:r>
        <w:r w:rsidR="00002791">
          <w:rPr>
            <w:webHidden/>
          </w:rPr>
        </w:r>
        <w:r w:rsidR="00002791">
          <w:rPr>
            <w:webHidden/>
          </w:rPr>
          <w:fldChar w:fldCharType="separate"/>
        </w:r>
        <w:r w:rsidR="00002791">
          <w:rPr>
            <w:webHidden/>
          </w:rPr>
          <w:t>26</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27" w:history="1">
        <w:r w:rsidR="00002791" w:rsidRPr="0042103F">
          <w:rPr>
            <w:rStyle w:val="ae"/>
          </w:rPr>
          <w:t>1.10.</w:t>
        </w:r>
        <w:r w:rsidR="00002791">
          <w:rPr>
            <w:rFonts w:asciiTheme="minorHAnsi" w:eastAsiaTheme="minorEastAsia" w:hAnsiTheme="minorHAnsi" w:cstheme="minorBidi"/>
            <w:b w:val="0"/>
            <w:bCs w:val="0"/>
            <w:sz w:val="22"/>
            <w:szCs w:val="22"/>
          </w:rPr>
          <w:tab/>
        </w:r>
        <w:r w:rsidR="00002791" w:rsidRPr="0042103F">
          <w:rPr>
            <w:rStyle w:val="ae"/>
          </w:rPr>
          <w:t>Справка об участии в судебных разбирательствах (форма 10)</w:t>
        </w:r>
        <w:r w:rsidR="00002791">
          <w:rPr>
            <w:webHidden/>
          </w:rPr>
          <w:tab/>
        </w:r>
        <w:r w:rsidR="00002791">
          <w:rPr>
            <w:webHidden/>
          </w:rPr>
          <w:fldChar w:fldCharType="begin"/>
        </w:r>
        <w:r w:rsidR="00002791">
          <w:rPr>
            <w:webHidden/>
          </w:rPr>
          <w:instrText xml:space="preserve"> PAGEREF _Toc229057827 \h </w:instrText>
        </w:r>
        <w:r w:rsidR="00002791">
          <w:rPr>
            <w:webHidden/>
          </w:rPr>
        </w:r>
        <w:r w:rsidR="00002791">
          <w:rPr>
            <w:webHidden/>
          </w:rPr>
          <w:fldChar w:fldCharType="separate"/>
        </w:r>
        <w:r w:rsidR="00002791">
          <w:rPr>
            <w:webHidden/>
          </w:rPr>
          <w:t>27</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8" w:history="1">
        <w:r w:rsidR="00002791" w:rsidRPr="0042103F">
          <w:rPr>
            <w:rStyle w:val="ae"/>
          </w:rPr>
          <w:t>1.10.1.</w:t>
        </w:r>
        <w:r w:rsidR="00002791">
          <w:rPr>
            <w:rFonts w:asciiTheme="minorHAnsi" w:eastAsiaTheme="minorEastAsia" w:hAnsiTheme="minorHAnsi" w:cstheme="minorBidi"/>
            <w:bCs w:val="0"/>
            <w:iCs w:val="0"/>
            <w:sz w:val="22"/>
            <w:szCs w:val="22"/>
          </w:rPr>
          <w:tab/>
        </w:r>
        <w:r w:rsidR="00002791" w:rsidRPr="0042103F">
          <w:rPr>
            <w:rStyle w:val="ae"/>
          </w:rPr>
          <w:t>Форма Справки об участии в судебных разбирательствах</w:t>
        </w:r>
        <w:r w:rsidR="00002791">
          <w:rPr>
            <w:webHidden/>
          </w:rPr>
          <w:tab/>
        </w:r>
        <w:r w:rsidR="00002791">
          <w:rPr>
            <w:webHidden/>
          </w:rPr>
          <w:fldChar w:fldCharType="begin"/>
        </w:r>
        <w:r w:rsidR="00002791">
          <w:rPr>
            <w:webHidden/>
          </w:rPr>
          <w:instrText xml:space="preserve"> PAGEREF _Toc229057828 \h </w:instrText>
        </w:r>
        <w:r w:rsidR="00002791">
          <w:rPr>
            <w:webHidden/>
          </w:rPr>
        </w:r>
        <w:r w:rsidR="00002791">
          <w:rPr>
            <w:webHidden/>
          </w:rPr>
          <w:fldChar w:fldCharType="separate"/>
        </w:r>
        <w:r w:rsidR="00002791">
          <w:rPr>
            <w:webHidden/>
          </w:rPr>
          <w:t>27</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29" w:history="1">
        <w:r w:rsidR="00002791" w:rsidRPr="0042103F">
          <w:rPr>
            <w:rStyle w:val="ae"/>
          </w:rPr>
          <w:t>1.10.2.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_Toc229057829 \h </w:instrText>
        </w:r>
        <w:r w:rsidR="00002791">
          <w:rPr>
            <w:webHidden/>
          </w:rPr>
        </w:r>
        <w:r w:rsidR="00002791">
          <w:rPr>
            <w:webHidden/>
          </w:rPr>
          <w:fldChar w:fldCharType="separate"/>
        </w:r>
        <w:r w:rsidR="00002791">
          <w:rPr>
            <w:webHidden/>
          </w:rPr>
          <w:t>28</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30" w:history="1">
        <w:r w:rsidR="00002791" w:rsidRPr="0042103F">
          <w:rPr>
            <w:rStyle w:val="ae"/>
          </w:rPr>
          <w:t>1.11.</w:t>
        </w:r>
        <w:r w:rsidR="00002791">
          <w:rPr>
            <w:rFonts w:asciiTheme="minorHAnsi" w:eastAsiaTheme="minorEastAsia" w:hAnsiTheme="minorHAnsi" w:cstheme="minorBidi"/>
            <w:b w:val="0"/>
            <w:bCs w:val="0"/>
            <w:sz w:val="22"/>
            <w:szCs w:val="22"/>
          </w:rPr>
          <w:tab/>
        </w:r>
        <w:r w:rsidR="00002791" w:rsidRPr="0042103F">
          <w:rPr>
            <w:rStyle w:val="ae"/>
          </w:rPr>
          <w:t>Декларация (Информационное письмо, справка…) (форма 11)</w:t>
        </w:r>
        <w:r w:rsidR="00002791">
          <w:rPr>
            <w:webHidden/>
          </w:rPr>
          <w:tab/>
        </w:r>
        <w:r w:rsidR="00002791">
          <w:rPr>
            <w:webHidden/>
          </w:rPr>
          <w:fldChar w:fldCharType="begin"/>
        </w:r>
        <w:r w:rsidR="00002791">
          <w:rPr>
            <w:webHidden/>
          </w:rPr>
          <w:instrText xml:space="preserve"> PAGEREF _Toc229057830 \h </w:instrText>
        </w:r>
        <w:r w:rsidR="00002791">
          <w:rPr>
            <w:webHidden/>
          </w:rPr>
        </w:r>
        <w:r w:rsidR="00002791">
          <w:rPr>
            <w:webHidden/>
          </w:rPr>
          <w:fldChar w:fldCharType="separate"/>
        </w:r>
        <w:r w:rsidR="00002791">
          <w:rPr>
            <w:webHidden/>
          </w:rPr>
          <w:t>29</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31" w:history="1">
        <w:r w:rsidR="00002791" w:rsidRPr="0042103F">
          <w:rPr>
            <w:rStyle w:val="ae"/>
          </w:rPr>
          <w:t>1.11.1.</w:t>
        </w:r>
        <w:r w:rsidR="00002791">
          <w:rPr>
            <w:rFonts w:asciiTheme="minorHAnsi" w:eastAsiaTheme="minorEastAsia" w:hAnsiTheme="minorHAnsi" w:cstheme="minorBidi"/>
            <w:bCs w:val="0"/>
            <w:iCs w:val="0"/>
            <w:sz w:val="22"/>
            <w:szCs w:val="22"/>
          </w:rPr>
          <w:tab/>
        </w:r>
        <w:r w:rsidR="00002791" w:rsidRPr="0042103F">
          <w:rPr>
            <w:rStyle w:val="ae"/>
          </w:rPr>
          <w:t>Форма Декларации (Информационного письма, справки….)</w:t>
        </w:r>
        <w:r w:rsidR="00002791">
          <w:rPr>
            <w:webHidden/>
          </w:rPr>
          <w:tab/>
        </w:r>
        <w:r w:rsidR="00002791">
          <w:rPr>
            <w:webHidden/>
          </w:rPr>
          <w:fldChar w:fldCharType="begin"/>
        </w:r>
        <w:r w:rsidR="00002791">
          <w:rPr>
            <w:webHidden/>
          </w:rPr>
          <w:instrText xml:space="preserve"> PAGEREF _Toc229057831 \h </w:instrText>
        </w:r>
        <w:r w:rsidR="00002791">
          <w:rPr>
            <w:webHidden/>
          </w:rPr>
        </w:r>
        <w:r w:rsidR="00002791">
          <w:rPr>
            <w:webHidden/>
          </w:rPr>
          <w:fldChar w:fldCharType="separate"/>
        </w:r>
        <w:r w:rsidR="00002791">
          <w:rPr>
            <w:webHidden/>
          </w:rPr>
          <w:t>29</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32" w:history="1">
        <w:r w:rsidR="00002791" w:rsidRPr="0042103F">
          <w:rPr>
            <w:rStyle w:val="ae"/>
          </w:rPr>
          <w:t>1.11.2.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_Toc229057832 \h </w:instrText>
        </w:r>
        <w:r w:rsidR="00002791">
          <w:rPr>
            <w:webHidden/>
          </w:rPr>
        </w:r>
        <w:r w:rsidR="00002791">
          <w:rPr>
            <w:webHidden/>
          </w:rPr>
          <w:fldChar w:fldCharType="separate"/>
        </w:r>
        <w:r w:rsidR="00002791">
          <w:rPr>
            <w:webHidden/>
          </w:rPr>
          <w:t>30</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33" w:history="1">
        <w:r w:rsidR="00002791" w:rsidRPr="0042103F">
          <w:rPr>
            <w:rStyle w:val="ae"/>
          </w:rPr>
          <w:t>1.12.</w:t>
        </w:r>
        <w:r w:rsidR="00002791">
          <w:rPr>
            <w:rFonts w:asciiTheme="minorHAnsi" w:eastAsiaTheme="minorEastAsia" w:hAnsiTheme="minorHAnsi" w:cstheme="minorBidi"/>
            <w:b w:val="0"/>
            <w:bCs w:val="0"/>
            <w:sz w:val="22"/>
            <w:szCs w:val="22"/>
          </w:rPr>
          <w:tab/>
        </w:r>
        <w:r w:rsidR="00002791" w:rsidRPr="0042103F">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12)</w:t>
        </w:r>
        <w:r w:rsidR="00002791">
          <w:rPr>
            <w:webHidden/>
          </w:rPr>
          <w:tab/>
        </w:r>
        <w:r w:rsidR="00002791">
          <w:rPr>
            <w:webHidden/>
          </w:rPr>
          <w:fldChar w:fldCharType="begin"/>
        </w:r>
        <w:r w:rsidR="00002791">
          <w:rPr>
            <w:webHidden/>
          </w:rPr>
          <w:instrText xml:space="preserve"> PAGEREF _Toc229057833 \h </w:instrText>
        </w:r>
        <w:r w:rsidR="00002791">
          <w:rPr>
            <w:webHidden/>
          </w:rPr>
        </w:r>
        <w:r w:rsidR="00002791">
          <w:rPr>
            <w:webHidden/>
          </w:rPr>
          <w:fldChar w:fldCharType="separate"/>
        </w:r>
        <w:r w:rsidR="00002791">
          <w:rPr>
            <w:webHidden/>
          </w:rPr>
          <w:t>31</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34" w:history="1">
        <w:r w:rsidR="00002791" w:rsidRPr="0042103F">
          <w:rPr>
            <w:rStyle w:val="ae"/>
          </w:rPr>
          <w:t>1.12.1.</w:t>
        </w:r>
        <w:r w:rsidR="00002791">
          <w:rPr>
            <w:rFonts w:asciiTheme="minorHAnsi" w:eastAsiaTheme="minorEastAsia" w:hAnsiTheme="minorHAnsi" w:cstheme="minorBidi"/>
            <w:bCs w:val="0"/>
            <w:iCs w:val="0"/>
            <w:sz w:val="22"/>
            <w:szCs w:val="22"/>
          </w:rPr>
          <w:tab/>
        </w:r>
        <w:r w:rsidR="00002791" w:rsidRPr="0042103F">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002791">
          <w:rPr>
            <w:webHidden/>
          </w:rPr>
          <w:tab/>
        </w:r>
        <w:r w:rsidR="00002791">
          <w:rPr>
            <w:webHidden/>
          </w:rPr>
          <w:fldChar w:fldCharType="begin"/>
        </w:r>
        <w:r w:rsidR="00002791">
          <w:rPr>
            <w:webHidden/>
          </w:rPr>
          <w:instrText xml:space="preserve"> PAGEREF _Toc229057834 \h </w:instrText>
        </w:r>
        <w:r w:rsidR="00002791">
          <w:rPr>
            <w:webHidden/>
          </w:rPr>
        </w:r>
        <w:r w:rsidR="00002791">
          <w:rPr>
            <w:webHidden/>
          </w:rPr>
          <w:fldChar w:fldCharType="separate"/>
        </w:r>
        <w:r w:rsidR="00002791">
          <w:rPr>
            <w:webHidden/>
          </w:rPr>
          <w:t>31</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35" w:history="1">
        <w:r w:rsidR="00002791" w:rsidRPr="0042103F">
          <w:rPr>
            <w:rStyle w:val="ae"/>
          </w:rPr>
          <w:t>1.12.2.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_Toc229057835 \h </w:instrText>
        </w:r>
        <w:r w:rsidR="00002791">
          <w:rPr>
            <w:webHidden/>
          </w:rPr>
        </w:r>
        <w:r w:rsidR="00002791">
          <w:rPr>
            <w:webHidden/>
          </w:rPr>
          <w:fldChar w:fldCharType="separate"/>
        </w:r>
        <w:r w:rsidR="00002791">
          <w:rPr>
            <w:webHidden/>
          </w:rPr>
          <w:t>32</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36" w:history="1">
        <w:r w:rsidR="00002791" w:rsidRPr="0042103F">
          <w:rPr>
            <w:rStyle w:val="ae"/>
          </w:rPr>
          <w:t>1.13.</w:t>
        </w:r>
        <w:r w:rsidR="00002791">
          <w:rPr>
            <w:rFonts w:asciiTheme="minorHAnsi" w:eastAsiaTheme="minorEastAsia" w:hAnsiTheme="minorHAnsi" w:cstheme="minorBidi"/>
            <w:b w:val="0"/>
            <w:bCs w:val="0"/>
            <w:sz w:val="22"/>
            <w:szCs w:val="22"/>
          </w:rPr>
          <w:tab/>
        </w:r>
        <w:r w:rsidR="00002791" w:rsidRPr="0042103F">
          <w:rPr>
            <w:rStyle w:val="ae"/>
          </w:rPr>
          <w:t>Справка о перечне и годовых объемах выполнения аналогичных договоров (форма 13)</w:t>
        </w:r>
        <w:r w:rsidR="00002791">
          <w:rPr>
            <w:webHidden/>
          </w:rPr>
          <w:tab/>
        </w:r>
        <w:r w:rsidR="00002791">
          <w:rPr>
            <w:webHidden/>
          </w:rPr>
          <w:fldChar w:fldCharType="begin"/>
        </w:r>
        <w:r w:rsidR="00002791">
          <w:rPr>
            <w:webHidden/>
          </w:rPr>
          <w:instrText xml:space="preserve"> PAGEREF _Toc229057836 \h </w:instrText>
        </w:r>
        <w:r w:rsidR="00002791">
          <w:rPr>
            <w:webHidden/>
          </w:rPr>
        </w:r>
        <w:r w:rsidR="00002791">
          <w:rPr>
            <w:webHidden/>
          </w:rPr>
          <w:fldChar w:fldCharType="separate"/>
        </w:r>
        <w:r w:rsidR="00002791">
          <w:rPr>
            <w:webHidden/>
          </w:rPr>
          <w:t>33</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37" w:history="1">
        <w:r w:rsidR="00002791" w:rsidRPr="0042103F">
          <w:rPr>
            <w:rStyle w:val="ae"/>
          </w:rPr>
          <w:t>1.13.1.</w:t>
        </w:r>
        <w:r w:rsidR="00002791">
          <w:rPr>
            <w:rFonts w:asciiTheme="minorHAnsi" w:eastAsiaTheme="minorEastAsia" w:hAnsiTheme="minorHAnsi" w:cstheme="minorBidi"/>
            <w:bCs w:val="0"/>
            <w:iCs w:val="0"/>
            <w:sz w:val="22"/>
            <w:szCs w:val="22"/>
          </w:rPr>
          <w:tab/>
        </w:r>
        <w:r w:rsidR="00002791" w:rsidRPr="0042103F">
          <w:rPr>
            <w:rStyle w:val="ae"/>
          </w:rPr>
          <w:t>Форма Справки о перечне и годовых объемах выполнения аналогичных договоров</w:t>
        </w:r>
        <w:r w:rsidR="00002791">
          <w:rPr>
            <w:webHidden/>
          </w:rPr>
          <w:tab/>
        </w:r>
        <w:r w:rsidR="00002791">
          <w:rPr>
            <w:webHidden/>
          </w:rPr>
          <w:fldChar w:fldCharType="begin"/>
        </w:r>
        <w:r w:rsidR="00002791">
          <w:rPr>
            <w:webHidden/>
          </w:rPr>
          <w:instrText xml:space="preserve"> PAGEREF _Toc229057837 \h </w:instrText>
        </w:r>
        <w:r w:rsidR="00002791">
          <w:rPr>
            <w:webHidden/>
          </w:rPr>
        </w:r>
        <w:r w:rsidR="00002791">
          <w:rPr>
            <w:webHidden/>
          </w:rPr>
          <w:fldChar w:fldCharType="separate"/>
        </w:r>
        <w:r w:rsidR="00002791">
          <w:rPr>
            <w:webHidden/>
          </w:rPr>
          <w:t>33</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38" w:history="1">
        <w:r w:rsidR="00002791" w:rsidRPr="0042103F">
          <w:rPr>
            <w:rStyle w:val="ae"/>
          </w:rPr>
          <w:t>1.13.2.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_Toc229057838 \h </w:instrText>
        </w:r>
        <w:r w:rsidR="00002791">
          <w:rPr>
            <w:webHidden/>
          </w:rPr>
        </w:r>
        <w:r w:rsidR="00002791">
          <w:rPr>
            <w:webHidden/>
          </w:rPr>
          <w:fldChar w:fldCharType="separate"/>
        </w:r>
        <w:r w:rsidR="00002791">
          <w:rPr>
            <w:webHidden/>
          </w:rPr>
          <w:t>34</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39" w:history="1">
        <w:r w:rsidR="00002791" w:rsidRPr="0042103F">
          <w:rPr>
            <w:rStyle w:val="ae"/>
            <w:i/>
            <w:shd w:val="clear" w:color="auto" w:fill="FFFF99"/>
          </w:rPr>
          <w:t>ДОКУМЕНТЫ ЦЕНОВОЙ ЧАСТИ ЗАЯВКИ</w:t>
        </w:r>
        <w:r w:rsidR="00002791">
          <w:rPr>
            <w:webHidden/>
          </w:rPr>
          <w:tab/>
        </w:r>
        <w:r w:rsidR="00002791">
          <w:rPr>
            <w:webHidden/>
          </w:rPr>
          <w:fldChar w:fldCharType="begin"/>
        </w:r>
        <w:r w:rsidR="00002791">
          <w:rPr>
            <w:webHidden/>
          </w:rPr>
          <w:instrText xml:space="preserve"> PAGEREF _Toc229057839 \h </w:instrText>
        </w:r>
        <w:r w:rsidR="00002791">
          <w:rPr>
            <w:webHidden/>
          </w:rPr>
        </w:r>
        <w:r w:rsidR="00002791">
          <w:rPr>
            <w:webHidden/>
          </w:rPr>
          <w:fldChar w:fldCharType="separate"/>
        </w:r>
        <w:r w:rsidR="00002791">
          <w:rPr>
            <w:webHidden/>
          </w:rPr>
          <w:t>35</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40" w:history="1">
        <w:r w:rsidR="00002791" w:rsidRPr="0042103F">
          <w:rPr>
            <w:rStyle w:val="ae"/>
          </w:rPr>
          <w:t>1.14.</w:t>
        </w:r>
        <w:r w:rsidR="00002791">
          <w:rPr>
            <w:rFonts w:asciiTheme="minorHAnsi" w:eastAsiaTheme="minorEastAsia" w:hAnsiTheme="minorHAnsi" w:cstheme="minorBidi"/>
            <w:b w:val="0"/>
            <w:bCs w:val="0"/>
            <w:sz w:val="22"/>
            <w:szCs w:val="22"/>
          </w:rPr>
          <w:tab/>
        </w:r>
        <w:r w:rsidR="00002791" w:rsidRPr="0042103F">
          <w:rPr>
            <w:rStyle w:val="ae"/>
          </w:rPr>
          <w:t>Письмо о подаче оферты (форма 14)</w:t>
        </w:r>
        <w:r w:rsidR="00002791">
          <w:rPr>
            <w:webHidden/>
          </w:rPr>
          <w:tab/>
        </w:r>
        <w:r w:rsidR="00002791">
          <w:rPr>
            <w:webHidden/>
          </w:rPr>
          <w:fldChar w:fldCharType="begin"/>
        </w:r>
        <w:r w:rsidR="00002791">
          <w:rPr>
            <w:webHidden/>
          </w:rPr>
          <w:instrText xml:space="preserve"> PAGEREF _Toc229057840 \h </w:instrText>
        </w:r>
        <w:r w:rsidR="00002791">
          <w:rPr>
            <w:webHidden/>
          </w:rPr>
        </w:r>
        <w:r w:rsidR="00002791">
          <w:rPr>
            <w:webHidden/>
          </w:rPr>
          <w:fldChar w:fldCharType="separate"/>
        </w:r>
        <w:r w:rsidR="00002791">
          <w:rPr>
            <w:webHidden/>
          </w:rPr>
          <w:t>35</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41" w:history="1">
        <w:r w:rsidR="00002791" w:rsidRPr="0042103F">
          <w:rPr>
            <w:rStyle w:val="ae"/>
          </w:rPr>
          <w:t>1.14.1.</w:t>
        </w:r>
        <w:r w:rsidR="00002791">
          <w:rPr>
            <w:rFonts w:asciiTheme="minorHAnsi" w:eastAsiaTheme="minorEastAsia" w:hAnsiTheme="minorHAnsi" w:cstheme="minorBidi"/>
            <w:bCs w:val="0"/>
            <w:iCs w:val="0"/>
            <w:sz w:val="22"/>
            <w:szCs w:val="22"/>
          </w:rPr>
          <w:tab/>
        </w:r>
        <w:r w:rsidR="00002791" w:rsidRPr="0042103F">
          <w:rPr>
            <w:rStyle w:val="ae"/>
          </w:rPr>
          <w:t>Форма письма о подаче оферты</w:t>
        </w:r>
        <w:r w:rsidR="00002791">
          <w:rPr>
            <w:webHidden/>
          </w:rPr>
          <w:tab/>
        </w:r>
        <w:r w:rsidR="00002791">
          <w:rPr>
            <w:webHidden/>
          </w:rPr>
          <w:fldChar w:fldCharType="begin"/>
        </w:r>
        <w:r w:rsidR="00002791">
          <w:rPr>
            <w:webHidden/>
          </w:rPr>
          <w:instrText xml:space="preserve"> PAGEREF _Toc229057841 \h </w:instrText>
        </w:r>
        <w:r w:rsidR="00002791">
          <w:rPr>
            <w:webHidden/>
          </w:rPr>
        </w:r>
        <w:r w:rsidR="00002791">
          <w:rPr>
            <w:webHidden/>
          </w:rPr>
          <w:fldChar w:fldCharType="separate"/>
        </w:r>
        <w:r w:rsidR="00002791">
          <w:rPr>
            <w:webHidden/>
          </w:rPr>
          <w:t>35</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42" w:history="1">
        <w:r w:rsidR="00002791" w:rsidRPr="0042103F">
          <w:rPr>
            <w:rStyle w:val="ae"/>
          </w:rPr>
          <w:t>1.14.2.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_Toc229057842 \h </w:instrText>
        </w:r>
        <w:r w:rsidR="00002791">
          <w:rPr>
            <w:webHidden/>
          </w:rPr>
        </w:r>
        <w:r w:rsidR="00002791">
          <w:rPr>
            <w:webHidden/>
          </w:rPr>
          <w:fldChar w:fldCharType="separate"/>
        </w:r>
        <w:r w:rsidR="00002791">
          <w:rPr>
            <w:webHidden/>
          </w:rPr>
          <w:t>37</w:t>
        </w:r>
        <w:r w:rsidR="00002791">
          <w:rPr>
            <w:webHidden/>
          </w:rPr>
          <w:fldChar w:fldCharType="end"/>
        </w:r>
      </w:hyperlink>
    </w:p>
    <w:p w:rsidR="00002791" w:rsidRDefault="00E7099E">
      <w:pPr>
        <w:pStyle w:val="20"/>
        <w:rPr>
          <w:rFonts w:asciiTheme="minorHAnsi" w:eastAsiaTheme="minorEastAsia" w:hAnsiTheme="minorHAnsi" w:cstheme="minorBidi"/>
          <w:b w:val="0"/>
          <w:bCs w:val="0"/>
          <w:sz w:val="22"/>
          <w:szCs w:val="22"/>
        </w:rPr>
      </w:pPr>
      <w:hyperlink w:anchor="_Toc229057843" w:history="1">
        <w:r w:rsidR="00002791" w:rsidRPr="0042103F">
          <w:rPr>
            <w:rStyle w:val="ae"/>
          </w:rPr>
          <w:t>1.15.</w:t>
        </w:r>
        <w:r w:rsidR="00002791">
          <w:rPr>
            <w:rFonts w:asciiTheme="minorHAnsi" w:eastAsiaTheme="minorEastAsia" w:hAnsiTheme="minorHAnsi" w:cstheme="minorBidi"/>
            <w:b w:val="0"/>
            <w:bCs w:val="0"/>
            <w:sz w:val="22"/>
            <w:szCs w:val="22"/>
          </w:rPr>
          <w:tab/>
        </w:r>
        <w:r w:rsidR="00002791" w:rsidRPr="0042103F">
          <w:rPr>
            <w:rStyle w:val="ae"/>
          </w:rPr>
          <w:t>Сводная таблица стоимости поставок (форма 15)</w:t>
        </w:r>
        <w:r w:rsidR="00002791">
          <w:rPr>
            <w:webHidden/>
          </w:rPr>
          <w:tab/>
        </w:r>
        <w:r w:rsidR="00002791">
          <w:rPr>
            <w:webHidden/>
          </w:rPr>
          <w:fldChar w:fldCharType="begin"/>
        </w:r>
        <w:r w:rsidR="00002791">
          <w:rPr>
            <w:webHidden/>
          </w:rPr>
          <w:instrText xml:space="preserve"> PAGEREF _Toc229057843 \h </w:instrText>
        </w:r>
        <w:r w:rsidR="00002791">
          <w:rPr>
            <w:webHidden/>
          </w:rPr>
        </w:r>
        <w:r w:rsidR="00002791">
          <w:rPr>
            <w:webHidden/>
          </w:rPr>
          <w:fldChar w:fldCharType="separate"/>
        </w:r>
        <w:r w:rsidR="00002791">
          <w:rPr>
            <w:webHidden/>
          </w:rPr>
          <w:t>38</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44" w:history="1">
        <w:r w:rsidR="00002791" w:rsidRPr="0042103F">
          <w:rPr>
            <w:rStyle w:val="ae"/>
          </w:rPr>
          <w:t>1.15.1.</w:t>
        </w:r>
        <w:r w:rsidR="00002791">
          <w:rPr>
            <w:rFonts w:asciiTheme="minorHAnsi" w:eastAsiaTheme="minorEastAsia" w:hAnsiTheme="minorHAnsi" w:cstheme="minorBidi"/>
            <w:bCs w:val="0"/>
            <w:iCs w:val="0"/>
            <w:sz w:val="22"/>
            <w:szCs w:val="22"/>
          </w:rPr>
          <w:tab/>
        </w:r>
        <w:r w:rsidR="00002791" w:rsidRPr="0042103F">
          <w:rPr>
            <w:rStyle w:val="ae"/>
          </w:rPr>
          <w:t>Сводная таблица стоимости поставок</w:t>
        </w:r>
        <w:r w:rsidR="00002791">
          <w:rPr>
            <w:webHidden/>
          </w:rPr>
          <w:tab/>
        </w:r>
        <w:r w:rsidR="00002791">
          <w:rPr>
            <w:webHidden/>
          </w:rPr>
          <w:fldChar w:fldCharType="begin"/>
        </w:r>
        <w:r w:rsidR="00002791">
          <w:rPr>
            <w:webHidden/>
          </w:rPr>
          <w:instrText xml:space="preserve"> PAGEREF _Toc229057844 \h </w:instrText>
        </w:r>
        <w:r w:rsidR="00002791">
          <w:rPr>
            <w:webHidden/>
          </w:rPr>
        </w:r>
        <w:r w:rsidR="00002791">
          <w:rPr>
            <w:webHidden/>
          </w:rPr>
          <w:fldChar w:fldCharType="separate"/>
        </w:r>
        <w:r w:rsidR="00002791">
          <w:rPr>
            <w:webHidden/>
          </w:rPr>
          <w:t>38</w:t>
        </w:r>
        <w:r w:rsidR="00002791">
          <w:rPr>
            <w:webHidden/>
          </w:rPr>
          <w:fldChar w:fldCharType="end"/>
        </w:r>
      </w:hyperlink>
    </w:p>
    <w:p w:rsidR="00002791" w:rsidRDefault="00E7099E">
      <w:pPr>
        <w:pStyle w:val="33"/>
        <w:rPr>
          <w:rFonts w:asciiTheme="minorHAnsi" w:eastAsiaTheme="minorEastAsia" w:hAnsiTheme="minorHAnsi" w:cstheme="minorBidi"/>
          <w:bCs w:val="0"/>
          <w:iCs w:val="0"/>
          <w:sz w:val="22"/>
          <w:szCs w:val="22"/>
        </w:rPr>
      </w:pPr>
      <w:hyperlink w:anchor="_Toc229057845" w:history="1">
        <w:r w:rsidR="00002791" w:rsidRPr="0042103F">
          <w:rPr>
            <w:rStyle w:val="ae"/>
          </w:rPr>
          <w:t>1.15.2.</w:t>
        </w:r>
        <w:r w:rsidR="00002791">
          <w:rPr>
            <w:rFonts w:asciiTheme="minorHAnsi" w:eastAsiaTheme="minorEastAsia" w:hAnsiTheme="minorHAnsi" w:cstheme="minorBidi"/>
            <w:bCs w:val="0"/>
            <w:iCs w:val="0"/>
            <w:sz w:val="22"/>
            <w:szCs w:val="22"/>
          </w:rPr>
          <w:tab/>
        </w:r>
        <w:r w:rsidR="00002791" w:rsidRPr="0042103F">
          <w:rPr>
            <w:rStyle w:val="ae"/>
          </w:rPr>
          <w:t>Инструкции по заполнению</w:t>
        </w:r>
        <w:r w:rsidR="00002791">
          <w:rPr>
            <w:webHidden/>
          </w:rPr>
          <w:tab/>
        </w:r>
        <w:r w:rsidR="00002791">
          <w:rPr>
            <w:webHidden/>
          </w:rPr>
          <w:fldChar w:fldCharType="begin"/>
        </w:r>
        <w:r w:rsidR="00002791">
          <w:rPr>
            <w:webHidden/>
          </w:rPr>
          <w:instrText xml:space="preserve"> PAGEREF _Toc229057845 \h </w:instrText>
        </w:r>
        <w:r w:rsidR="00002791">
          <w:rPr>
            <w:webHidden/>
          </w:rPr>
        </w:r>
        <w:r w:rsidR="00002791">
          <w:rPr>
            <w:webHidden/>
          </w:rPr>
          <w:fldChar w:fldCharType="separate"/>
        </w:r>
        <w:r w:rsidR="00002791">
          <w:rPr>
            <w:webHidden/>
          </w:rPr>
          <w:t>39</w:t>
        </w:r>
        <w:r w:rsidR="00002791">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B44C97">
      <w:pPr>
        <w:pStyle w:val="1"/>
        <w:numPr>
          <w:ilvl w:val="0"/>
          <w:numId w:val="40"/>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29057798"/>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438C8">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A20F20" w:rsidRPr="00C438C8"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29057799"/>
      <w:r w:rsidRPr="00C438C8">
        <w:rPr>
          <w:i/>
          <w:sz w:val="24"/>
          <w:szCs w:val="24"/>
          <w:shd w:val="clear" w:color="auto" w:fill="FFFF99"/>
          <w:lang w:eastAsia="ru-RU"/>
        </w:rPr>
        <w:t xml:space="preserve">ДОКУМЕНТЫ </w:t>
      </w:r>
      <w:r w:rsidR="005B2EF3">
        <w:rPr>
          <w:i/>
          <w:sz w:val="24"/>
          <w:szCs w:val="24"/>
          <w:shd w:val="clear" w:color="auto" w:fill="FFFF99"/>
          <w:lang w:val="ru-RU" w:eastAsia="ru-RU"/>
        </w:rPr>
        <w:t>ОСНОВНОЙ</w:t>
      </w:r>
      <w:r w:rsidRPr="00C438C8">
        <w:rPr>
          <w:i/>
          <w:sz w:val="24"/>
          <w:szCs w:val="24"/>
          <w:shd w:val="clear" w:color="auto" w:fill="FFFF99"/>
          <w:lang w:eastAsia="ru-RU"/>
        </w:rPr>
        <w:t xml:space="preserve"> ЧАСТИ ЗАЯВКИ</w:t>
      </w:r>
      <w:bookmarkEnd w:id="37"/>
    </w:p>
    <w:p w:rsidR="00FB3096" w:rsidRPr="00714DA6" w:rsidRDefault="00714DA6" w:rsidP="00714DA6">
      <w:pPr>
        <w:tabs>
          <w:tab w:val="left" w:pos="567"/>
          <w:tab w:val="left" w:pos="1985"/>
        </w:tabs>
        <w:ind w:right="34" w:firstLine="0"/>
        <w:rPr>
          <w:b/>
          <w:i/>
          <w:szCs w:val="24"/>
          <w:shd w:val="clear" w:color="auto" w:fill="FFFF99"/>
        </w:rPr>
      </w:pPr>
      <w:bookmarkStart w:id="38" w:name="_Ref89649494"/>
      <w:bookmarkStart w:id="39" w:name="_Toc90385115"/>
      <w:bookmarkStart w:id="40" w:name="_Ref93264992"/>
      <w:bookmarkStart w:id="41" w:name="_Ref93265116"/>
      <w:bookmarkStart w:id="42" w:name="_Toc98253933"/>
      <w:bookmarkStart w:id="43" w:name="_Toc165173859"/>
      <w:bookmarkStart w:id="44" w:name="_Toc423423671"/>
      <w:bookmarkStart w:id="45" w:name="_Ref440361531"/>
      <w:bookmarkStart w:id="46" w:name="_Ref440361610"/>
      <w:bookmarkStart w:id="47" w:name="_Toc441131115"/>
      <w:bookmarkStart w:id="48" w:name="_Ref34763774"/>
      <w:r w:rsidRPr="00D82647">
        <w:rPr>
          <w:i/>
          <w:szCs w:val="24"/>
          <w:shd w:val="clear" w:color="auto" w:fill="FFFF99"/>
        </w:rPr>
        <w:t>(</w:t>
      </w:r>
      <w:r w:rsidRPr="00D82647">
        <w:rPr>
          <w:b/>
          <w:i/>
          <w:szCs w:val="24"/>
          <w:shd w:val="clear" w:color="auto" w:fill="FFFF99"/>
        </w:rPr>
        <w:t xml:space="preserve">ДОКУМЕНТЫ </w:t>
      </w:r>
      <w:r w:rsidRPr="00714DA6">
        <w:rPr>
          <w:b/>
          <w:i/>
          <w:szCs w:val="24"/>
          <w:shd w:val="clear" w:color="auto" w:fill="FFFF99"/>
        </w:rPr>
        <w:t xml:space="preserve">ОСНОВНОЙ </w:t>
      </w:r>
      <w:r w:rsidRPr="00D82647">
        <w:rPr>
          <w:b/>
          <w:i/>
          <w:szCs w:val="24"/>
          <w:shd w:val="clear" w:color="auto" w:fill="FFFF99"/>
        </w:rPr>
        <w:t>ЧАСТИ ЗАЯВКИ</w:t>
      </w:r>
      <w:r w:rsidRPr="00707FA6">
        <w:rPr>
          <w:b/>
          <w:i/>
          <w:szCs w:val="24"/>
          <w:shd w:val="clear" w:color="auto" w:fill="FFFF99"/>
        </w:rPr>
        <w:t xml:space="preserve"> </w:t>
      </w:r>
      <w:r w:rsidRPr="00714DA6">
        <w:rPr>
          <w:b/>
          <w:i/>
          <w:szCs w:val="24"/>
          <w:shd w:val="clear" w:color="auto" w:fill="FFFF99"/>
        </w:rPr>
        <w:t>не должн</w:t>
      </w:r>
      <w:r>
        <w:rPr>
          <w:b/>
          <w:i/>
          <w:szCs w:val="24"/>
          <w:shd w:val="clear" w:color="auto" w:fill="FFFF99"/>
        </w:rPr>
        <w:t>ы</w:t>
      </w:r>
      <w:r w:rsidRPr="00714DA6">
        <w:rPr>
          <w:b/>
          <w:i/>
          <w:szCs w:val="24"/>
          <w:shd w:val="clear" w:color="auto" w:fill="FFFF99"/>
        </w:rPr>
        <w:t xml:space="preserve"> содержать сведений о ценовом предложени</w:t>
      </w:r>
      <w:r>
        <w:rPr>
          <w:b/>
          <w:i/>
          <w:szCs w:val="24"/>
          <w:shd w:val="clear" w:color="auto" w:fill="FFFF99"/>
        </w:rPr>
        <w:t>и</w:t>
      </w:r>
      <w:r w:rsidR="00DF39CB">
        <w:rPr>
          <w:b/>
          <w:i/>
          <w:szCs w:val="24"/>
          <w:shd w:val="clear" w:color="auto" w:fill="FFFF99"/>
        </w:rPr>
        <w:t xml:space="preserve"> </w:t>
      </w:r>
      <w:r w:rsidR="00DF39CB" w:rsidRPr="0077199F">
        <w:rPr>
          <w:b/>
          <w:i/>
          <w:szCs w:val="24"/>
          <w:shd w:val="clear" w:color="auto" w:fill="FFFF99"/>
        </w:rPr>
        <w:t xml:space="preserve">(за исключением случаев, описанных в п. 3.1.3 </w:t>
      </w:r>
      <w:r w:rsidR="00DF39CB" w:rsidRPr="00F12890">
        <w:rPr>
          <w:b/>
          <w:i/>
          <w:szCs w:val="24"/>
          <w:shd w:val="clear" w:color="auto" w:fill="FFFF99"/>
        </w:rPr>
        <w:t>части I «ОБЩИЕ УСЛОВИЯ ПРОВЕДЕНИЯ ЗАКУПКИ»</w:t>
      </w:r>
      <w:r w:rsidR="00DF39CB">
        <w:rPr>
          <w:b/>
          <w:i/>
          <w:szCs w:val="24"/>
          <w:shd w:val="clear" w:color="auto" w:fill="FFFF99"/>
        </w:rPr>
        <w:t>)</w:t>
      </w:r>
      <w:r>
        <w:rPr>
          <w:b/>
          <w:i/>
          <w:szCs w:val="24"/>
          <w:shd w:val="clear" w:color="auto" w:fill="FFFF99"/>
        </w:rPr>
        <w:t>).</w:t>
      </w:r>
    </w:p>
    <w:p w:rsidR="00FB3096" w:rsidRPr="00DF39CB" w:rsidRDefault="00FB3096" w:rsidP="00B44C97">
      <w:pPr>
        <w:pStyle w:val="2"/>
        <w:widowControl w:val="0"/>
        <w:numPr>
          <w:ilvl w:val="1"/>
          <w:numId w:val="28"/>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9" w:name="_Toc229057800"/>
      <w:r w:rsidRPr="00DF39CB">
        <w:rPr>
          <w:sz w:val="24"/>
          <w:szCs w:val="24"/>
          <w:lang w:val="ru-RU"/>
        </w:rPr>
        <w:t>Опись документов (форма 1)</w:t>
      </w:r>
      <w:bookmarkEnd w:id="49"/>
    </w:p>
    <w:p w:rsidR="00FB3096" w:rsidRPr="00DF39CB" w:rsidRDefault="00FB3096" w:rsidP="00FB3096">
      <w:pPr>
        <w:ind w:firstLine="0"/>
        <w:rPr>
          <w:szCs w:val="24"/>
        </w:rPr>
      </w:pPr>
    </w:p>
    <w:p w:rsidR="00FB3096" w:rsidRPr="00DF39CB" w:rsidRDefault="00FB3096" w:rsidP="00B44C97">
      <w:pPr>
        <w:pStyle w:val="3"/>
        <w:numPr>
          <w:ilvl w:val="2"/>
          <w:numId w:val="28"/>
        </w:numPr>
        <w:tabs>
          <w:tab w:val="left" w:pos="567"/>
          <w:tab w:val="left" w:pos="1985"/>
        </w:tabs>
        <w:ind w:left="0" w:right="34" w:firstLine="0"/>
        <w:rPr>
          <w:sz w:val="24"/>
          <w:szCs w:val="24"/>
        </w:rPr>
      </w:pPr>
      <w:bookmarkStart w:id="50" w:name="_Toc98253920"/>
      <w:bookmarkStart w:id="51" w:name="_Toc157248174"/>
      <w:bookmarkStart w:id="52" w:name="_Toc157496543"/>
      <w:bookmarkStart w:id="53" w:name="_Toc158206082"/>
      <w:bookmarkStart w:id="54" w:name="_Toc164057767"/>
      <w:bookmarkStart w:id="55" w:name="_Toc164137117"/>
      <w:bookmarkStart w:id="56" w:name="_Toc164161277"/>
      <w:bookmarkStart w:id="57" w:name="_Toc165173848"/>
      <w:bookmarkStart w:id="58" w:name="_Toc439170673"/>
      <w:bookmarkStart w:id="59" w:name="_Toc439172775"/>
      <w:bookmarkStart w:id="60" w:name="_Toc439173219"/>
      <w:bookmarkStart w:id="61" w:name="_Toc439238213"/>
      <w:bookmarkStart w:id="62" w:name="_Toc440361369"/>
      <w:bookmarkStart w:id="63" w:name="_Toc440376124"/>
      <w:bookmarkStart w:id="64" w:name="_Toc441131099"/>
      <w:bookmarkStart w:id="65" w:name="_Toc447292616"/>
      <w:bookmarkStart w:id="66" w:name="_Toc461809062"/>
      <w:bookmarkStart w:id="67" w:name="_Toc463514481"/>
      <w:bookmarkStart w:id="68" w:name="_Toc466908601"/>
      <w:bookmarkStart w:id="69" w:name="_Toc469479671"/>
      <w:bookmarkStart w:id="70" w:name="_Toc471986621"/>
      <w:bookmarkStart w:id="71" w:name="_Toc493252627"/>
      <w:bookmarkStart w:id="72" w:name="_Toc496861590"/>
      <w:bookmarkStart w:id="73" w:name="_Toc498510467"/>
      <w:bookmarkStart w:id="74" w:name="_Toc945576"/>
      <w:bookmarkStart w:id="75" w:name="_Toc949646"/>
      <w:bookmarkStart w:id="76" w:name="_Toc229057801"/>
      <w:r w:rsidRPr="00DF39CB">
        <w:rPr>
          <w:sz w:val="24"/>
          <w:szCs w:val="24"/>
        </w:rPr>
        <w:t xml:space="preserve">Форма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DF39CB">
        <w:rPr>
          <w:sz w:val="24"/>
          <w:szCs w:val="24"/>
        </w:rPr>
        <w:t>описи документов</w:t>
      </w:r>
      <w:bookmarkEnd w:id="74"/>
      <w:bookmarkEnd w:id="75"/>
      <w:bookmarkEnd w:id="76"/>
    </w:p>
    <w:p w:rsidR="00394668" w:rsidRPr="00DF39CB" w:rsidRDefault="00394668" w:rsidP="00394668">
      <w:pPr>
        <w:pBdr>
          <w:top w:val="single" w:sz="4" w:space="1" w:color="auto"/>
        </w:pBdr>
        <w:shd w:val="clear" w:color="auto" w:fill="E0E0E0"/>
        <w:tabs>
          <w:tab w:val="left" w:pos="567"/>
          <w:tab w:val="left" w:pos="1985"/>
        </w:tabs>
        <w:ind w:left="360" w:right="34" w:firstLine="0"/>
        <w:jc w:val="center"/>
        <w:rPr>
          <w:b/>
          <w:color w:val="000000"/>
          <w:spacing w:val="36"/>
        </w:rPr>
      </w:pPr>
      <w:r w:rsidRPr="00DF39CB">
        <w:rPr>
          <w:b/>
          <w:color w:val="000000"/>
          <w:spacing w:val="36"/>
        </w:rPr>
        <w:t>начало формы</w:t>
      </w:r>
    </w:p>
    <w:p w:rsidR="00FB3096" w:rsidRPr="00DF39CB" w:rsidRDefault="00FB3096" w:rsidP="00FB3096">
      <w:pPr>
        <w:ind w:firstLine="0"/>
        <w:rPr>
          <w:szCs w:val="24"/>
        </w:rPr>
      </w:pPr>
    </w:p>
    <w:p w:rsidR="00FB3096" w:rsidRPr="00DF39CB" w:rsidRDefault="00FB3096" w:rsidP="00FB3096">
      <w:pPr>
        <w:ind w:firstLine="0"/>
        <w:rPr>
          <w:szCs w:val="24"/>
        </w:rPr>
      </w:pPr>
      <w:r w:rsidRPr="00DF39CB">
        <w:rPr>
          <w:szCs w:val="24"/>
        </w:rPr>
        <w:t>Приложение 1 к письму о подаче оферты</w:t>
      </w:r>
    </w:p>
    <w:p w:rsidR="00FB3096" w:rsidRPr="00DF39CB" w:rsidRDefault="00FB3096" w:rsidP="00FB3096">
      <w:pPr>
        <w:tabs>
          <w:tab w:val="left" w:pos="567"/>
          <w:tab w:val="left" w:pos="1985"/>
        </w:tabs>
        <w:spacing w:before="100" w:beforeAutospacing="1"/>
        <w:ind w:right="34" w:firstLine="0"/>
        <w:rPr>
          <w:szCs w:val="24"/>
        </w:rPr>
      </w:pPr>
      <w:r w:rsidRPr="00DF39CB">
        <w:rPr>
          <w:szCs w:val="24"/>
        </w:rPr>
        <w:t>от «____»_____________ г. №__________</w:t>
      </w:r>
    </w:p>
    <w:p w:rsidR="00FB3096" w:rsidRPr="00F647F7" w:rsidRDefault="00FB3096" w:rsidP="00FB3096">
      <w:pPr>
        <w:spacing w:before="480" w:after="120"/>
        <w:jc w:val="center"/>
        <w:rPr>
          <w:szCs w:val="24"/>
        </w:rPr>
      </w:pPr>
      <w:r w:rsidRPr="00DF39CB">
        <w:rPr>
          <w:szCs w:val="24"/>
        </w:rPr>
        <w:t>Уважаемые</w:t>
      </w:r>
      <w:r w:rsidRPr="00F647F7">
        <w:rPr>
          <w:szCs w:val="24"/>
        </w:rPr>
        <w:t xml:space="preserve"> господа!</w:t>
      </w:r>
    </w:p>
    <w:p w:rsidR="00FB3096" w:rsidRPr="008E3A08" w:rsidRDefault="00FB3096" w:rsidP="00FB3096">
      <w:pPr>
        <w:rPr>
          <w:szCs w:val="24"/>
        </w:rPr>
      </w:pPr>
      <w:r w:rsidRPr="00F647F7">
        <w:rPr>
          <w:szCs w:val="24"/>
        </w:rPr>
        <w:t xml:space="preserve">Изучив Извещение </w:t>
      </w:r>
      <w:r w:rsidRPr="00C32450">
        <w:rPr>
          <w:szCs w:val="24"/>
        </w:rPr>
        <w:t xml:space="preserve">о проведении </w:t>
      </w:r>
      <w:r w:rsidR="00EF2D3B" w:rsidRPr="008E3A08">
        <w:rPr>
          <w:szCs w:val="24"/>
        </w:rPr>
        <w:t>закупки</w:t>
      </w:r>
      <w:r w:rsidRPr="008E3A08">
        <w:rPr>
          <w:szCs w:val="24"/>
        </w:rPr>
        <w:t>, опубликованное в [</w:t>
      </w:r>
      <w:r w:rsidRPr="008E3A08">
        <w:rPr>
          <w:rStyle w:val="aff2"/>
          <w:szCs w:val="24"/>
        </w:rPr>
        <w:t xml:space="preserve">указывается дата публикации Извещения о проведении </w:t>
      </w:r>
      <w:r w:rsidR="00EF2D3B" w:rsidRPr="008E3A08">
        <w:rPr>
          <w:rStyle w:val="aff2"/>
          <w:szCs w:val="24"/>
        </w:rPr>
        <w:t>закупки</w:t>
      </w:r>
      <w:r w:rsidRPr="008E3A08">
        <w:rPr>
          <w:rStyle w:val="aff2"/>
          <w:szCs w:val="24"/>
        </w:rPr>
        <w:t xml:space="preserve"> </w:t>
      </w:r>
      <w:r w:rsidR="004A3194" w:rsidRPr="008E3A08">
        <w:rPr>
          <w:rStyle w:val="aff2"/>
          <w:szCs w:val="24"/>
        </w:rPr>
        <w:t xml:space="preserve">и номер Извещения </w:t>
      </w:r>
      <w:r w:rsidR="00446F7E" w:rsidRPr="008E3A08">
        <w:rPr>
          <w:rStyle w:val="aff2"/>
          <w:szCs w:val="24"/>
        </w:rPr>
        <w:t>на официальном сайте Единой информационной системы</w:t>
      </w:r>
      <w:r w:rsidRPr="008E3A08">
        <w:rPr>
          <w:szCs w:val="24"/>
        </w:rPr>
        <w:t xml:space="preserve">], и </w:t>
      </w:r>
      <w:r w:rsidR="00EF2D3B" w:rsidRPr="008E3A08">
        <w:rPr>
          <w:szCs w:val="24"/>
        </w:rPr>
        <w:t>закупочную</w:t>
      </w:r>
      <w:r w:rsidRPr="008E3A08">
        <w:rPr>
          <w:szCs w:val="24"/>
        </w:rPr>
        <w:t xml:space="preserve"> документацию, и принимая установленные в них требования и условия </w:t>
      </w:r>
      <w:r w:rsidR="00EF2D3B" w:rsidRPr="008E3A08">
        <w:rPr>
          <w:szCs w:val="24"/>
        </w:rPr>
        <w:t>закупки</w:t>
      </w:r>
      <w:r w:rsidRPr="008E3A08">
        <w:rPr>
          <w:szCs w:val="24"/>
        </w:rPr>
        <w:t>,</w:t>
      </w:r>
    </w:p>
    <w:p w:rsidR="00FB3096" w:rsidRPr="008E3A08" w:rsidRDefault="00FB3096" w:rsidP="00FB3096">
      <w:pPr>
        <w:ind w:firstLine="0"/>
        <w:rPr>
          <w:szCs w:val="24"/>
        </w:rPr>
      </w:pPr>
      <w:r w:rsidRPr="008E3A08">
        <w:rPr>
          <w:szCs w:val="24"/>
        </w:rPr>
        <w:t>_____________________________________________________________________________,</w:t>
      </w:r>
    </w:p>
    <w:p w:rsidR="00FB3096" w:rsidRPr="008E3A08" w:rsidRDefault="00FB3096" w:rsidP="00FB3096">
      <w:pPr>
        <w:jc w:val="center"/>
        <w:rPr>
          <w:szCs w:val="24"/>
          <w:vertAlign w:val="superscript"/>
        </w:rPr>
      </w:pPr>
      <w:r w:rsidRPr="008E3A08">
        <w:rPr>
          <w:szCs w:val="24"/>
          <w:vertAlign w:val="superscript"/>
        </w:rPr>
        <w:t>(полное наименование Участника с указанием организационно-правовой формы)</w:t>
      </w:r>
    </w:p>
    <w:p w:rsidR="00FB3096" w:rsidRPr="008E3A08" w:rsidRDefault="00FB3096" w:rsidP="00FB3096">
      <w:pPr>
        <w:ind w:firstLine="0"/>
        <w:rPr>
          <w:szCs w:val="24"/>
        </w:rPr>
      </w:pPr>
      <w:r w:rsidRPr="008E3A08">
        <w:rPr>
          <w:szCs w:val="24"/>
        </w:rPr>
        <w:t>зарегистрированное по адресу ___________________________________________________,</w:t>
      </w:r>
    </w:p>
    <w:p w:rsidR="00FB3096" w:rsidRPr="008E3A08" w:rsidRDefault="00FB3096" w:rsidP="00FB3096">
      <w:pPr>
        <w:jc w:val="center"/>
        <w:rPr>
          <w:szCs w:val="24"/>
          <w:vertAlign w:val="superscript"/>
        </w:rPr>
      </w:pPr>
      <w:r w:rsidRPr="008E3A08">
        <w:rPr>
          <w:szCs w:val="24"/>
          <w:vertAlign w:val="superscript"/>
        </w:rPr>
        <w:t>(юридический адрес Участника)</w:t>
      </w:r>
    </w:p>
    <w:p w:rsidR="00FB3096" w:rsidRPr="008E3A08" w:rsidRDefault="00FB3096" w:rsidP="00FB3096">
      <w:pPr>
        <w:ind w:firstLine="0"/>
        <w:rPr>
          <w:szCs w:val="24"/>
        </w:rPr>
      </w:pPr>
      <w:r w:rsidRPr="008E3A08">
        <w:rPr>
          <w:szCs w:val="24"/>
        </w:rPr>
        <w:t>предлагает заключить Договор</w:t>
      </w:r>
      <w:r w:rsidR="00073C47" w:rsidRPr="008E3A08">
        <w:rPr>
          <w:szCs w:val="24"/>
        </w:rPr>
        <w:t>(ы)</w:t>
      </w:r>
      <w:r w:rsidRPr="008E3A08">
        <w:rPr>
          <w:szCs w:val="24"/>
        </w:rPr>
        <w:t xml:space="preserve"> на </w:t>
      </w:r>
      <w:r w:rsidRPr="008E3A08">
        <w:rPr>
          <w:szCs w:val="24"/>
          <w:u w:val="single"/>
        </w:rPr>
        <w:t xml:space="preserve">                                                                                                  </w:t>
      </w:r>
      <w:r w:rsidRPr="008E3A08">
        <w:rPr>
          <w:szCs w:val="24"/>
        </w:rPr>
        <w:t> </w:t>
      </w:r>
    </w:p>
    <w:p w:rsidR="00FB3096" w:rsidRPr="008E3A08" w:rsidRDefault="00FB3096" w:rsidP="00FB3096">
      <w:pPr>
        <w:spacing w:before="240"/>
        <w:ind w:firstLine="0"/>
        <w:rPr>
          <w:szCs w:val="24"/>
        </w:rPr>
      </w:pPr>
      <w:r w:rsidRPr="008E3A08">
        <w:rPr>
          <w:szCs w:val="24"/>
        </w:rPr>
        <w:t>_______________________________________________________________________________</w:t>
      </w:r>
    </w:p>
    <w:p w:rsidR="00FB3096" w:rsidRPr="008E3A08" w:rsidRDefault="00FB3096" w:rsidP="00FB3096">
      <w:pPr>
        <w:ind w:firstLine="0"/>
        <w:jc w:val="center"/>
        <w:rPr>
          <w:szCs w:val="24"/>
        </w:rPr>
      </w:pPr>
      <w:r w:rsidRPr="008E3A08">
        <w:rPr>
          <w:szCs w:val="24"/>
          <w:vertAlign w:val="superscript"/>
        </w:rPr>
        <w:t>(</w:t>
      </w:r>
      <w:r w:rsidR="00B16243" w:rsidRPr="008E3A08">
        <w:rPr>
          <w:szCs w:val="24"/>
          <w:vertAlign w:val="superscript"/>
        </w:rPr>
        <w:t>указывается предмет закупки</w:t>
      </w:r>
      <w:r w:rsidRPr="008E3A08">
        <w:rPr>
          <w:szCs w:val="24"/>
          <w:vertAlign w:val="superscript"/>
        </w:rPr>
        <w:t>)</w:t>
      </w:r>
    </w:p>
    <w:p w:rsidR="00FB3096" w:rsidRPr="00414CAF" w:rsidRDefault="00FB3096" w:rsidP="00FB3096">
      <w:pPr>
        <w:spacing w:after="120"/>
        <w:rPr>
          <w:szCs w:val="24"/>
        </w:rPr>
      </w:pPr>
      <w:r w:rsidRPr="008E3A08">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w:t>
      </w:r>
      <w:r w:rsidRPr="00414CAF">
        <w:rPr>
          <w:szCs w:val="24"/>
        </w:rPr>
        <w:t xml:space="preserve">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30"/>
        <w:gridCol w:w="4820"/>
        <w:gridCol w:w="2551"/>
      </w:tblGrid>
      <w:tr w:rsidR="00446F7E" w:rsidRPr="008A0C48" w:rsidTr="00446F7E">
        <w:trPr>
          <w:trHeight w:val="332"/>
        </w:trPr>
        <w:tc>
          <w:tcPr>
            <w:tcW w:w="2230" w:type="dxa"/>
            <w:tcBorders>
              <w:top w:val="single" w:sz="4" w:space="0" w:color="auto"/>
              <w:left w:val="single" w:sz="4" w:space="0" w:color="auto"/>
              <w:bottom w:val="single" w:sz="4" w:space="0" w:color="auto"/>
              <w:right w:val="single" w:sz="4" w:space="0" w:color="auto"/>
            </w:tcBorders>
            <w:vAlign w:val="center"/>
          </w:tcPr>
          <w:p w:rsidR="00446F7E" w:rsidRPr="008A0C48" w:rsidRDefault="00446F7E" w:rsidP="00364642">
            <w:pPr>
              <w:pStyle w:val="aff8"/>
              <w:tabs>
                <w:tab w:val="left" w:pos="567"/>
                <w:tab w:val="left" w:pos="1985"/>
                <w:tab w:val="right" w:pos="9360"/>
              </w:tabs>
              <w:spacing w:line="240" w:lineRule="auto"/>
              <w:ind w:right="34"/>
              <w:jc w:val="center"/>
              <w:rPr>
                <w:szCs w:val="24"/>
                <w:lang w:eastAsia="ar-SA"/>
              </w:rPr>
            </w:pPr>
            <w:r>
              <w:rPr>
                <w:szCs w:val="24"/>
                <w:lang w:eastAsia="ar-SA"/>
              </w:rPr>
              <w:t>№ прило</w:t>
            </w:r>
            <w:r w:rsidRPr="008A0C48">
              <w:rPr>
                <w:szCs w:val="24"/>
                <w:lang w:eastAsia="ar-SA"/>
              </w:rPr>
              <w:t>жения</w:t>
            </w:r>
          </w:p>
        </w:tc>
        <w:tc>
          <w:tcPr>
            <w:tcW w:w="4820" w:type="dxa"/>
            <w:tcBorders>
              <w:top w:val="single" w:sz="4" w:space="0" w:color="auto"/>
              <w:left w:val="single" w:sz="4" w:space="0" w:color="auto"/>
              <w:bottom w:val="single" w:sz="4" w:space="0" w:color="auto"/>
              <w:right w:val="single" w:sz="4" w:space="0" w:color="auto"/>
            </w:tcBorders>
            <w:vAlign w:val="center"/>
          </w:tcPr>
          <w:p w:rsidR="00446F7E" w:rsidRPr="008A0C48" w:rsidRDefault="00446F7E" w:rsidP="00364642">
            <w:pPr>
              <w:pStyle w:val="aff8"/>
              <w:tabs>
                <w:tab w:val="left" w:pos="567"/>
                <w:tab w:val="left" w:pos="1985"/>
              </w:tabs>
              <w:ind w:right="34"/>
              <w:jc w:val="center"/>
              <w:rPr>
                <w:szCs w:val="24"/>
              </w:rPr>
            </w:pPr>
            <w:r w:rsidRPr="008A0C48">
              <w:rPr>
                <w:szCs w:val="24"/>
              </w:rPr>
              <w:t>Наименование приложения</w:t>
            </w:r>
          </w:p>
        </w:tc>
        <w:tc>
          <w:tcPr>
            <w:tcW w:w="2551" w:type="dxa"/>
            <w:tcBorders>
              <w:top w:val="single" w:sz="4" w:space="0" w:color="auto"/>
              <w:left w:val="single" w:sz="4" w:space="0" w:color="auto"/>
              <w:bottom w:val="single" w:sz="4" w:space="0" w:color="auto"/>
              <w:right w:val="single" w:sz="4" w:space="0" w:color="auto"/>
            </w:tcBorders>
            <w:vAlign w:val="center"/>
          </w:tcPr>
          <w:p w:rsidR="00446F7E" w:rsidRPr="008A0C48" w:rsidRDefault="00446F7E" w:rsidP="00446F7E">
            <w:pPr>
              <w:pStyle w:val="aff8"/>
              <w:tabs>
                <w:tab w:val="left" w:pos="567"/>
                <w:tab w:val="left" w:pos="1985"/>
              </w:tabs>
              <w:ind w:right="34"/>
              <w:jc w:val="center"/>
              <w:rPr>
                <w:szCs w:val="24"/>
              </w:rPr>
            </w:pPr>
            <w:r w:rsidRPr="008A0C48">
              <w:rPr>
                <w:szCs w:val="24"/>
              </w:rPr>
              <w:t>Число</w:t>
            </w:r>
            <w:r>
              <w:rPr>
                <w:szCs w:val="24"/>
              </w:rPr>
              <w:t xml:space="preserve"> </w:t>
            </w:r>
            <w:r w:rsidRPr="008A0C48">
              <w:rPr>
                <w:szCs w:val="24"/>
              </w:rPr>
              <w:t>страниц</w:t>
            </w: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414270" w:rsidRDefault="00446F7E" w:rsidP="00364642">
            <w:pPr>
              <w:pStyle w:val="aff8"/>
              <w:tabs>
                <w:tab w:val="left" w:pos="567"/>
                <w:tab w:val="left" w:pos="1985"/>
              </w:tabs>
              <w:ind w:right="34" w:firstLine="138"/>
              <w:rPr>
                <w:b/>
                <w:szCs w:val="24"/>
              </w:rPr>
            </w:pPr>
            <w:r w:rsidRPr="00414270">
              <w:rPr>
                <w:b/>
                <w:szCs w:val="24"/>
              </w:rPr>
              <w:t>I.</w:t>
            </w:r>
          </w:p>
        </w:tc>
        <w:tc>
          <w:tcPr>
            <w:tcW w:w="4820" w:type="dxa"/>
            <w:tcBorders>
              <w:top w:val="single" w:sz="4" w:space="0" w:color="auto"/>
              <w:left w:val="single" w:sz="4" w:space="0" w:color="auto"/>
              <w:bottom w:val="single" w:sz="4" w:space="0" w:color="auto"/>
              <w:right w:val="single" w:sz="4" w:space="0" w:color="auto"/>
            </w:tcBorders>
          </w:tcPr>
          <w:p w:rsidR="00446F7E" w:rsidRPr="00414270" w:rsidRDefault="00446F7E" w:rsidP="00364642">
            <w:pPr>
              <w:pStyle w:val="aff8"/>
              <w:tabs>
                <w:tab w:val="left" w:pos="567"/>
                <w:tab w:val="left" w:pos="1985"/>
              </w:tabs>
              <w:ind w:right="34"/>
              <w:rPr>
                <w:b/>
                <w:szCs w:val="24"/>
              </w:rPr>
            </w:pPr>
            <w:r w:rsidRPr="00414270">
              <w:rPr>
                <w:b/>
                <w:szCs w:val="24"/>
              </w:rPr>
              <w:t>Общая часть Заявки</w:t>
            </w: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firstLine="138"/>
              <w:rPr>
                <w:szCs w:val="24"/>
              </w:rPr>
            </w:pPr>
            <w:r w:rsidRPr="008A0C48">
              <w:rPr>
                <w:szCs w:val="24"/>
              </w:rPr>
              <w:t>1</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firstLine="138"/>
              <w:rPr>
                <w:szCs w:val="24"/>
              </w:rPr>
            </w:pPr>
            <w:r w:rsidRPr="008A0C48">
              <w:rPr>
                <w:szCs w:val="24"/>
              </w:rPr>
              <w:t>2</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firstLine="138"/>
              <w:rPr>
                <w:szCs w:val="24"/>
              </w:rPr>
            </w:pPr>
            <w:r w:rsidRPr="008A0C48">
              <w:rPr>
                <w:szCs w:val="24"/>
              </w:rPr>
              <w:t>…</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414270" w:rsidRDefault="00446F7E" w:rsidP="00364642">
            <w:pPr>
              <w:pStyle w:val="aff8"/>
              <w:tabs>
                <w:tab w:val="left" w:pos="567"/>
                <w:tab w:val="left" w:pos="1985"/>
              </w:tabs>
              <w:ind w:right="34" w:firstLine="138"/>
              <w:rPr>
                <w:b/>
                <w:szCs w:val="24"/>
              </w:rPr>
            </w:pPr>
            <w:r w:rsidRPr="00414270">
              <w:rPr>
                <w:b/>
                <w:szCs w:val="24"/>
              </w:rPr>
              <w:t>I</w:t>
            </w:r>
            <w:r w:rsidRPr="00414270">
              <w:rPr>
                <w:b/>
                <w:szCs w:val="24"/>
                <w:lang w:val="en-US"/>
              </w:rPr>
              <w:t>I</w:t>
            </w:r>
            <w:r w:rsidRPr="00414270">
              <w:rPr>
                <w:b/>
                <w:szCs w:val="24"/>
              </w:rPr>
              <w:t>.</w:t>
            </w:r>
          </w:p>
        </w:tc>
        <w:tc>
          <w:tcPr>
            <w:tcW w:w="4820" w:type="dxa"/>
            <w:tcBorders>
              <w:top w:val="single" w:sz="4" w:space="0" w:color="auto"/>
              <w:left w:val="single" w:sz="4" w:space="0" w:color="auto"/>
              <w:bottom w:val="single" w:sz="4" w:space="0" w:color="auto"/>
              <w:right w:val="single" w:sz="4" w:space="0" w:color="auto"/>
            </w:tcBorders>
          </w:tcPr>
          <w:p w:rsidR="00446F7E" w:rsidRPr="00414270" w:rsidRDefault="00446F7E" w:rsidP="00364642">
            <w:pPr>
              <w:pStyle w:val="aff8"/>
              <w:tabs>
                <w:tab w:val="left" w:pos="567"/>
                <w:tab w:val="left" w:pos="1985"/>
              </w:tabs>
              <w:ind w:right="34"/>
              <w:rPr>
                <w:b/>
                <w:szCs w:val="24"/>
              </w:rPr>
            </w:pPr>
            <w:r w:rsidRPr="00414270">
              <w:rPr>
                <w:b/>
                <w:szCs w:val="24"/>
              </w:rPr>
              <w:t>Ценовое предложение</w:t>
            </w: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firstLine="138"/>
              <w:rPr>
                <w:szCs w:val="24"/>
              </w:rPr>
            </w:pPr>
            <w:r w:rsidRPr="008A0C48">
              <w:rPr>
                <w:szCs w:val="24"/>
              </w:rPr>
              <w:t>1</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firstLine="138"/>
              <w:rPr>
                <w:szCs w:val="24"/>
              </w:rPr>
            </w:pPr>
            <w:r w:rsidRPr="008A0C48">
              <w:rPr>
                <w:szCs w:val="24"/>
              </w:rPr>
              <w:t>2</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firstLine="138"/>
              <w:rPr>
                <w:szCs w:val="24"/>
              </w:rPr>
            </w:pPr>
            <w:r w:rsidRPr="008A0C48">
              <w:rPr>
                <w:szCs w:val="24"/>
              </w:rPr>
              <w:t>…</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r w:rsidR="00446F7E" w:rsidRPr="008A0C48" w:rsidTr="00446F7E">
        <w:tc>
          <w:tcPr>
            <w:tcW w:w="2230" w:type="dxa"/>
            <w:tcBorders>
              <w:top w:val="single" w:sz="4" w:space="0" w:color="auto"/>
              <w:left w:val="single" w:sz="4" w:space="0" w:color="auto"/>
              <w:bottom w:val="single" w:sz="4" w:space="0" w:color="auto"/>
              <w:right w:val="single" w:sz="4" w:space="0" w:color="auto"/>
            </w:tcBorders>
          </w:tcPr>
          <w:p w:rsidR="00446F7E" w:rsidRPr="00875177" w:rsidRDefault="00446F7E" w:rsidP="00364642">
            <w:pPr>
              <w:pStyle w:val="aff8"/>
              <w:tabs>
                <w:tab w:val="left" w:pos="567"/>
                <w:tab w:val="left" w:pos="1985"/>
              </w:tabs>
              <w:ind w:right="34" w:firstLine="138"/>
              <w:rPr>
                <w:szCs w:val="24"/>
              </w:rPr>
            </w:pPr>
            <w:r w:rsidRPr="00875177">
              <w:rPr>
                <w:szCs w:val="24"/>
              </w:rPr>
              <w:t>…</w:t>
            </w:r>
          </w:p>
        </w:tc>
        <w:tc>
          <w:tcPr>
            <w:tcW w:w="4820"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spacing w:line="240" w:lineRule="auto"/>
              <w:ind w:right="34"/>
              <w:rPr>
                <w:szCs w:val="24"/>
              </w:rPr>
            </w:pPr>
          </w:p>
        </w:tc>
        <w:tc>
          <w:tcPr>
            <w:tcW w:w="2551" w:type="dxa"/>
            <w:tcBorders>
              <w:top w:val="single" w:sz="4" w:space="0" w:color="auto"/>
              <w:left w:val="single" w:sz="4" w:space="0" w:color="auto"/>
              <w:bottom w:val="single" w:sz="4" w:space="0" w:color="auto"/>
              <w:right w:val="single" w:sz="4" w:space="0" w:color="auto"/>
            </w:tcBorders>
          </w:tcPr>
          <w:p w:rsidR="00446F7E" w:rsidRPr="008A0C48" w:rsidRDefault="00446F7E" w:rsidP="00364642">
            <w:pPr>
              <w:pStyle w:val="aff8"/>
              <w:tabs>
                <w:tab w:val="left" w:pos="567"/>
                <w:tab w:val="left" w:pos="1985"/>
              </w:tabs>
              <w:ind w:right="34"/>
              <w:rPr>
                <w:szCs w:val="24"/>
              </w:rPr>
            </w:pPr>
          </w:p>
        </w:tc>
      </w:tr>
    </w:tbl>
    <w:p w:rsidR="00FB3096" w:rsidRPr="00F647F7" w:rsidRDefault="00FB3096" w:rsidP="00FB3096">
      <w:pPr>
        <w:rPr>
          <w:szCs w:val="24"/>
        </w:rPr>
      </w:pPr>
      <w:r w:rsidRPr="00F647F7">
        <w:rPr>
          <w:szCs w:val="24"/>
        </w:rPr>
        <w:t>____________________________________</w:t>
      </w:r>
    </w:p>
    <w:p w:rsidR="00FB3096" w:rsidRPr="00F647F7" w:rsidRDefault="00FB3096" w:rsidP="00FB3096">
      <w:pPr>
        <w:ind w:right="3684"/>
        <w:jc w:val="center"/>
        <w:rPr>
          <w:szCs w:val="24"/>
          <w:vertAlign w:val="superscript"/>
        </w:rPr>
      </w:pPr>
      <w:r w:rsidRPr="00F647F7">
        <w:rPr>
          <w:szCs w:val="24"/>
          <w:vertAlign w:val="superscript"/>
        </w:rPr>
        <w:t>(подпись, М.П.)</w:t>
      </w:r>
    </w:p>
    <w:p w:rsidR="00FB3096" w:rsidRPr="00F647F7" w:rsidRDefault="00FB3096" w:rsidP="00FB3096">
      <w:pPr>
        <w:rPr>
          <w:szCs w:val="24"/>
        </w:rPr>
      </w:pPr>
      <w:r w:rsidRPr="00F647F7">
        <w:rPr>
          <w:szCs w:val="24"/>
        </w:rPr>
        <w:t>____________________________________</w:t>
      </w:r>
    </w:p>
    <w:p w:rsidR="00FB3096" w:rsidRPr="00F647F7" w:rsidRDefault="00FB3096" w:rsidP="00FB3096">
      <w:pPr>
        <w:ind w:right="3684"/>
        <w:jc w:val="center"/>
        <w:rPr>
          <w:szCs w:val="24"/>
          <w:vertAlign w:val="superscript"/>
        </w:rPr>
      </w:pPr>
      <w:r w:rsidRPr="00F647F7">
        <w:rPr>
          <w:szCs w:val="24"/>
          <w:vertAlign w:val="superscript"/>
        </w:rPr>
        <w:t>(фамилия, имя, отчество подписавшего, должность)</w:t>
      </w:r>
    </w:p>
    <w:p w:rsidR="00FB3096" w:rsidRPr="00F647F7" w:rsidRDefault="00FB3096" w:rsidP="00FB3096">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FB3096" w:rsidRDefault="00FB3096" w:rsidP="00FB3096">
      <w:pPr>
        <w:ind w:firstLine="0"/>
        <w:jc w:val="left"/>
        <w:rPr>
          <w:szCs w:val="24"/>
        </w:rPr>
      </w:pPr>
      <w:bookmarkStart w:id="77" w:name="_Toc98253921"/>
      <w:bookmarkStart w:id="78" w:name="_Toc157248175"/>
      <w:bookmarkStart w:id="79" w:name="_Toc157496544"/>
      <w:bookmarkStart w:id="80" w:name="_Toc158206083"/>
      <w:bookmarkStart w:id="81" w:name="_Toc164057768"/>
      <w:bookmarkStart w:id="82" w:name="_Toc164137118"/>
      <w:bookmarkStart w:id="83" w:name="_Toc164161278"/>
      <w:bookmarkStart w:id="84" w:name="_Toc165173849"/>
      <w:r>
        <w:rPr>
          <w:b/>
          <w:szCs w:val="24"/>
        </w:rPr>
        <w:br w:type="page"/>
      </w:r>
    </w:p>
    <w:p w:rsidR="00FB3096" w:rsidRPr="00306964" w:rsidRDefault="00FB3096" w:rsidP="00B44C97">
      <w:pPr>
        <w:pStyle w:val="3"/>
        <w:numPr>
          <w:ilvl w:val="2"/>
          <w:numId w:val="28"/>
        </w:numPr>
        <w:tabs>
          <w:tab w:val="num" w:pos="1134"/>
        </w:tabs>
        <w:ind w:left="1134" w:hanging="1134"/>
        <w:rPr>
          <w:sz w:val="24"/>
          <w:szCs w:val="24"/>
        </w:rPr>
      </w:pPr>
      <w:bookmarkStart w:id="85" w:name="_Toc439170674"/>
      <w:bookmarkStart w:id="86" w:name="_Toc439172776"/>
      <w:bookmarkStart w:id="87" w:name="_Toc439173220"/>
      <w:bookmarkStart w:id="88" w:name="_Toc439238214"/>
      <w:bookmarkStart w:id="89" w:name="_Toc439252762"/>
      <w:bookmarkStart w:id="90" w:name="_Toc439323736"/>
      <w:bookmarkStart w:id="91" w:name="_Toc440361370"/>
      <w:bookmarkStart w:id="92" w:name="_Toc440376125"/>
      <w:bookmarkStart w:id="93" w:name="_Toc440376252"/>
      <w:bookmarkStart w:id="94" w:name="_Toc440382510"/>
      <w:bookmarkStart w:id="95" w:name="_Toc440447180"/>
      <w:bookmarkStart w:id="96" w:name="_Toc440632341"/>
      <w:bookmarkStart w:id="97" w:name="_Toc440875113"/>
      <w:bookmarkStart w:id="98" w:name="_Toc441131100"/>
      <w:bookmarkStart w:id="99" w:name="_Toc441485097"/>
      <w:bookmarkStart w:id="100" w:name="_Toc441572074"/>
      <w:bookmarkStart w:id="101" w:name="_Toc441575166"/>
      <w:bookmarkStart w:id="102" w:name="_Toc442195838"/>
      <w:bookmarkStart w:id="103" w:name="_Toc442251880"/>
      <w:bookmarkStart w:id="104" w:name="_Toc442258829"/>
      <w:bookmarkStart w:id="105" w:name="_Toc442259069"/>
      <w:bookmarkStart w:id="106" w:name="_Toc442265380"/>
      <w:bookmarkStart w:id="107" w:name="_Toc447292617"/>
      <w:bookmarkStart w:id="108" w:name="_Toc461809063"/>
      <w:bookmarkStart w:id="109" w:name="_Toc463514482"/>
      <w:bookmarkStart w:id="110" w:name="_Toc466908602"/>
      <w:bookmarkStart w:id="111" w:name="_Toc469479672"/>
      <w:bookmarkStart w:id="112" w:name="_Toc471986622"/>
      <w:bookmarkStart w:id="113" w:name="_Toc493252628"/>
      <w:bookmarkStart w:id="114" w:name="_Toc496861591"/>
      <w:bookmarkStart w:id="115" w:name="_Toc498510468"/>
      <w:bookmarkStart w:id="116" w:name="_Toc945577"/>
      <w:bookmarkStart w:id="117" w:name="_Toc949647"/>
      <w:bookmarkStart w:id="118" w:name="_Toc229057802"/>
      <w:r w:rsidRPr="00306964">
        <w:rPr>
          <w:sz w:val="24"/>
          <w:szCs w:val="24"/>
        </w:rPr>
        <w:lastRenderedPageBreak/>
        <w:t>Инструкции по заполнению</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FB3096" w:rsidRPr="00002791" w:rsidRDefault="00FB3096" w:rsidP="00B44C97">
      <w:pPr>
        <w:pStyle w:val="aff0"/>
        <w:numPr>
          <w:ilvl w:val="3"/>
          <w:numId w:val="28"/>
        </w:numPr>
        <w:tabs>
          <w:tab w:val="num" w:pos="1134"/>
        </w:tabs>
        <w:spacing w:before="100" w:beforeAutospacing="1" w:line="240" w:lineRule="auto"/>
        <w:ind w:left="1134" w:hanging="1134"/>
        <w:rPr>
          <w:sz w:val="24"/>
          <w:szCs w:val="24"/>
        </w:rPr>
      </w:pPr>
      <w:r>
        <w:rPr>
          <w:sz w:val="24"/>
          <w:szCs w:val="24"/>
        </w:rPr>
        <w:t>Участник</w:t>
      </w:r>
      <w:r w:rsidRPr="00F647F7">
        <w:rPr>
          <w:sz w:val="24"/>
          <w:szCs w:val="24"/>
        </w:rPr>
        <w:t xml:space="preserve"> </w:t>
      </w:r>
      <w:r w:rsidRPr="00002791">
        <w:rPr>
          <w:sz w:val="24"/>
          <w:szCs w:val="24"/>
        </w:rPr>
        <w:t>указывает дату и номер заявки в соответствии с письмом о подаче оферты</w:t>
      </w:r>
      <w:r w:rsidRPr="00002791">
        <w:rPr>
          <w:sz w:val="24"/>
          <w:szCs w:val="24"/>
          <w:lang w:val="ru-RU"/>
        </w:rPr>
        <w:t xml:space="preserve"> (форма </w:t>
      </w:r>
      <w:r w:rsidR="000E204A" w:rsidRPr="00002791">
        <w:rPr>
          <w:sz w:val="24"/>
          <w:szCs w:val="24"/>
          <w:lang w:val="ru-RU"/>
        </w:rPr>
        <w:fldChar w:fldCharType="begin"/>
      </w:r>
      <w:r w:rsidR="000E204A" w:rsidRPr="00002791">
        <w:rPr>
          <w:sz w:val="24"/>
          <w:szCs w:val="24"/>
          <w:lang w:val="ru-RU"/>
        </w:rPr>
        <w:instrText xml:space="preserve"> REF _Ref55336310 \r \h </w:instrText>
      </w:r>
      <w:r w:rsidR="00002791">
        <w:rPr>
          <w:sz w:val="24"/>
          <w:szCs w:val="24"/>
          <w:lang w:val="ru-RU"/>
        </w:rPr>
        <w:instrText xml:space="preserve"> \* MERGEFORMAT </w:instrText>
      </w:r>
      <w:r w:rsidR="000E204A" w:rsidRPr="00002791">
        <w:rPr>
          <w:sz w:val="24"/>
          <w:szCs w:val="24"/>
          <w:lang w:val="ru-RU"/>
        </w:rPr>
      </w:r>
      <w:r w:rsidR="000E204A" w:rsidRPr="00002791">
        <w:rPr>
          <w:sz w:val="24"/>
          <w:szCs w:val="24"/>
          <w:lang w:val="ru-RU"/>
        </w:rPr>
        <w:fldChar w:fldCharType="separate"/>
      </w:r>
      <w:r w:rsidR="00002791" w:rsidRPr="00002791">
        <w:rPr>
          <w:sz w:val="24"/>
          <w:szCs w:val="24"/>
          <w:lang w:val="ru-RU"/>
        </w:rPr>
        <w:t>1.14</w:t>
      </w:r>
      <w:r w:rsidR="000E204A" w:rsidRPr="00002791">
        <w:rPr>
          <w:sz w:val="24"/>
          <w:szCs w:val="24"/>
          <w:lang w:val="ru-RU"/>
        </w:rPr>
        <w:fldChar w:fldCharType="end"/>
      </w:r>
      <w:r w:rsidRPr="00002791">
        <w:rPr>
          <w:sz w:val="24"/>
          <w:szCs w:val="24"/>
          <w:lang w:val="ru-RU"/>
        </w:rPr>
        <w:t xml:space="preserve"> текущей части).</w:t>
      </w:r>
    </w:p>
    <w:p w:rsidR="00FB3096" w:rsidRPr="00002791" w:rsidRDefault="00FB3096" w:rsidP="00B44C97">
      <w:pPr>
        <w:pStyle w:val="aff0"/>
        <w:numPr>
          <w:ilvl w:val="3"/>
          <w:numId w:val="28"/>
        </w:numPr>
        <w:tabs>
          <w:tab w:val="num" w:pos="1134"/>
        </w:tabs>
        <w:spacing w:before="100" w:beforeAutospacing="1" w:line="240" w:lineRule="auto"/>
        <w:ind w:left="1134" w:hanging="1134"/>
        <w:rPr>
          <w:sz w:val="24"/>
          <w:szCs w:val="24"/>
        </w:rPr>
      </w:pPr>
      <w:r w:rsidRPr="00002791">
        <w:rPr>
          <w:sz w:val="24"/>
          <w:szCs w:val="24"/>
        </w:rPr>
        <w:t>Участник должен указать свое полное наименование (с указанием организационно-правовой формы) и юридический адрес.</w:t>
      </w:r>
    </w:p>
    <w:p w:rsidR="00FB3096" w:rsidRPr="00002791" w:rsidRDefault="00FB3096" w:rsidP="00B44C97">
      <w:pPr>
        <w:pStyle w:val="aff0"/>
        <w:numPr>
          <w:ilvl w:val="3"/>
          <w:numId w:val="28"/>
        </w:numPr>
        <w:tabs>
          <w:tab w:val="num" w:pos="1134"/>
        </w:tabs>
        <w:spacing w:before="100" w:beforeAutospacing="1" w:line="240" w:lineRule="auto"/>
        <w:ind w:left="1134" w:hanging="1134"/>
        <w:rPr>
          <w:sz w:val="24"/>
          <w:szCs w:val="24"/>
        </w:rPr>
      </w:pPr>
      <w:r w:rsidRPr="000027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FB3096" w:rsidRDefault="00FB3096" w:rsidP="00FB3096">
      <w:pPr>
        <w:tabs>
          <w:tab w:val="left" w:pos="567"/>
          <w:tab w:val="left" w:pos="1985"/>
        </w:tabs>
        <w:ind w:right="34" w:firstLine="0"/>
        <w:jc w:val="left"/>
        <w:rPr>
          <w:b/>
          <w:szCs w:val="24"/>
        </w:rPr>
      </w:pPr>
    </w:p>
    <w:p w:rsidR="00FB3096" w:rsidRDefault="00FB3096"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sectPr w:rsidR="00FB3096" w:rsidSect="00211593">
          <w:footerReference w:type="even" r:id="rId9"/>
          <w:pgSz w:w="11906" w:h="16838" w:code="9"/>
          <w:pgMar w:top="680" w:right="566" w:bottom="539" w:left="1134" w:header="680" w:footer="278" w:gutter="0"/>
          <w:cols w:space="708"/>
          <w:titlePg/>
          <w:docGrid w:linePitch="360"/>
        </w:sectPr>
      </w:pPr>
    </w:p>
    <w:p w:rsidR="00FB3096" w:rsidRPr="003B5265" w:rsidRDefault="00FB3096" w:rsidP="00B44C97">
      <w:pPr>
        <w:pStyle w:val="2"/>
        <w:widowControl w:val="0"/>
        <w:numPr>
          <w:ilvl w:val="1"/>
          <w:numId w:val="28"/>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19" w:name="_Ref86826666"/>
      <w:bookmarkStart w:id="120" w:name="_Toc90385112"/>
      <w:bookmarkStart w:id="121" w:name="_Toc98253925"/>
      <w:bookmarkStart w:id="122" w:name="_Toc165173853"/>
      <w:bookmarkStart w:id="123" w:name="_Toc423423669"/>
      <w:bookmarkStart w:id="124" w:name="_Ref440537086"/>
      <w:bookmarkStart w:id="125" w:name="_Toc441131106"/>
      <w:bookmarkStart w:id="126" w:name="_Toc229057803"/>
      <w:bookmarkStart w:id="127" w:name="_Ref535853312"/>
      <w:r w:rsidRPr="003B5265">
        <w:rPr>
          <w:sz w:val="24"/>
          <w:szCs w:val="24"/>
          <w:lang w:val="ru-RU"/>
        </w:rPr>
        <w:lastRenderedPageBreak/>
        <w:t>Техническое предложение (форма 2)</w:t>
      </w:r>
      <w:bookmarkEnd w:id="119"/>
      <w:bookmarkEnd w:id="120"/>
      <w:bookmarkEnd w:id="121"/>
      <w:bookmarkEnd w:id="122"/>
      <w:bookmarkEnd w:id="123"/>
      <w:bookmarkEnd w:id="124"/>
      <w:bookmarkEnd w:id="125"/>
      <w:bookmarkEnd w:id="126"/>
    </w:p>
    <w:p w:rsidR="00FB3096" w:rsidRPr="003B5265" w:rsidRDefault="00FB3096" w:rsidP="00B44C97">
      <w:pPr>
        <w:pStyle w:val="3"/>
        <w:numPr>
          <w:ilvl w:val="2"/>
          <w:numId w:val="28"/>
        </w:numPr>
        <w:tabs>
          <w:tab w:val="left" w:pos="567"/>
          <w:tab w:val="left" w:pos="1985"/>
        </w:tabs>
        <w:ind w:left="0" w:right="34" w:firstLine="0"/>
        <w:rPr>
          <w:sz w:val="24"/>
          <w:szCs w:val="24"/>
        </w:rPr>
      </w:pPr>
      <w:bookmarkStart w:id="128" w:name="_Toc90385113"/>
      <w:bookmarkStart w:id="129" w:name="_Toc98253926"/>
      <w:bookmarkStart w:id="130" w:name="_Toc157248180"/>
      <w:bookmarkStart w:id="131" w:name="_Toc157496549"/>
      <w:bookmarkStart w:id="132" w:name="_Toc158206088"/>
      <w:bookmarkStart w:id="133" w:name="_Toc164057773"/>
      <w:bookmarkStart w:id="134" w:name="_Toc164137123"/>
      <w:bookmarkStart w:id="135" w:name="_Toc164161283"/>
      <w:bookmarkStart w:id="136" w:name="_Toc165173854"/>
      <w:bookmarkStart w:id="137" w:name="_Ref193690005"/>
      <w:bookmarkStart w:id="138" w:name="_Toc439170679"/>
      <w:bookmarkStart w:id="139" w:name="_Toc439172781"/>
      <w:bookmarkStart w:id="140" w:name="_Toc439173225"/>
      <w:bookmarkStart w:id="141" w:name="_Toc439238221"/>
      <w:bookmarkStart w:id="142" w:name="_Toc439252769"/>
      <w:bookmarkStart w:id="143" w:name="_Toc439323743"/>
      <w:bookmarkStart w:id="144" w:name="_Toc440361377"/>
      <w:bookmarkStart w:id="145" w:name="_Toc440376132"/>
      <w:bookmarkStart w:id="146" w:name="_Toc440376259"/>
      <w:bookmarkStart w:id="147" w:name="_Toc440382517"/>
      <w:bookmarkStart w:id="148" w:name="_Toc440447187"/>
      <w:bookmarkStart w:id="149" w:name="_Toc440632348"/>
      <w:bookmarkStart w:id="150" w:name="_Toc440875120"/>
      <w:bookmarkStart w:id="151" w:name="_Toc441131107"/>
      <w:bookmarkStart w:id="152" w:name="_Toc441485104"/>
      <w:bookmarkStart w:id="153" w:name="_Toc441572081"/>
      <w:bookmarkStart w:id="154" w:name="_Toc441575173"/>
      <w:bookmarkStart w:id="155" w:name="_Toc442195845"/>
      <w:bookmarkStart w:id="156" w:name="_Toc442251887"/>
      <w:bookmarkStart w:id="157" w:name="_Toc442258836"/>
      <w:bookmarkStart w:id="158" w:name="_Toc442259076"/>
      <w:bookmarkStart w:id="159" w:name="_Toc442265387"/>
      <w:bookmarkStart w:id="160" w:name="_Toc447292624"/>
      <w:bookmarkStart w:id="161" w:name="_Toc461809070"/>
      <w:bookmarkStart w:id="162" w:name="_Toc463514489"/>
      <w:bookmarkStart w:id="163" w:name="_Toc466908609"/>
      <w:bookmarkStart w:id="164" w:name="_Toc468196548"/>
      <w:bookmarkStart w:id="165" w:name="_Toc468446629"/>
      <w:bookmarkStart w:id="166" w:name="_Toc468446823"/>
      <w:bookmarkStart w:id="167" w:name="_Toc469479679"/>
      <w:bookmarkStart w:id="168" w:name="_Toc471986629"/>
      <w:bookmarkStart w:id="169" w:name="_Toc498509263"/>
      <w:bookmarkStart w:id="170" w:name="_Toc524939619"/>
      <w:bookmarkStart w:id="171" w:name="_Toc535853805"/>
      <w:bookmarkStart w:id="172" w:name="_Toc536020436"/>
      <w:bookmarkStart w:id="173" w:name="_Toc229057804"/>
      <w:r w:rsidRPr="003B5265">
        <w:rPr>
          <w:sz w:val="24"/>
          <w:szCs w:val="24"/>
        </w:rPr>
        <w:t xml:space="preserve">Форма </w:t>
      </w:r>
      <w:bookmarkEnd w:id="128"/>
      <w:bookmarkEnd w:id="129"/>
      <w:bookmarkEnd w:id="130"/>
      <w:bookmarkEnd w:id="131"/>
      <w:bookmarkEnd w:id="132"/>
      <w:bookmarkEnd w:id="133"/>
      <w:bookmarkEnd w:id="134"/>
      <w:bookmarkEnd w:id="135"/>
      <w:bookmarkEnd w:id="136"/>
      <w:bookmarkEnd w:id="137"/>
      <w:r w:rsidRPr="003B5265">
        <w:rPr>
          <w:sz w:val="24"/>
          <w:szCs w:val="24"/>
        </w:rPr>
        <w:t>технического предложения</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FB3096" w:rsidRPr="003B5265" w:rsidRDefault="00FB3096" w:rsidP="00FB3096">
      <w:pPr>
        <w:pBdr>
          <w:top w:val="single" w:sz="4" w:space="1" w:color="auto"/>
        </w:pBdr>
        <w:shd w:val="clear" w:color="auto" w:fill="E0E0E0"/>
        <w:tabs>
          <w:tab w:val="left" w:pos="567"/>
          <w:tab w:val="left" w:pos="1985"/>
        </w:tabs>
        <w:ind w:right="34" w:firstLine="0"/>
        <w:jc w:val="center"/>
        <w:rPr>
          <w:b/>
          <w:spacing w:val="36"/>
          <w:szCs w:val="24"/>
        </w:rPr>
      </w:pPr>
      <w:r w:rsidRPr="003B5265">
        <w:rPr>
          <w:b/>
          <w:spacing w:val="36"/>
          <w:szCs w:val="24"/>
        </w:rPr>
        <w:t>начало формы</w:t>
      </w:r>
    </w:p>
    <w:p w:rsidR="00394668" w:rsidRPr="003B5265" w:rsidRDefault="00394668" w:rsidP="00394668">
      <w:pPr>
        <w:ind w:firstLine="0"/>
        <w:jc w:val="left"/>
        <w:rPr>
          <w:color w:val="000000"/>
          <w:szCs w:val="24"/>
        </w:rPr>
      </w:pPr>
      <w:bookmarkStart w:id="174" w:name="_Ref55335818"/>
      <w:bookmarkStart w:id="175" w:name="_Ref55336334"/>
      <w:bookmarkStart w:id="176" w:name="_Toc57314673"/>
      <w:bookmarkStart w:id="177" w:name="_Toc69728987"/>
      <w:bookmarkStart w:id="178" w:name="_Toc98253928"/>
      <w:bookmarkStart w:id="179" w:name="_Toc165173856"/>
      <w:bookmarkStart w:id="180" w:name="_Ref194749150"/>
      <w:bookmarkStart w:id="181" w:name="_Ref194750368"/>
      <w:r w:rsidRPr="003B5265">
        <w:rPr>
          <w:color w:val="000000"/>
          <w:szCs w:val="24"/>
        </w:rPr>
        <w:t>Приложение 2 к письму о подаче оферты</w:t>
      </w:r>
      <w:r w:rsidRPr="003B5265">
        <w:rPr>
          <w:color w:val="000000"/>
          <w:szCs w:val="24"/>
        </w:rPr>
        <w:br/>
        <w:t>от «____»_____________ г. №__________</w:t>
      </w:r>
    </w:p>
    <w:p w:rsidR="00394668" w:rsidRPr="003B5265" w:rsidRDefault="00394668" w:rsidP="00394668">
      <w:pPr>
        <w:ind w:firstLine="0"/>
        <w:rPr>
          <w:color w:val="000000"/>
          <w:sz w:val="12"/>
          <w:szCs w:val="12"/>
        </w:rPr>
      </w:pPr>
    </w:p>
    <w:p w:rsidR="00394668" w:rsidRPr="003B5265" w:rsidRDefault="00394668" w:rsidP="00394668">
      <w:pPr>
        <w:jc w:val="center"/>
        <w:rPr>
          <w:b/>
          <w:szCs w:val="24"/>
        </w:rPr>
      </w:pPr>
      <w:r w:rsidRPr="003B5265">
        <w:rPr>
          <w:b/>
          <w:szCs w:val="24"/>
        </w:rPr>
        <w:t>Техническое предложение</w:t>
      </w:r>
    </w:p>
    <w:p w:rsidR="00394668" w:rsidRPr="003B5265" w:rsidRDefault="00394668" w:rsidP="00394668">
      <w:pPr>
        <w:rPr>
          <w:sz w:val="12"/>
          <w:szCs w:val="12"/>
        </w:rPr>
      </w:pPr>
    </w:p>
    <w:p w:rsidR="00394668" w:rsidRPr="003B5265" w:rsidRDefault="00394668" w:rsidP="00394668">
      <w:pPr>
        <w:rPr>
          <w:color w:val="000000"/>
          <w:szCs w:val="24"/>
        </w:rPr>
      </w:pPr>
      <w:r w:rsidRPr="003B5265">
        <w:rPr>
          <w:color w:val="000000"/>
          <w:szCs w:val="24"/>
        </w:rPr>
        <w:t>Наименование и адрес Участника: _________________________________</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814"/>
        <w:gridCol w:w="4043"/>
        <w:gridCol w:w="696"/>
        <w:gridCol w:w="974"/>
        <w:gridCol w:w="1811"/>
        <w:gridCol w:w="4046"/>
        <w:gridCol w:w="696"/>
        <w:gridCol w:w="974"/>
      </w:tblGrid>
      <w:tr w:rsidR="00B235A9" w:rsidRPr="003B5265" w:rsidTr="001031F7">
        <w:tc>
          <w:tcPr>
            <w:tcW w:w="178" w:type="pct"/>
            <w:vMerge w:val="restart"/>
            <w:vAlign w:val="center"/>
          </w:tcPr>
          <w:p w:rsidR="00B235A9" w:rsidRPr="003B5265" w:rsidRDefault="00B235A9" w:rsidP="00196F1D">
            <w:pPr>
              <w:ind w:firstLine="0"/>
              <w:jc w:val="center"/>
              <w:rPr>
                <w:b/>
                <w:sz w:val="22"/>
                <w:szCs w:val="22"/>
              </w:rPr>
            </w:pPr>
            <w:r w:rsidRPr="003B5265">
              <w:rPr>
                <w:b/>
                <w:sz w:val="22"/>
                <w:szCs w:val="22"/>
              </w:rPr>
              <w:t>№ п/п</w:t>
            </w:r>
          </w:p>
        </w:tc>
        <w:tc>
          <w:tcPr>
            <w:tcW w:w="2411" w:type="pct"/>
            <w:gridSpan w:val="4"/>
            <w:vAlign w:val="center"/>
          </w:tcPr>
          <w:p w:rsidR="00B235A9" w:rsidRPr="003B5265" w:rsidRDefault="00B235A9" w:rsidP="00196F1D">
            <w:pPr>
              <w:ind w:firstLine="0"/>
              <w:jc w:val="center"/>
              <w:rPr>
                <w:b/>
                <w:sz w:val="22"/>
                <w:szCs w:val="22"/>
              </w:rPr>
            </w:pPr>
            <w:r w:rsidRPr="003B5265">
              <w:rPr>
                <w:b/>
                <w:sz w:val="22"/>
                <w:szCs w:val="22"/>
              </w:rPr>
              <w:t>Требуемая Заказчику</w:t>
            </w:r>
            <w:r w:rsidR="00073C47" w:rsidRPr="003B5265">
              <w:rPr>
                <w:b/>
                <w:sz w:val="22"/>
                <w:szCs w:val="22"/>
              </w:rPr>
              <w:t>(ам)</w:t>
            </w:r>
            <w:r w:rsidRPr="003B5265">
              <w:rPr>
                <w:b/>
                <w:sz w:val="22"/>
                <w:szCs w:val="22"/>
              </w:rPr>
              <w:t xml:space="preserve"> продукция</w:t>
            </w:r>
          </w:p>
        </w:tc>
        <w:tc>
          <w:tcPr>
            <w:tcW w:w="2411" w:type="pct"/>
            <w:gridSpan w:val="4"/>
            <w:vAlign w:val="center"/>
          </w:tcPr>
          <w:p w:rsidR="00B235A9" w:rsidRPr="003B5265" w:rsidRDefault="00B235A9" w:rsidP="00196F1D">
            <w:pPr>
              <w:ind w:firstLine="0"/>
              <w:jc w:val="center"/>
              <w:rPr>
                <w:b/>
                <w:sz w:val="22"/>
                <w:szCs w:val="22"/>
              </w:rPr>
            </w:pPr>
            <w:r w:rsidRPr="003B5265">
              <w:rPr>
                <w:b/>
                <w:sz w:val="22"/>
                <w:szCs w:val="22"/>
              </w:rPr>
              <w:t>Предлагаемая Участником продукция</w:t>
            </w:r>
          </w:p>
        </w:tc>
      </w:tr>
      <w:tr w:rsidR="001031F7" w:rsidRPr="003B5265" w:rsidTr="001031F7">
        <w:tc>
          <w:tcPr>
            <w:tcW w:w="178" w:type="pct"/>
            <w:vMerge/>
            <w:vAlign w:val="center"/>
          </w:tcPr>
          <w:p w:rsidR="00F02CB4" w:rsidRPr="003B5265" w:rsidRDefault="00F02CB4" w:rsidP="00F02CB4">
            <w:pPr>
              <w:ind w:firstLine="0"/>
              <w:jc w:val="center"/>
              <w:rPr>
                <w:b/>
                <w:bCs/>
                <w:sz w:val="22"/>
                <w:szCs w:val="22"/>
              </w:rPr>
            </w:pPr>
          </w:p>
        </w:tc>
        <w:tc>
          <w:tcPr>
            <w:tcW w:w="581" w:type="pct"/>
            <w:vAlign w:val="center"/>
          </w:tcPr>
          <w:p w:rsidR="00F02CB4" w:rsidRPr="003B5265" w:rsidRDefault="00F02CB4" w:rsidP="00F02CB4">
            <w:pPr>
              <w:ind w:firstLine="0"/>
              <w:jc w:val="center"/>
              <w:rPr>
                <w:b/>
                <w:sz w:val="22"/>
                <w:szCs w:val="22"/>
              </w:rPr>
            </w:pPr>
            <w:r w:rsidRPr="003B5265">
              <w:rPr>
                <w:b/>
                <w:bCs/>
                <w:sz w:val="22"/>
                <w:szCs w:val="22"/>
              </w:rPr>
              <w:t>Наименование продукции, тип, марка</w:t>
            </w:r>
          </w:p>
        </w:tc>
        <w:tc>
          <w:tcPr>
            <w:tcW w:w="1295" w:type="pct"/>
            <w:vAlign w:val="center"/>
          </w:tcPr>
          <w:p w:rsidR="00F02CB4" w:rsidRPr="003B5265" w:rsidRDefault="00F02CB4" w:rsidP="00F02CB4">
            <w:pPr>
              <w:jc w:val="center"/>
              <w:rPr>
                <w:b/>
                <w:sz w:val="22"/>
                <w:szCs w:val="22"/>
              </w:rPr>
            </w:pPr>
            <w:r w:rsidRPr="003B5265">
              <w:rPr>
                <w:b/>
                <w:bCs/>
                <w:sz w:val="22"/>
                <w:szCs w:val="22"/>
              </w:rPr>
              <w:t>Описание</w:t>
            </w:r>
            <w:r w:rsidRPr="003B5265">
              <w:rPr>
                <w:b/>
                <w:sz w:val="22"/>
                <w:szCs w:val="22"/>
              </w:rPr>
              <w:t xml:space="preserve"> требуемой продукции:</w:t>
            </w:r>
          </w:p>
          <w:p w:rsidR="00F02CB4" w:rsidRPr="003B5265" w:rsidRDefault="00F02CB4" w:rsidP="00F02CB4">
            <w:pPr>
              <w:ind w:firstLine="0"/>
              <w:jc w:val="center"/>
              <w:rPr>
                <w:b/>
                <w:sz w:val="22"/>
                <w:szCs w:val="22"/>
              </w:rPr>
            </w:pPr>
            <w:r w:rsidRPr="003B5265">
              <w:rPr>
                <w:b/>
                <w:bCs/>
                <w:sz w:val="22"/>
                <w:szCs w:val="22"/>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3B5265">
              <w:rPr>
                <w:b/>
                <w:sz w:val="22"/>
                <w:szCs w:val="22"/>
              </w:rPr>
              <w:t xml:space="preserve"> предлагаемого к поставке товара (продукции)</w:t>
            </w:r>
            <w:r w:rsidRPr="003B5265">
              <w:rPr>
                <w:b/>
                <w:bCs/>
                <w:sz w:val="22"/>
                <w:szCs w:val="22"/>
              </w:rPr>
              <w:t>, указанные в техническом задании</w:t>
            </w:r>
          </w:p>
        </w:tc>
        <w:tc>
          <w:tcPr>
            <w:tcW w:w="223" w:type="pct"/>
            <w:tcBorders>
              <w:right w:val="single" w:sz="4" w:space="0" w:color="000000"/>
            </w:tcBorders>
            <w:vAlign w:val="center"/>
          </w:tcPr>
          <w:p w:rsidR="00F02CB4" w:rsidRPr="003B5265" w:rsidRDefault="00F02CB4" w:rsidP="00F02CB4">
            <w:pPr>
              <w:ind w:firstLine="0"/>
              <w:jc w:val="center"/>
              <w:rPr>
                <w:b/>
                <w:bCs/>
                <w:sz w:val="22"/>
                <w:szCs w:val="22"/>
              </w:rPr>
            </w:pPr>
            <w:r w:rsidRPr="003B5265">
              <w:rPr>
                <w:b/>
                <w:bCs/>
                <w:sz w:val="22"/>
                <w:szCs w:val="22"/>
              </w:rPr>
              <w:t>Ед. изм.</w:t>
            </w:r>
          </w:p>
        </w:tc>
        <w:tc>
          <w:tcPr>
            <w:tcW w:w="312" w:type="pct"/>
            <w:tcBorders>
              <w:left w:val="single" w:sz="4" w:space="0" w:color="000000"/>
            </w:tcBorders>
            <w:vAlign w:val="center"/>
          </w:tcPr>
          <w:p w:rsidR="00F02CB4" w:rsidRPr="003B5265" w:rsidRDefault="00F02CB4" w:rsidP="00F02CB4">
            <w:pPr>
              <w:ind w:firstLine="0"/>
              <w:jc w:val="center"/>
              <w:rPr>
                <w:b/>
                <w:bCs/>
                <w:sz w:val="22"/>
                <w:szCs w:val="22"/>
              </w:rPr>
            </w:pPr>
            <w:r w:rsidRPr="003B5265">
              <w:rPr>
                <w:b/>
                <w:bCs/>
                <w:sz w:val="22"/>
                <w:szCs w:val="22"/>
              </w:rPr>
              <w:t>Коли-</w:t>
            </w:r>
          </w:p>
          <w:p w:rsidR="00F02CB4" w:rsidRPr="003B5265" w:rsidRDefault="00F02CB4" w:rsidP="00F02CB4">
            <w:pPr>
              <w:ind w:firstLine="0"/>
              <w:jc w:val="center"/>
              <w:rPr>
                <w:b/>
                <w:bCs/>
                <w:sz w:val="22"/>
                <w:szCs w:val="22"/>
              </w:rPr>
            </w:pPr>
            <w:r w:rsidRPr="003B5265">
              <w:rPr>
                <w:b/>
                <w:bCs/>
                <w:sz w:val="22"/>
                <w:szCs w:val="22"/>
              </w:rPr>
              <w:t>чество</w:t>
            </w:r>
          </w:p>
        </w:tc>
        <w:tc>
          <w:tcPr>
            <w:tcW w:w="580" w:type="pct"/>
            <w:vAlign w:val="center"/>
          </w:tcPr>
          <w:p w:rsidR="00F02CB4" w:rsidRPr="003B5265" w:rsidRDefault="00F02CB4" w:rsidP="00F02CB4">
            <w:pPr>
              <w:ind w:firstLine="0"/>
              <w:jc w:val="center"/>
              <w:rPr>
                <w:b/>
                <w:sz w:val="22"/>
                <w:szCs w:val="22"/>
              </w:rPr>
            </w:pPr>
            <w:r w:rsidRPr="003B5265">
              <w:rPr>
                <w:b/>
                <w:bCs/>
                <w:sz w:val="22"/>
                <w:szCs w:val="22"/>
              </w:rPr>
              <w:t>Наименование продукции, тип, марка</w:t>
            </w:r>
          </w:p>
        </w:tc>
        <w:tc>
          <w:tcPr>
            <w:tcW w:w="1296" w:type="pct"/>
            <w:vAlign w:val="center"/>
          </w:tcPr>
          <w:p w:rsidR="00F02CB4" w:rsidRPr="003B5265" w:rsidRDefault="00F02CB4" w:rsidP="00F02CB4">
            <w:pPr>
              <w:jc w:val="center"/>
              <w:rPr>
                <w:b/>
                <w:sz w:val="22"/>
                <w:szCs w:val="22"/>
              </w:rPr>
            </w:pPr>
            <w:r w:rsidRPr="003B5265">
              <w:rPr>
                <w:b/>
                <w:bCs/>
                <w:sz w:val="22"/>
                <w:szCs w:val="22"/>
              </w:rPr>
              <w:t>Описание</w:t>
            </w:r>
            <w:r w:rsidRPr="003B5265">
              <w:rPr>
                <w:b/>
                <w:sz w:val="22"/>
                <w:szCs w:val="22"/>
              </w:rPr>
              <w:t xml:space="preserve"> предлагаемой продукции:</w:t>
            </w:r>
          </w:p>
          <w:p w:rsidR="00F02CB4" w:rsidRPr="003B5265" w:rsidRDefault="00F02CB4" w:rsidP="00F02CB4">
            <w:pPr>
              <w:ind w:firstLine="0"/>
              <w:jc w:val="center"/>
              <w:rPr>
                <w:b/>
                <w:sz w:val="22"/>
                <w:szCs w:val="22"/>
              </w:rPr>
            </w:pPr>
            <w:r w:rsidRPr="003B5265">
              <w:rPr>
                <w:b/>
                <w:bCs/>
                <w:sz w:val="22"/>
                <w:szCs w:val="22"/>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3B5265">
              <w:rPr>
                <w:b/>
                <w:sz w:val="22"/>
                <w:szCs w:val="22"/>
              </w:rPr>
              <w:t xml:space="preserve"> предлагаемого к поставке товара (продукции)</w:t>
            </w:r>
            <w:r w:rsidRPr="003B5265">
              <w:rPr>
                <w:b/>
                <w:bCs/>
                <w:sz w:val="22"/>
                <w:szCs w:val="22"/>
              </w:rPr>
              <w:t>, указанные в техническом задании</w:t>
            </w:r>
          </w:p>
        </w:tc>
        <w:tc>
          <w:tcPr>
            <w:tcW w:w="223" w:type="pct"/>
            <w:tcBorders>
              <w:right w:val="single" w:sz="4" w:space="0" w:color="000000"/>
            </w:tcBorders>
            <w:vAlign w:val="center"/>
          </w:tcPr>
          <w:p w:rsidR="00F02CB4" w:rsidRPr="003B5265" w:rsidRDefault="00F02CB4" w:rsidP="00F02CB4">
            <w:pPr>
              <w:ind w:firstLine="0"/>
              <w:jc w:val="center"/>
              <w:rPr>
                <w:b/>
                <w:bCs/>
                <w:sz w:val="22"/>
                <w:szCs w:val="22"/>
              </w:rPr>
            </w:pPr>
            <w:r w:rsidRPr="003B5265">
              <w:rPr>
                <w:b/>
                <w:bCs/>
                <w:sz w:val="22"/>
                <w:szCs w:val="22"/>
              </w:rPr>
              <w:t>Ед. изм.</w:t>
            </w:r>
          </w:p>
        </w:tc>
        <w:tc>
          <w:tcPr>
            <w:tcW w:w="312" w:type="pct"/>
            <w:tcBorders>
              <w:left w:val="single" w:sz="4" w:space="0" w:color="000000"/>
            </w:tcBorders>
            <w:vAlign w:val="center"/>
          </w:tcPr>
          <w:p w:rsidR="00F02CB4" w:rsidRPr="003B5265" w:rsidRDefault="00F02CB4" w:rsidP="00F02CB4">
            <w:pPr>
              <w:ind w:firstLine="0"/>
              <w:jc w:val="center"/>
              <w:rPr>
                <w:b/>
                <w:bCs/>
                <w:sz w:val="22"/>
                <w:szCs w:val="22"/>
              </w:rPr>
            </w:pPr>
            <w:r w:rsidRPr="003B5265">
              <w:rPr>
                <w:b/>
                <w:bCs/>
                <w:sz w:val="22"/>
                <w:szCs w:val="22"/>
              </w:rPr>
              <w:t>Коли-</w:t>
            </w:r>
          </w:p>
          <w:p w:rsidR="00F02CB4" w:rsidRPr="003B5265" w:rsidRDefault="00F02CB4" w:rsidP="00F02CB4">
            <w:pPr>
              <w:ind w:firstLine="0"/>
              <w:jc w:val="center"/>
              <w:rPr>
                <w:b/>
                <w:bCs/>
                <w:sz w:val="22"/>
                <w:szCs w:val="22"/>
              </w:rPr>
            </w:pPr>
            <w:r w:rsidRPr="003B5265">
              <w:rPr>
                <w:b/>
                <w:bCs/>
                <w:sz w:val="22"/>
                <w:szCs w:val="22"/>
              </w:rPr>
              <w:t>чество</w:t>
            </w:r>
          </w:p>
        </w:tc>
      </w:tr>
      <w:tr w:rsidR="001031F7" w:rsidRPr="003B5265" w:rsidTr="001031F7">
        <w:tc>
          <w:tcPr>
            <w:tcW w:w="178" w:type="pct"/>
            <w:vAlign w:val="center"/>
          </w:tcPr>
          <w:p w:rsidR="0022526B" w:rsidRPr="003B5265" w:rsidRDefault="0022526B" w:rsidP="0022526B">
            <w:pPr>
              <w:ind w:firstLine="0"/>
              <w:jc w:val="center"/>
              <w:rPr>
                <w:color w:val="000000"/>
                <w:sz w:val="22"/>
                <w:szCs w:val="22"/>
              </w:rPr>
            </w:pPr>
          </w:p>
        </w:tc>
        <w:tc>
          <w:tcPr>
            <w:tcW w:w="581" w:type="pct"/>
            <w:vAlign w:val="center"/>
          </w:tcPr>
          <w:p w:rsidR="0022526B" w:rsidRPr="003B5265" w:rsidRDefault="0022526B" w:rsidP="0022526B">
            <w:pPr>
              <w:ind w:firstLine="0"/>
              <w:jc w:val="center"/>
              <w:rPr>
                <w:color w:val="000000"/>
                <w:sz w:val="22"/>
                <w:szCs w:val="22"/>
              </w:rPr>
            </w:pPr>
          </w:p>
        </w:tc>
        <w:tc>
          <w:tcPr>
            <w:tcW w:w="1295"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c>
          <w:tcPr>
            <w:tcW w:w="580" w:type="pct"/>
            <w:vAlign w:val="center"/>
          </w:tcPr>
          <w:p w:rsidR="0022526B" w:rsidRPr="003B5265" w:rsidRDefault="0022526B" w:rsidP="0022526B">
            <w:pPr>
              <w:ind w:firstLine="0"/>
              <w:jc w:val="center"/>
              <w:rPr>
                <w:color w:val="000000"/>
                <w:sz w:val="22"/>
                <w:szCs w:val="22"/>
              </w:rPr>
            </w:pPr>
          </w:p>
        </w:tc>
        <w:tc>
          <w:tcPr>
            <w:tcW w:w="1296"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r>
      <w:tr w:rsidR="001031F7" w:rsidRPr="003B5265" w:rsidTr="001031F7">
        <w:tc>
          <w:tcPr>
            <w:tcW w:w="178" w:type="pct"/>
            <w:vAlign w:val="center"/>
          </w:tcPr>
          <w:p w:rsidR="0022526B" w:rsidRPr="003B5265" w:rsidRDefault="0022526B" w:rsidP="0022526B">
            <w:pPr>
              <w:ind w:firstLine="0"/>
              <w:jc w:val="center"/>
              <w:rPr>
                <w:color w:val="000000"/>
                <w:sz w:val="22"/>
                <w:szCs w:val="22"/>
              </w:rPr>
            </w:pPr>
          </w:p>
        </w:tc>
        <w:tc>
          <w:tcPr>
            <w:tcW w:w="581" w:type="pct"/>
            <w:vAlign w:val="center"/>
          </w:tcPr>
          <w:p w:rsidR="0022526B" w:rsidRPr="003B5265" w:rsidRDefault="0022526B" w:rsidP="0022526B">
            <w:pPr>
              <w:ind w:firstLine="0"/>
              <w:jc w:val="center"/>
              <w:rPr>
                <w:color w:val="000000"/>
                <w:sz w:val="22"/>
                <w:szCs w:val="22"/>
              </w:rPr>
            </w:pPr>
          </w:p>
        </w:tc>
        <w:tc>
          <w:tcPr>
            <w:tcW w:w="1295"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c>
          <w:tcPr>
            <w:tcW w:w="580" w:type="pct"/>
            <w:vAlign w:val="center"/>
          </w:tcPr>
          <w:p w:rsidR="0022526B" w:rsidRPr="003B5265" w:rsidRDefault="0022526B" w:rsidP="0022526B">
            <w:pPr>
              <w:ind w:firstLine="0"/>
              <w:jc w:val="center"/>
              <w:rPr>
                <w:color w:val="000000"/>
                <w:sz w:val="22"/>
                <w:szCs w:val="22"/>
              </w:rPr>
            </w:pPr>
          </w:p>
        </w:tc>
        <w:tc>
          <w:tcPr>
            <w:tcW w:w="1296"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r>
      <w:tr w:rsidR="001031F7" w:rsidRPr="003B5265" w:rsidTr="001031F7">
        <w:tc>
          <w:tcPr>
            <w:tcW w:w="178" w:type="pct"/>
            <w:vAlign w:val="center"/>
          </w:tcPr>
          <w:p w:rsidR="0022526B" w:rsidRPr="003B5265" w:rsidRDefault="0022526B" w:rsidP="0022526B">
            <w:pPr>
              <w:ind w:firstLine="0"/>
              <w:jc w:val="center"/>
              <w:rPr>
                <w:color w:val="000000"/>
                <w:sz w:val="22"/>
                <w:szCs w:val="22"/>
              </w:rPr>
            </w:pPr>
          </w:p>
        </w:tc>
        <w:tc>
          <w:tcPr>
            <w:tcW w:w="581" w:type="pct"/>
            <w:vAlign w:val="center"/>
          </w:tcPr>
          <w:p w:rsidR="0022526B" w:rsidRPr="003B5265" w:rsidRDefault="0022526B" w:rsidP="0022526B">
            <w:pPr>
              <w:ind w:firstLine="0"/>
              <w:jc w:val="center"/>
              <w:rPr>
                <w:color w:val="000000"/>
                <w:sz w:val="22"/>
                <w:szCs w:val="22"/>
              </w:rPr>
            </w:pPr>
          </w:p>
        </w:tc>
        <w:tc>
          <w:tcPr>
            <w:tcW w:w="1295"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c>
          <w:tcPr>
            <w:tcW w:w="580" w:type="pct"/>
            <w:vAlign w:val="center"/>
          </w:tcPr>
          <w:p w:rsidR="0022526B" w:rsidRPr="003B5265" w:rsidRDefault="0022526B" w:rsidP="0022526B">
            <w:pPr>
              <w:ind w:firstLine="0"/>
              <w:jc w:val="center"/>
              <w:rPr>
                <w:color w:val="000000"/>
                <w:sz w:val="22"/>
                <w:szCs w:val="22"/>
              </w:rPr>
            </w:pPr>
          </w:p>
        </w:tc>
        <w:tc>
          <w:tcPr>
            <w:tcW w:w="1296"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r>
      <w:tr w:rsidR="001031F7" w:rsidRPr="003B5265" w:rsidTr="001031F7">
        <w:tc>
          <w:tcPr>
            <w:tcW w:w="178" w:type="pct"/>
            <w:vAlign w:val="center"/>
          </w:tcPr>
          <w:p w:rsidR="0022526B" w:rsidRPr="003B5265" w:rsidRDefault="0022526B" w:rsidP="0022526B">
            <w:pPr>
              <w:ind w:firstLine="0"/>
              <w:jc w:val="center"/>
              <w:rPr>
                <w:color w:val="000000"/>
                <w:sz w:val="22"/>
                <w:szCs w:val="22"/>
              </w:rPr>
            </w:pPr>
          </w:p>
        </w:tc>
        <w:tc>
          <w:tcPr>
            <w:tcW w:w="581" w:type="pct"/>
            <w:vAlign w:val="center"/>
          </w:tcPr>
          <w:p w:rsidR="0022526B" w:rsidRPr="003B5265" w:rsidRDefault="0022526B" w:rsidP="0022526B">
            <w:pPr>
              <w:ind w:firstLine="0"/>
              <w:jc w:val="center"/>
              <w:rPr>
                <w:color w:val="000000"/>
                <w:sz w:val="22"/>
                <w:szCs w:val="22"/>
              </w:rPr>
            </w:pPr>
          </w:p>
        </w:tc>
        <w:tc>
          <w:tcPr>
            <w:tcW w:w="1295"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c>
          <w:tcPr>
            <w:tcW w:w="580" w:type="pct"/>
            <w:vAlign w:val="center"/>
          </w:tcPr>
          <w:p w:rsidR="0022526B" w:rsidRPr="003B5265" w:rsidRDefault="0022526B" w:rsidP="0022526B">
            <w:pPr>
              <w:ind w:firstLine="0"/>
              <w:jc w:val="center"/>
              <w:rPr>
                <w:color w:val="000000"/>
                <w:sz w:val="22"/>
                <w:szCs w:val="22"/>
              </w:rPr>
            </w:pPr>
          </w:p>
        </w:tc>
        <w:tc>
          <w:tcPr>
            <w:tcW w:w="1296" w:type="pct"/>
            <w:vAlign w:val="center"/>
          </w:tcPr>
          <w:p w:rsidR="0022526B" w:rsidRPr="003B5265" w:rsidRDefault="0022526B" w:rsidP="0022526B">
            <w:pPr>
              <w:ind w:firstLine="0"/>
              <w:jc w:val="center"/>
              <w:rPr>
                <w:color w:val="000000"/>
                <w:sz w:val="22"/>
                <w:szCs w:val="22"/>
              </w:rPr>
            </w:pPr>
          </w:p>
        </w:tc>
        <w:tc>
          <w:tcPr>
            <w:tcW w:w="223" w:type="pct"/>
            <w:tcBorders>
              <w:right w:val="single" w:sz="4" w:space="0" w:color="000000"/>
            </w:tcBorders>
          </w:tcPr>
          <w:p w:rsidR="0022526B" w:rsidRPr="003B5265" w:rsidRDefault="0022526B" w:rsidP="0022526B">
            <w:pPr>
              <w:ind w:firstLine="0"/>
              <w:jc w:val="center"/>
              <w:rPr>
                <w:color w:val="000000"/>
                <w:sz w:val="22"/>
                <w:szCs w:val="22"/>
              </w:rPr>
            </w:pPr>
          </w:p>
        </w:tc>
        <w:tc>
          <w:tcPr>
            <w:tcW w:w="312" w:type="pct"/>
            <w:tcBorders>
              <w:left w:val="single" w:sz="4" w:space="0" w:color="000000"/>
            </w:tcBorders>
          </w:tcPr>
          <w:p w:rsidR="0022526B" w:rsidRPr="003B5265" w:rsidRDefault="0022526B" w:rsidP="0022526B">
            <w:pPr>
              <w:ind w:firstLine="0"/>
              <w:jc w:val="center"/>
              <w:rPr>
                <w:color w:val="000000"/>
                <w:sz w:val="22"/>
                <w:szCs w:val="22"/>
              </w:rPr>
            </w:pPr>
          </w:p>
        </w:tc>
      </w:tr>
    </w:tbl>
    <w:p w:rsidR="001F236E" w:rsidRPr="003B5265" w:rsidRDefault="001F236E" w:rsidP="001F236E">
      <w:pPr>
        <w:tabs>
          <w:tab w:val="left" w:pos="567"/>
          <w:tab w:val="left" w:pos="1985"/>
        </w:tabs>
        <w:ind w:right="34" w:firstLine="0"/>
        <w:rPr>
          <w:color w:val="000000"/>
          <w:sz w:val="4"/>
          <w:szCs w:val="4"/>
        </w:rPr>
      </w:pPr>
    </w:p>
    <w:p w:rsidR="001F236E" w:rsidRPr="003B5265" w:rsidRDefault="001F236E" w:rsidP="001F236E">
      <w:pPr>
        <w:tabs>
          <w:tab w:val="left" w:pos="567"/>
          <w:tab w:val="left" w:pos="1985"/>
        </w:tabs>
        <w:ind w:right="11224" w:firstLine="0"/>
        <w:rPr>
          <w:color w:val="000000"/>
          <w:szCs w:val="24"/>
        </w:rPr>
      </w:pPr>
      <w:r w:rsidRPr="003B5265">
        <w:rPr>
          <w:color w:val="000000"/>
          <w:szCs w:val="24"/>
        </w:rPr>
        <w:t>____________________________________</w:t>
      </w:r>
    </w:p>
    <w:p w:rsidR="001F236E" w:rsidRPr="003B5265" w:rsidRDefault="001F236E" w:rsidP="001F236E">
      <w:pPr>
        <w:tabs>
          <w:tab w:val="left" w:pos="567"/>
          <w:tab w:val="left" w:pos="1985"/>
        </w:tabs>
        <w:ind w:right="11224" w:firstLine="0"/>
        <w:jc w:val="center"/>
        <w:rPr>
          <w:color w:val="000000"/>
          <w:szCs w:val="24"/>
          <w:vertAlign w:val="superscript"/>
        </w:rPr>
      </w:pPr>
      <w:r w:rsidRPr="003B5265">
        <w:rPr>
          <w:color w:val="000000"/>
          <w:szCs w:val="24"/>
          <w:vertAlign w:val="superscript"/>
        </w:rPr>
        <w:t>(подпись, М.П.)</w:t>
      </w:r>
    </w:p>
    <w:p w:rsidR="001F236E" w:rsidRPr="003B5265" w:rsidRDefault="001F236E" w:rsidP="001F236E">
      <w:pPr>
        <w:tabs>
          <w:tab w:val="left" w:pos="567"/>
          <w:tab w:val="left" w:pos="1985"/>
        </w:tabs>
        <w:ind w:right="11224" w:firstLine="0"/>
        <w:rPr>
          <w:color w:val="000000"/>
          <w:szCs w:val="24"/>
        </w:rPr>
      </w:pPr>
      <w:r w:rsidRPr="003B5265">
        <w:rPr>
          <w:color w:val="000000"/>
          <w:szCs w:val="24"/>
        </w:rPr>
        <w:t>____________________________________</w:t>
      </w:r>
    </w:p>
    <w:p w:rsidR="001F236E" w:rsidRPr="003B5265" w:rsidRDefault="001F236E" w:rsidP="001F236E">
      <w:pPr>
        <w:tabs>
          <w:tab w:val="left" w:pos="567"/>
          <w:tab w:val="left" w:pos="1985"/>
        </w:tabs>
        <w:ind w:right="11224" w:firstLine="0"/>
        <w:jc w:val="center"/>
        <w:rPr>
          <w:color w:val="000000"/>
          <w:szCs w:val="24"/>
          <w:vertAlign w:val="superscript"/>
        </w:rPr>
      </w:pPr>
      <w:r w:rsidRPr="003B5265">
        <w:rPr>
          <w:color w:val="000000"/>
          <w:szCs w:val="24"/>
          <w:vertAlign w:val="superscript"/>
        </w:rPr>
        <w:t>(фамилия, имя, отчество подписавшего, должность)</w:t>
      </w:r>
    </w:p>
    <w:p w:rsidR="001F236E" w:rsidRPr="003B5265" w:rsidRDefault="001F236E" w:rsidP="001F236E">
      <w:pPr>
        <w:keepNext/>
        <w:tabs>
          <w:tab w:val="left" w:pos="567"/>
          <w:tab w:val="left" w:pos="1985"/>
        </w:tabs>
        <w:ind w:right="34" w:firstLine="0"/>
        <w:rPr>
          <w:b/>
          <w:bCs/>
          <w:color w:val="000000"/>
          <w:sz w:val="2"/>
          <w:szCs w:val="2"/>
        </w:rPr>
      </w:pPr>
    </w:p>
    <w:p w:rsidR="00FB3096" w:rsidRPr="003B5265" w:rsidRDefault="00FB3096" w:rsidP="00FB3096">
      <w:pPr>
        <w:pBdr>
          <w:bottom w:val="single" w:sz="4" w:space="1" w:color="auto"/>
        </w:pBdr>
        <w:shd w:val="clear" w:color="auto" w:fill="E0E0E0"/>
        <w:tabs>
          <w:tab w:val="left" w:pos="567"/>
          <w:tab w:val="left" w:pos="1985"/>
        </w:tabs>
        <w:ind w:right="34" w:firstLine="0"/>
        <w:jc w:val="center"/>
        <w:rPr>
          <w:b/>
          <w:spacing w:val="36"/>
          <w:szCs w:val="24"/>
        </w:rPr>
      </w:pPr>
      <w:r w:rsidRPr="003B5265">
        <w:rPr>
          <w:b/>
          <w:spacing w:val="36"/>
          <w:szCs w:val="24"/>
        </w:rPr>
        <w:t>конец формы</w:t>
      </w:r>
    </w:p>
    <w:p w:rsidR="00FB3096" w:rsidRPr="003B5265" w:rsidRDefault="00FB3096" w:rsidP="00FB3096">
      <w:pPr>
        <w:tabs>
          <w:tab w:val="left" w:pos="567"/>
          <w:tab w:val="left" w:pos="1985"/>
        </w:tabs>
        <w:ind w:right="34" w:firstLine="0"/>
        <w:rPr>
          <w:szCs w:val="24"/>
        </w:rPr>
      </w:pPr>
      <w:r w:rsidRPr="003B5265">
        <w:rPr>
          <w:szCs w:val="24"/>
        </w:rPr>
        <w:br w:type="page"/>
      </w:r>
    </w:p>
    <w:p w:rsidR="00FB3096" w:rsidRPr="003B5265" w:rsidRDefault="00FB3096" w:rsidP="00B44C97">
      <w:pPr>
        <w:pStyle w:val="3"/>
        <w:numPr>
          <w:ilvl w:val="2"/>
          <w:numId w:val="28"/>
        </w:numPr>
        <w:tabs>
          <w:tab w:val="left" w:pos="567"/>
          <w:tab w:val="left" w:pos="1985"/>
        </w:tabs>
        <w:ind w:left="0" w:right="34" w:firstLine="0"/>
        <w:rPr>
          <w:sz w:val="24"/>
          <w:szCs w:val="24"/>
        </w:rPr>
      </w:pPr>
      <w:bookmarkStart w:id="182" w:name="_Toc176765537"/>
      <w:bookmarkStart w:id="183" w:name="_Toc198979986"/>
      <w:bookmarkStart w:id="184" w:name="_Toc217466321"/>
      <w:bookmarkStart w:id="185" w:name="_Toc217702859"/>
      <w:bookmarkStart w:id="186" w:name="_Toc233601977"/>
      <w:bookmarkStart w:id="187" w:name="_Toc263343463"/>
      <w:bookmarkStart w:id="188" w:name="_Toc439170680"/>
      <w:bookmarkStart w:id="189" w:name="_Toc439172782"/>
      <w:bookmarkStart w:id="190" w:name="_Toc439173226"/>
      <w:bookmarkStart w:id="191" w:name="_Toc439238222"/>
      <w:bookmarkStart w:id="192" w:name="_Toc439252770"/>
      <w:bookmarkStart w:id="193" w:name="_Toc439323744"/>
      <w:bookmarkStart w:id="194" w:name="_Toc440361378"/>
      <w:bookmarkStart w:id="195" w:name="_Toc440376133"/>
      <w:bookmarkStart w:id="196" w:name="_Toc440376260"/>
      <w:bookmarkStart w:id="197" w:name="_Toc440382518"/>
      <w:bookmarkStart w:id="198" w:name="_Toc440447188"/>
      <w:bookmarkStart w:id="199" w:name="_Toc440632349"/>
      <w:bookmarkStart w:id="200" w:name="_Toc440875121"/>
      <w:bookmarkStart w:id="201" w:name="_Toc441131108"/>
      <w:bookmarkStart w:id="202" w:name="_Toc441485105"/>
      <w:bookmarkStart w:id="203" w:name="_Toc441572082"/>
      <w:bookmarkStart w:id="204" w:name="_Toc441575174"/>
      <w:bookmarkStart w:id="205" w:name="_Toc442195846"/>
      <w:bookmarkStart w:id="206" w:name="_Toc442251888"/>
      <w:bookmarkStart w:id="207" w:name="_Toc442258837"/>
      <w:bookmarkStart w:id="208" w:name="_Toc442259077"/>
      <w:bookmarkStart w:id="209" w:name="_Toc442265388"/>
      <w:bookmarkStart w:id="210" w:name="_Toc447292625"/>
      <w:bookmarkStart w:id="211" w:name="_Toc461809071"/>
      <w:bookmarkStart w:id="212" w:name="_Toc463514490"/>
      <w:bookmarkStart w:id="213" w:name="_Toc466908610"/>
      <w:bookmarkStart w:id="214" w:name="_Toc468196549"/>
      <w:bookmarkStart w:id="215" w:name="_Toc468446630"/>
      <w:bookmarkStart w:id="216" w:name="_Toc468446824"/>
      <w:bookmarkStart w:id="217" w:name="_Toc469479680"/>
      <w:bookmarkStart w:id="218" w:name="_Toc471986630"/>
      <w:bookmarkStart w:id="219" w:name="_Toc498509264"/>
      <w:bookmarkStart w:id="220" w:name="_Toc524939620"/>
      <w:bookmarkStart w:id="221" w:name="_Toc535853806"/>
      <w:bookmarkStart w:id="222" w:name="_Toc536020437"/>
      <w:bookmarkStart w:id="223" w:name="_Toc229057805"/>
      <w:r w:rsidRPr="003B5265">
        <w:rPr>
          <w:sz w:val="24"/>
          <w:szCs w:val="24"/>
        </w:rPr>
        <w:lastRenderedPageBreak/>
        <w:t>Инструкции по заполнению</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9E2FCF" w:rsidRPr="003B5265" w:rsidRDefault="009E2FCF" w:rsidP="00B44C97">
      <w:pPr>
        <w:pStyle w:val="aff0"/>
        <w:numPr>
          <w:ilvl w:val="3"/>
          <w:numId w:val="28"/>
        </w:numPr>
        <w:tabs>
          <w:tab w:val="left" w:pos="567"/>
          <w:tab w:val="left" w:pos="1985"/>
        </w:tabs>
        <w:spacing w:before="100" w:beforeAutospacing="1" w:line="240" w:lineRule="auto"/>
        <w:ind w:left="0" w:right="34" w:firstLine="1134"/>
        <w:rPr>
          <w:sz w:val="24"/>
          <w:szCs w:val="24"/>
          <w:lang w:val="ru-RU"/>
        </w:rPr>
      </w:pPr>
      <w:r w:rsidRPr="003B5265">
        <w:rPr>
          <w:sz w:val="24"/>
          <w:szCs w:val="24"/>
        </w:rPr>
        <w:t>Участник указывает дату и номер заявки в соответствии с письмом о подаче оферты (</w:t>
      </w:r>
      <w:r w:rsidRPr="003B5265">
        <w:rPr>
          <w:sz w:val="24"/>
          <w:szCs w:val="24"/>
          <w:lang w:val="ru-RU"/>
        </w:rPr>
        <w:t xml:space="preserve">форма </w:t>
      </w:r>
      <w:r w:rsidR="000E204A" w:rsidRPr="003B5265">
        <w:rPr>
          <w:sz w:val="24"/>
          <w:szCs w:val="24"/>
          <w:lang w:val="ru-RU"/>
        </w:rPr>
        <w:fldChar w:fldCharType="begin"/>
      </w:r>
      <w:r w:rsidR="000E204A" w:rsidRPr="003B5265">
        <w:rPr>
          <w:sz w:val="24"/>
          <w:szCs w:val="24"/>
          <w:lang w:val="ru-RU"/>
        </w:rPr>
        <w:instrText xml:space="preserve"> REF _Ref55336310 \r \h </w:instrText>
      </w:r>
      <w:r w:rsidR="00EC1008" w:rsidRPr="003B5265">
        <w:rPr>
          <w:sz w:val="24"/>
          <w:szCs w:val="24"/>
          <w:lang w:val="ru-RU"/>
        </w:rPr>
        <w:instrText xml:space="preserve"> \* MERGEFORMAT </w:instrText>
      </w:r>
      <w:r w:rsidR="000E204A" w:rsidRPr="003B5265">
        <w:rPr>
          <w:sz w:val="24"/>
          <w:szCs w:val="24"/>
          <w:lang w:val="ru-RU"/>
        </w:rPr>
      </w:r>
      <w:r w:rsidR="000E204A" w:rsidRPr="003B5265">
        <w:rPr>
          <w:sz w:val="24"/>
          <w:szCs w:val="24"/>
          <w:lang w:val="ru-RU"/>
        </w:rPr>
        <w:fldChar w:fldCharType="separate"/>
      </w:r>
      <w:r w:rsidR="00002791">
        <w:rPr>
          <w:sz w:val="24"/>
          <w:szCs w:val="24"/>
          <w:lang w:val="ru-RU"/>
        </w:rPr>
        <w:t>1.14</w:t>
      </w:r>
      <w:r w:rsidR="000E204A" w:rsidRPr="003B5265">
        <w:rPr>
          <w:sz w:val="24"/>
          <w:szCs w:val="24"/>
          <w:lang w:val="ru-RU"/>
        </w:rPr>
        <w:fldChar w:fldCharType="end"/>
      </w:r>
      <w:r w:rsidRPr="003B5265">
        <w:rPr>
          <w:sz w:val="24"/>
          <w:szCs w:val="24"/>
          <w:lang w:val="ru-RU"/>
        </w:rPr>
        <w:t xml:space="preserve"> текущей части</w:t>
      </w:r>
      <w:r w:rsidRPr="003B5265">
        <w:rPr>
          <w:sz w:val="24"/>
          <w:szCs w:val="24"/>
        </w:rPr>
        <w:t>)</w:t>
      </w:r>
    </w:p>
    <w:p w:rsidR="00D561E0" w:rsidRPr="003B5265" w:rsidRDefault="00D561E0" w:rsidP="00B44C97">
      <w:pPr>
        <w:pStyle w:val="aff0"/>
        <w:numPr>
          <w:ilvl w:val="3"/>
          <w:numId w:val="28"/>
        </w:numPr>
        <w:tabs>
          <w:tab w:val="left" w:pos="567"/>
          <w:tab w:val="left" w:pos="1985"/>
        </w:tabs>
        <w:spacing w:before="100" w:beforeAutospacing="1" w:line="240" w:lineRule="auto"/>
        <w:ind w:left="0" w:right="34" w:firstLine="1134"/>
        <w:rPr>
          <w:sz w:val="24"/>
          <w:szCs w:val="24"/>
          <w:lang w:val="ru-RU"/>
        </w:rPr>
      </w:pPr>
      <w:r w:rsidRPr="003B5265">
        <w:rPr>
          <w:sz w:val="24"/>
          <w:szCs w:val="24"/>
        </w:rPr>
        <w:t>Участник указывает свое фирменное наименование (в т.ч. организационно-правовую форму) и свой адрес.</w:t>
      </w:r>
    </w:p>
    <w:p w:rsidR="00F02CB4" w:rsidRPr="003B5265" w:rsidRDefault="00F02CB4" w:rsidP="00F02CB4">
      <w:pPr>
        <w:pStyle w:val="aff0"/>
        <w:numPr>
          <w:ilvl w:val="3"/>
          <w:numId w:val="28"/>
        </w:numPr>
        <w:tabs>
          <w:tab w:val="left" w:pos="567"/>
          <w:tab w:val="left" w:pos="1985"/>
        </w:tabs>
        <w:spacing w:before="100" w:beforeAutospacing="1" w:line="240" w:lineRule="auto"/>
        <w:ind w:left="0" w:right="34" w:firstLine="1134"/>
        <w:rPr>
          <w:sz w:val="24"/>
          <w:szCs w:val="24"/>
          <w:lang w:val="ru-RU"/>
        </w:rPr>
      </w:pPr>
      <w:bookmarkStart w:id="224" w:name="_Ref3883668"/>
      <w:r w:rsidRPr="003B5265">
        <w:rPr>
          <w:bCs/>
          <w:sz w:val="24"/>
          <w:szCs w:val="24"/>
        </w:rPr>
        <w:t xml:space="preserve">В </w:t>
      </w:r>
      <w:r w:rsidRPr="003B5265">
        <w:rPr>
          <w:bCs/>
          <w:sz w:val="24"/>
          <w:szCs w:val="24"/>
          <w:lang w:val="ru-RU"/>
        </w:rPr>
        <w:t>Техническом предложении</w:t>
      </w:r>
      <w:r w:rsidRPr="003B5265">
        <w:rPr>
          <w:bCs/>
          <w:sz w:val="24"/>
          <w:szCs w:val="24"/>
        </w:rPr>
        <w:t xml:space="preserve">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3B5265">
        <w:rPr>
          <w:sz w:val="24"/>
          <w:szCs w:val="24"/>
        </w:rPr>
        <w:t xml:space="preserve"> предлагаемого к поставке товара</w:t>
      </w:r>
      <w:r w:rsidRPr="003B5265">
        <w:rPr>
          <w:sz w:val="24"/>
          <w:szCs w:val="24"/>
          <w:lang w:val="ru-RU"/>
        </w:rPr>
        <w:t xml:space="preserve"> (продукции).</w:t>
      </w:r>
      <w:bookmarkEnd w:id="224"/>
    </w:p>
    <w:p w:rsidR="00F02CB4" w:rsidRPr="003B5265" w:rsidRDefault="00F02CB4" w:rsidP="00F02CB4">
      <w:pPr>
        <w:pStyle w:val="aff0"/>
        <w:numPr>
          <w:ilvl w:val="3"/>
          <w:numId w:val="28"/>
        </w:numPr>
        <w:tabs>
          <w:tab w:val="left" w:pos="567"/>
          <w:tab w:val="left" w:pos="1985"/>
        </w:tabs>
        <w:spacing w:before="100" w:beforeAutospacing="1" w:line="240" w:lineRule="auto"/>
        <w:ind w:left="0" w:right="34" w:firstLine="1134"/>
        <w:rPr>
          <w:sz w:val="24"/>
          <w:szCs w:val="24"/>
          <w:lang w:val="ru-RU"/>
        </w:rPr>
      </w:pPr>
      <w:bookmarkStart w:id="225" w:name="_Ref3811575"/>
      <w:r w:rsidRPr="003B5265">
        <w:rPr>
          <w:sz w:val="24"/>
          <w:szCs w:val="24"/>
          <w:lang w:val="ru-RU"/>
        </w:rPr>
        <w:t>В колонке «Предлагаемая Участником продукция» указывается соответствующая информация, касающаяся описания поставляемого товара.</w:t>
      </w:r>
      <w:bookmarkEnd w:id="225"/>
    </w:p>
    <w:p w:rsidR="00A2031F" w:rsidRPr="003B5265" w:rsidRDefault="00A2031F" w:rsidP="00F02CB4">
      <w:pPr>
        <w:pStyle w:val="aff0"/>
        <w:numPr>
          <w:ilvl w:val="3"/>
          <w:numId w:val="28"/>
        </w:numPr>
        <w:tabs>
          <w:tab w:val="left" w:pos="567"/>
          <w:tab w:val="left" w:pos="1985"/>
        </w:tabs>
        <w:spacing w:before="100" w:beforeAutospacing="1" w:line="240" w:lineRule="auto"/>
        <w:ind w:left="0" w:right="34" w:firstLine="1134"/>
        <w:rPr>
          <w:sz w:val="24"/>
          <w:szCs w:val="24"/>
          <w:lang w:val="ru-RU"/>
        </w:rPr>
      </w:pPr>
      <w:r w:rsidRPr="003B5265">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F02CB4" w:rsidRPr="003B5265" w:rsidRDefault="00F02CB4" w:rsidP="00F02CB4">
      <w:pPr>
        <w:pStyle w:val="aff0"/>
        <w:numPr>
          <w:ilvl w:val="3"/>
          <w:numId w:val="28"/>
        </w:numPr>
        <w:tabs>
          <w:tab w:val="left" w:pos="567"/>
          <w:tab w:val="left" w:pos="1985"/>
        </w:tabs>
        <w:spacing w:before="100" w:beforeAutospacing="1" w:line="240" w:lineRule="auto"/>
        <w:ind w:left="0" w:right="34" w:firstLine="1134"/>
        <w:rPr>
          <w:sz w:val="24"/>
          <w:szCs w:val="24"/>
          <w:lang w:val="ru-RU"/>
        </w:rPr>
      </w:pPr>
      <w:r w:rsidRPr="003B5265">
        <w:rPr>
          <w:sz w:val="24"/>
          <w:szCs w:val="24"/>
          <w:lang w:val="ru-RU"/>
        </w:rPr>
        <w:t xml:space="preserve">Если в </w:t>
      </w:r>
      <w:r w:rsidRPr="003B5265">
        <w:rPr>
          <w:bCs/>
          <w:sz w:val="24"/>
          <w:szCs w:val="24"/>
          <w:lang w:val="ru-RU"/>
        </w:rPr>
        <w:t>Техническом предложении</w:t>
      </w:r>
      <w:r w:rsidRPr="003B5265">
        <w:rPr>
          <w:bCs/>
          <w:sz w:val="24"/>
          <w:szCs w:val="24"/>
        </w:rPr>
        <w:t xml:space="preserve"> </w:t>
      </w:r>
      <w:r w:rsidRPr="003B5265">
        <w:rPr>
          <w:sz w:val="24"/>
          <w:szCs w:val="24"/>
          <w:lang w:val="ru-RU"/>
        </w:rPr>
        <w:t xml:space="preserve">вместо информации, изложенной в п. </w:t>
      </w:r>
      <w:r w:rsidRPr="003B5265">
        <w:rPr>
          <w:sz w:val="24"/>
          <w:szCs w:val="24"/>
          <w:lang w:val="ru-RU"/>
        </w:rPr>
        <w:fldChar w:fldCharType="begin"/>
      </w:r>
      <w:r w:rsidRPr="003B5265">
        <w:rPr>
          <w:sz w:val="24"/>
          <w:szCs w:val="24"/>
          <w:lang w:val="ru-RU"/>
        </w:rPr>
        <w:instrText xml:space="preserve"> REF _Ref3883668 \r \h  \* MERGEFORMAT </w:instrText>
      </w:r>
      <w:r w:rsidRPr="003B5265">
        <w:rPr>
          <w:sz w:val="24"/>
          <w:szCs w:val="24"/>
          <w:lang w:val="ru-RU"/>
        </w:rPr>
      </w:r>
      <w:r w:rsidRPr="003B5265">
        <w:rPr>
          <w:sz w:val="24"/>
          <w:szCs w:val="24"/>
          <w:lang w:val="ru-RU"/>
        </w:rPr>
        <w:fldChar w:fldCharType="separate"/>
      </w:r>
      <w:r w:rsidR="00002791">
        <w:rPr>
          <w:sz w:val="24"/>
          <w:szCs w:val="24"/>
          <w:lang w:val="ru-RU"/>
        </w:rPr>
        <w:t>1.2.2.3</w:t>
      </w:r>
      <w:r w:rsidRPr="003B5265">
        <w:rPr>
          <w:sz w:val="24"/>
          <w:szCs w:val="24"/>
          <w:lang w:val="ru-RU"/>
        </w:rPr>
        <w:fldChar w:fldCharType="end"/>
      </w:r>
      <w:r w:rsidR="00A2031F" w:rsidRPr="003B5265">
        <w:rPr>
          <w:sz w:val="24"/>
          <w:szCs w:val="24"/>
          <w:lang w:val="ru-RU"/>
        </w:rPr>
        <w:t xml:space="preserve">, </w:t>
      </w:r>
      <w:r w:rsidR="00A2031F" w:rsidRPr="003B5265">
        <w:rPr>
          <w:sz w:val="24"/>
          <w:szCs w:val="24"/>
          <w:lang w:val="ru-RU"/>
        </w:rPr>
        <w:fldChar w:fldCharType="begin"/>
      </w:r>
      <w:r w:rsidR="00A2031F" w:rsidRPr="003B5265">
        <w:rPr>
          <w:sz w:val="24"/>
          <w:szCs w:val="24"/>
          <w:lang w:val="ru-RU"/>
        </w:rPr>
        <w:instrText xml:space="preserve"> REF _Ref3811575 \r \h  \* MERGEFORMAT </w:instrText>
      </w:r>
      <w:r w:rsidR="00A2031F" w:rsidRPr="003B5265">
        <w:rPr>
          <w:sz w:val="24"/>
          <w:szCs w:val="24"/>
          <w:lang w:val="ru-RU"/>
        </w:rPr>
      </w:r>
      <w:r w:rsidR="00A2031F" w:rsidRPr="003B5265">
        <w:rPr>
          <w:sz w:val="24"/>
          <w:szCs w:val="24"/>
          <w:lang w:val="ru-RU"/>
        </w:rPr>
        <w:fldChar w:fldCharType="separate"/>
      </w:r>
      <w:r w:rsidR="00002791">
        <w:rPr>
          <w:sz w:val="24"/>
          <w:szCs w:val="24"/>
          <w:lang w:val="ru-RU"/>
        </w:rPr>
        <w:t>1.2.2.4</w:t>
      </w:r>
      <w:r w:rsidR="00A2031F" w:rsidRPr="003B5265">
        <w:rPr>
          <w:sz w:val="24"/>
          <w:szCs w:val="24"/>
          <w:lang w:val="ru-RU"/>
        </w:rPr>
        <w:fldChar w:fldCharType="end"/>
      </w:r>
      <w:r w:rsidR="00A2031F" w:rsidRPr="003B5265">
        <w:rPr>
          <w:sz w:val="24"/>
          <w:szCs w:val="24"/>
          <w:lang w:val="ru-RU"/>
        </w:rPr>
        <w:t xml:space="preserve"> </w:t>
      </w:r>
      <w:r w:rsidRPr="003B5265">
        <w:rPr>
          <w:sz w:val="24"/>
          <w:szCs w:val="24"/>
          <w:lang w:val="ru-RU"/>
        </w:rPr>
        <w:t xml:space="preserve">и </w:t>
      </w:r>
      <w:r w:rsidRPr="003B5265">
        <w:rPr>
          <w:sz w:val="24"/>
          <w:szCs w:val="24"/>
          <w:lang w:val="ru-RU"/>
        </w:rPr>
        <w:fldChar w:fldCharType="begin"/>
      </w:r>
      <w:r w:rsidRPr="003B5265">
        <w:rPr>
          <w:sz w:val="24"/>
          <w:szCs w:val="24"/>
          <w:lang w:val="ru-RU"/>
        </w:rPr>
        <w:instrText xml:space="preserve"> REF _Ref3811575 \r \h  \* MERGEFORMAT </w:instrText>
      </w:r>
      <w:r w:rsidRPr="003B5265">
        <w:rPr>
          <w:sz w:val="24"/>
          <w:szCs w:val="24"/>
          <w:lang w:val="ru-RU"/>
        </w:rPr>
      </w:r>
      <w:r w:rsidRPr="003B5265">
        <w:rPr>
          <w:sz w:val="24"/>
          <w:szCs w:val="24"/>
          <w:lang w:val="ru-RU"/>
        </w:rPr>
        <w:fldChar w:fldCharType="separate"/>
      </w:r>
      <w:r w:rsidR="00002791">
        <w:rPr>
          <w:sz w:val="24"/>
          <w:szCs w:val="24"/>
          <w:lang w:val="ru-RU"/>
        </w:rPr>
        <w:t>1.2.2.4</w:t>
      </w:r>
      <w:r w:rsidRPr="003B5265">
        <w:rPr>
          <w:sz w:val="24"/>
          <w:szCs w:val="24"/>
          <w:lang w:val="ru-RU"/>
        </w:rPr>
        <w:fldChar w:fldCharType="end"/>
      </w:r>
      <w:r w:rsidRPr="003B5265">
        <w:rPr>
          <w:sz w:val="24"/>
          <w:szCs w:val="24"/>
          <w:lang w:val="ru-RU"/>
        </w:rPr>
        <w:t xml:space="preserve"> данного подраздела,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F90728" w:rsidRPr="003B5265" w:rsidRDefault="00F90728" w:rsidP="00F02CB4">
      <w:pPr>
        <w:pStyle w:val="aff0"/>
        <w:numPr>
          <w:ilvl w:val="3"/>
          <w:numId w:val="28"/>
        </w:numPr>
        <w:tabs>
          <w:tab w:val="left" w:pos="567"/>
          <w:tab w:val="left" w:pos="1985"/>
        </w:tabs>
        <w:spacing w:before="100" w:beforeAutospacing="1" w:line="240" w:lineRule="auto"/>
        <w:ind w:left="0" w:right="34" w:firstLine="1134"/>
        <w:rPr>
          <w:sz w:val="24"/>
          <w:szCs w:val="24"/>
          <w:lang w:val="ru-RU"/>
        </w:rPr>
      </w:pPr>
      <w:r w:rsidRPr="003B5265">
        <w:rPr>
          <w:bCs/>
          <w:sz w:val="24"/>
          <w:szCs w:val="24"/>
          <w:lang w:val="ru-RU"/>
        </w:rPr>
        <w:t>Техническое предложение</w:t>
      </w:r>
      <w:r w:rsidRPr="003B5265">
        <w:rPr>
          <w:bCs/>
          <w:sz w:val="24"/>
          <w:szCs w:val="24"/>
        </w:rPr>
        <w:t xml:space="preserve"> </w:t>
      </w:r>
      <w:r w:rsidRPr="003B5265">
        <w:rPr>
          <w:sz w:val="24"/>
          <w:szCs w:val="24"/>
          <w:lang w:val="ru-RU"/>
        </w:rPr>
        <w:t>будет служить основой для подготовки приложения к Договору(ам)</w:t>
      </w:r>
      <w:r w:rsidRPr="003B5265">
        <w:rPr>
          <w:sz w:val="24"/>
          <w:szCs w:val="24"/>
        </w:rPr>
        <w:t>.</w:t>
      </w:r>
    </w:p>
    <w:p w:rsidR="004C6245" w:rsidRPr="003B5265" w:rsidRDefault="004C6245" w:rsidP="00734F6E">
      <w:pPr>
        <w:pStyle w:val="aff0"/>
        <w:numPr>
          <w:ilvl w:val="3"/>
          <w:numId w:val="28"/>
        </w:numPr>
        <w:tabs>
          <w:tab w:val="left" w:pos="567"/>
          <w:tab w:val="left" w:pos="1985"/>
        </w:tabs>
        <w:spacing w:before="100" w:beforeAutospacing="1" w:line="240" w:lineRule="auto"/>
        <w:ind w:left="0" w:right="34" w:firstLine="1134"/>
        <w:rPr>
          <w:sz w:val="24"/>
          <w:szCs w:val="24"/>
        </w:rPr>
      </w:pPr>
      <w:r w:rsidRPr="003B5265">
        <w:rPr>
          <w:sz w:val="24"/>
          <w:szCs w:val="24"/>
        </w:rPr>
        <w:t xml:space="preserve">В случае, если в Техническом задании содержится информация, относящаяся к Предоставлению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 </w:t>
      </w:r>
      <w:r w:rsidR="003B5265">
        <w:rPr>
          <w:sz w:val="24"/>
          <w:szCs w:val="24"/>
          <w:lang w:val="ru-RU"/>
        </w:rPr>
        <w:t xml:space="preserve">в </w:t>
      </w:r>
      <w:r w:rsidRPr="003B5265">
        <w:rPr>
          <w:b/>
          <w:sz w:val="24"/>
          <w:szCs w:val="24"/>
        </w:rPr>
        <w:t>Техническом предложении</w:t>
      </w:r>
      <w:r w:rsidRPr="003B5265">
        <w:rPr>
          <w:sz w:val="24"/>
          <w:szCs w:val="24"/>
        </w:rPr>
        <w:t>. Указанная информация отражается в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1F0CA8" w:rsidRPr="003B5265">
        <w:rPr>
          <w:sz w:val="24"/>
          <w:szCs w:val="24"/>
        </w:rPr>
        <w:t>ки</w:t>
      </w:r>
      <w:r w:rsidRPr="003B5265">
        <w:rPr>
          <w:sz w:val="24"/>
          <w:szCs w:val="24"/>
        </w:rPr>
        <w:t>.</w:t>
      </w:r>
    </w:p>
    <w:p w:rsidR="00394668" w:rsidRPr="003B5265" w:rsidRDefault="00394668" w:rsidP="00394668">
      <w:pPr>
        <w:pStyle w:val="aff0"/>
        <w:tabs>
          <w:tab w:val="clear" w:pos="360"/>
          <w:tab w:val="left" w:pos="567"/>
          <w:tab w:val="left" w:pos="1985"/>
        </w:tabs>
        <w:spacing w:before="100" w:beforeAutospacing="1" w:line="240" w:lineRule="auto"/>
        <w:ind w:right="34"/>
        <w:rPr>
          <w:sz w:val="24"/>
          <w:szCs w:val="24"/>
          <w:lang w:val="ru-RU"/>
        </w:rPr>
      </w:pPr>
    </w:p>
    <w:p w:rsidR="00394668" w:rsidRPr="003B5265" w:rsidRDefault="00394668" w:rsidP="00394668">
      <w:pPr>
        <w:pStyle w:val="aff0"/>
        <w:tabs>
          <w:tab w:val="clear" w:pos="360"/>
          <w:tab w:val="left" w:pos="567"/>
          <w:tab w:val="left" w:pos="1985"/>
        </w:tabs>
        <w:spacing w:before="100" w:beforeAutospacing="1" w:line="240" w:lineRule="auto"/>
        <w:ind w:right="34"/>
        <w:rPr>
          <w:sz w:val="24"/>
          <w:szCs w:val="24"/>
          <w:lang w:val="ru-RU"/>
        </w:rPr>
      </w:pPr>
    </w:p>
    <w:p w:rsidR="00FB3096" w:rsidRPr="003B5265" w:rsidRDefault="00FB3096" w:rsidP="00FB3096">
      <w:pPr>
        <w:pStyle w:val="aff0"/>
        <w:tabs>
          <w:tab w:val="clear" w:pos="360"/>
          <w:tab w:val="left" w:pos="567"/>
          <w:tab w:val="left" w:pos="1985"/>
        </w:tabs>
        <w:spacing w:before="100" w:beforeAutospacing="1" w:line="240" w:lineRule="auto"/>
        <w:ind w:right="34" w:firstLine="0"/>
        <w:rPr>
          <w:sz w:val="24"/>
          <w:szCs w:val="24"/>
        </w:rPr>
      </w:pPr>
    </w:p>
    <w:p w:rsidR="00FB3096" w:rsidRPr="00495483" w:rsidRDefault="00FB3096" w:rsidP="00B44C97">
      <w:pPr>
        <w:pStyle w:val="2"/>
        <w:keepNext/>
        <w:pageBreakBefore/>
        <w:numPr>
          <w:ilvl w:val="0"/>
          <w:numId w:val="28"/>
        </w:numPr>
        <w:tabs>
          <w:tab w:val="left" w:pos="567"/>
          <w:tab w:val="left" w:pos="1985"/>
        </w:tabs>
        <w:suppressAutoHyphens/>
        <w:spacing w:before="100" w:beforeAutospacing="1" w:after="100" w:afterAutospacing="1" w:line="240" w:lineRule="auto"/>
        <w:ind w:right="34"/>
        <w:jc w:val="left"/>
        <w:rPr>
          <w:highlight w:val="cyan"/>
        </w:rPr>
        <w:sectPr w:rsidR="00FB3096" w:rsidRPr="00495483" w:rsidSect="00FB3096">
          <w:footerReference w:type="even" r:id="rId10"/>
          <w:pgSz w:w="16838" w:h="11906" w:orient="landscape" w:code="9"/>
          <w:pgMar w:top="1134" w:right="680" w:bottom="567" w:left="539" w:header="680" w:footer="278" w:gutter="0"/>
          <w:cols w:space="708"/>
          <w:titlePg/>
          <w:docGrid w:linePitch="360"/>
        </w:sectPr>
      </w:pPr>
    </w:p>
    <w:p w:rsidR="004A3194" w:rsidRPr="008E3A08" w:rsidRDefault="004A3194" w:rsidP="00B44C97">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226" w:name="_Toc63089383"/>
      <w:bookmarkStart w:id="227" w:name="_Toc63090763"/>
      <w:bookmarkStart w:id="228" w:name="_Toc229057806"/>
      <w:bookmarkEnd w:id="38"/>
      <w:bookmarkEnd w:id="39"/>
      <w:bookmarkEnd w:id="40"/>
      <w:bookmarkEnd w:id="41"/>
      <w:bookmarkEnd w:id="42"/>
      <w:bookmarkEnd w:id="43"/>
      <w:bookmarkEnd w:id="44"/>
      <w:bookmarkEnd w:id="45"/>
      <w:bookmarkEnd w:id="46"/>
      <w:bookmarkEnd w:id="47"/>
      <w:bookmarkEnd w:id="127"/>
      <w:bookmarkEnd w:id="174"/>
      <w:bookmarkEnd w:id="175"/>
      <w:bookmarkEnd w:id="176"/>
      <w:bookmarkEnd w:id="177"/>
      <w:bookmarkEnd w:id="178"/>
      <w:bookmarkEnd w:id="179"/>
      <w:bookmarkEnd w:id="180"/>
      <w:bookmarkEnd w:id="181"/>
      <w:r w:rsidRPr="00C32450">
        <w:rPr>
          <w:sz w:val="24"/>
          <w:szCs w:val="24"/>
          <w:lang w:val="ru-RU"/>
        </w:rPr>
        <w:lastRenderedPageBreak/>
        <w:t xml:space="preserve">Согласие с </w:t>
      </w:r>
      <w:r w:rsidRPr="008E3A08">
        <w:rPr>
          <w:sz w:val="24"/>
          <w:szCs w:val="24"/>
        </w:rPr>
        <w:t>проект</w:t>
      </w:r>
      <w:r w:rsidRPr="008E3A08">
        <w:rPr>
          <w:sz w:val="24"/>
          <w:szCs w:val="24"/>
          <w:lang w:val="ru-RU"/>
        </w:rPr>
        <w:t>ом</w:t>
      </w:r>
      <w:r w:rsidR="00777AAA" w:rsidRPr="008E3A08">
        <w:rPr>
          <w:sz w:val="24"/>
          <w:szCs w:val="24"/>
          <w:lang w:val="ru-RU"/>
        </w:rPr>
        <w:t>(ами)</w:t>
      </w:r>
      <w:r w:rsidRPr="008E3A08">
        <w:rPr>
          <w:sz w:val="24"/>
          <w:szCs w:val="24"/>
        </w:rPr>
        <w:t xml:space="preserve"> Договора</w:t>
      </w:r>
      <w:r w:rsidR="00777AAA" w:rsidRPr="008E3A08">
        <w:rPr>
          <w:sz w:val="24"/>
          <w:szCs w:val="24"/>
          <w:lang w:val="ru-RU"/>
        </w:rPr>
        <w:t>(ов)</w:t>
      </w:r>
      <w:r w:rsidRPr="008E3A08">
        <w:rPr>
          <w:color w:val="000000"/>
          <w:sz w:val="24"/>
          <w:szCs w:val="24"/>
        </w:rPr>
        <w:t xml:space="preserve"> (форма </w:t>
      </w:r>
      <w:r w:rsidR="003B5265">
        <w:rPr>
          <w:color w:val="000000"/>
          <w:sz w:val="24"/>
          <w:szCs w:val="24"/>
          <w:lang w:val="ru-RU"/>
        </w:rPr>
        <w:t>3</w:t>
      </w:r>
      <w:r w:rsidRPr="008E3A08">
        <w:rPr>
          <w:color w:val="000000"/>
          <w:sz w:val="24"/>
          <w:szCs w:val="24"/>
        </w:rPr>
        <w:t>)</w:t>
      </w:r>
      <w:bookmarkEnd w:id="226"/>
      <w:bookmarkEnd w:id="227"/>
      <w:bookmarkEnd w:id="228"/>
    </w:p>
    <w:p w:rsidR="004A3194" w:rsidRPr="008E3A08" w:rsidRDefault="004A3194" w:rsidP="004A3194">
      <w:pPr>
        <w:tabs>
          <w:tab w:val="left" w:pos="567"/>
          <w:tab w:val="left" w:pos="1985"/>
        </w:tabs>
        <w:ind w:right="34" w:firstLine="0"/>
        <w:rPr>
          <w:szCs w:val="24"/>
        </w:rPr>
      </w:pPr>
      <w:r w:rsidRPr="008E3A08">
        <w:rPr>
          <w:szCs w:val="24"/>
        </w:rPr>
        <w:t>(</w:t>
      </w:r>
      <w:r w:rsidRPr="008E3A08">
        <w:rPr>
          <w:szCs w:val="24"/>
          <w:shd w:val="clear" w:color="auto" w:fill="FFFF99"/>
        </w:rPr>
        <w:t>заполняется отдельно по каждому из лотов с указанием номера и названия лота</w:t>
      </w:r>
      <w:r w:rsidRPr="008E3A08">
        <w:rPr>
          <w:szCs w:val="24"/>
        </w:rPr>
        <w:t>)</w:t>
      </w:r>
    </w:p>
    <w:p w:rsidR="004A3194" w:rsidRPr="008E3A08" w:rsidRDefault="004A3194" w:rsidP="00B44C97">
      <w:pPr>
        <w:pStyle w:val="3"/>
        <w:numPr>
          <w:ilvl w:val="2"/>
          <w:numId w:val="28"/>
        </w:numPr>
        <w:tabs>
          <w:tab w:val="left" w:pos="567"/>
          <w:tab w:val="left" w:pos="1985"/>
        </w:tabs>
        <w:ind w:left="0" w:right="34" w:firstLine="0"/>
        <w:rPr>
          <w:sz w:val="24"/>
          <w:szCs w:val="24"/>
        </w:rPr>
      </w:pPr>
      <w:bookmarkStart w:id="229" w:name="_Toc439170685"/>
      <w:bookmarkStart w:id="230" w:name="_Toc439172787"/>
      <w:bookmarkStart w:id="231" w:name="_Toc439173231"/>
      <w:bookmarkStart w:id="232" w:name="_Toc439238227"/>
      <w:bookmarkStart w:id="233" w:name="_Toc439252775"/>
      <w:bookmarkStart w:id="234" w:name="_Toc439323749"/>
      <w:bookmarkStart w:id="235" w:name="_Toc440361386"/>
      <w:bookmarkStart w:id="236" w:name="_Toc440376141"/>
      <w:bookmarkStart w:id="237" w:name="_Toc440376268"/>
      <w:bookmarkStart w:id="238" w:name="_Toc440382526"/>
      <w:bookmarkStart w:id="239" w:name="_Toc440447196"/>
      <w:bookmarkStart w:id="240" w:name="_Toc440632357"/>
      <w:bookmarkStart w:id="241" w:name="_Toc440875129"/>
      <w:bookmarkStart w:id="242" w:name="_Toc441131116"/>
      <w:bookmarkStart w:id="243" w:name="_Toc157248186"/>
      <w:bookmarkStart w:id="244" w:name="_Toc157496555"/>
      <w:bookmarkStart w:id="245" w:name="_Toc158206094"/>
      <w:bookmarkStart w:id="246" w:name="_Toc164057779"/>
      <w:bookmarkStart w:id="247" w:name="_Toc164137129"/>
      <w:bookmarkStart w:id="248" w:name="_Toc164161289"/>
      <w:bookmarkStart w:id="249" w:name="_Toc165173860"/>
      <w:bookmarkStart w:id="250" w:name="_Toc441485113"/>
      <w:bookmarkStart w:id="251" w:name="_Toc441572090"/>
      <w:bookmarkStart w:id="252" w:name="_Toc441575182"/>
      <w:bookmarkStart w:id="253" w:name="_Toc442195851"/>
      <w:bookmarkStart w:id="254" w:name="_Toc442251893"/>
      <w:bookmarkStart w:id="255" w:name="_Toc442258842"/>
      <w:bookmarkStart w:id="256" w:name="_Toc442259082"/>
      <w:bookmarkStart w:id="257" w:name="_Toc442265393"/>
      <w:bookmarkStart w:id="258" w:name="_Toc447292630"/>
      <w:bookmarkStart w:id="259" w:name="_Toc461809076"/>
      <w:bookmarkStart w:id="260" w:name="_Toc463514495"/>
      <w:bookmarkStart w:id="261" w:name="_Toc466908615"/>
      <w:bookmarkStart w:id="262" w:name="_Toc468196554"/>
      <w:bookmarkStart w:id="263" w:name="_Toc468446635"/>
      <w:bookmarkStart w:id="264" w:name="_Toc468446829"/>
      <w:bookmarkStart w:id="265" w:name="_Toc469479685"/>
      <w:bookmarkStart w:id="266" w:name="_Toc471986635"/>
      <w:bookmarkStart w:id="267" w:name="_Toc498509269"/>
      <w:bookmarkStart w:id="268" w:name="_Toc524939625"/>
      <w:bookmarkStart w:id="269" w:name="_Toc535853814"/>
      <w:bookmarkStart w:id="270" w:name="_Toc536020445"/>
      <w:bookmarkStart w:id="271" w:name="_Toc63089384"/>
      <w:bookmarkStart w:id="272" w:name="_Toc63090764"/>
      <w:bookmarkStart w:id="273" w:name="_Toc229057807"/>
      <w:r w:rsidRPr="008E3A08">
        <w:rPr>
          <w:sz w:val="24"/>
          <w:szCs w:val="24"/>
        </w:rPr>
        <w:t xml:space="preserve">Форма </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8E3A08">
        <w:rPr>
          <w:sz w:val="24"/>
          <w:szCs w:val="24"/>
          <w:lang w:val="ru-RU"/>
        </w:rPr>
        <w:t xml:space="preserve">согласия с </w:t>
      </w:r>
      <w:r w:rsidRPr="008E3A08">
        <w:rPr>
          <w:sz w:val="24"/>
          <w:szCs w:val="24"/>
        </w:rPr>
        <w:t>проект</w:t>
      </w:r>
      <w:r w:rsidRPr="008E3A08">
        <w:rPr>
          <w:sz w:val="24"/>
          <w:szCs w:val="24"/>
          <w:lang w:val="ru-RU"/>
        </w:rPr>
        <w:t>ом</w:t>
      </w:r>
      <w:r w:rsidR="00777AAA" w:rsidRPr="008E3A08">
        <w:rPr>
          <w:sz w:val="24"/>
          <w:szCs w:val="24"/>
          <w:lang w:val="ru-RU"/>
        </w:rPr>
        <w:t>(ами)</w:t>
      </w:r>
      <w:r w:rsidRPr="008E3A08">
        <w:rPr>
          <w:sz w:val="24"/>
          <w:szCs w:val="24"/>
        </w:rPr>
        <w:t xml:space="preserve"> Договора</w:t>
      </w:r>
      <w:bookmarkEnd w:id="271"/>
      <w:bookmarkEnd w:id="272"/>
      <w:r w:rsidR="00777AAA" w:rsidRPr="008E3A08">
        <w:rPr>
          <w:sz w:val="24"/>
          <w:szCs w:val="24"/>
          <w:lang w:val="ru-RU"/>
        </w:rPr>
        <w:t>(ов)</w:t>
      </w:r>
      <w:bookmarkEnd w:id="273"/>
    </w:p>
    <w:p w:rsidR="004A3194" w:rsidRPr="008E3A08" w:rsidRDefault="004A3194" w:rsidP="004A3194">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4A3194" w:rsidRPr="008E3A08" w:rsidRDefault="004A3194" w:rsidP="004A3194">
      <w:pPr>
        <w:tabs>
          <w:tab w:val="left" w:pos="567"/>
          <w:tab w:val="left" w:pos="1985"/>
        </w:tabs>
        <w:ind w:right="34" w:firstLine="0"/>
        <w:jc w:val="left"/>
        <w:rPr>
          <w:color w:val="000000"/>
          <w:szCs w:val="24"/>
        </w:rPr>
      </w:pPr>
      <w:r w:rsidRPr="008E3A08">
        <w:rPr>
          <w:color w:val="000000"/>
          <w:szCs w:val="24"/>
        </w:rPr>
        <w:t xml:space="preserve">Приложение </w:t>
      </w:r>
      <w:r w:rsidR="003B5265">
        <w:rPr>
          <w:color w:val="000000"/>
          <w:szCs w:val="24"/>
        </w:rPr>
        <w:t>3</w:t>
      </w:r>
      <w:r w:rsidRPr="008E3A08">
        <w:rPr>
          <w:color w:val="000000"/>
          <w:szCs w:val="24"/>
        </w:rPr>
        <w:t xml:space="preserve"> к письму о подаче оферты</w:t>
      </w:r>
      <w:r w:rsidRPr="008E3A08">
        <w:rPr>
          <w:color w:val="000000"/>
          <w:szCs w:val="24"/>
        </w:rPr>
        <w:br/>
        <w:t>от «____»_____________ г. №__________</w:t>
      </w:r>
    </w:p>
    <w:p w:rsidR="004A3194" w:rsidRPr="008E3A08" w:rsidRDefault="004A3194" w:rsidP="004A3194">
      <w:pPr>
        <w:tabs>
          <w:tab w:val="left" w:pos="567"/>
          <w:tab w:val="left" w:pos="1985"/>
        </w:tabs>
        <w:ind w:right="34" w:firstLine="0"/>
        <w:rPr>
          <w:color w:val="000000"/>
          <w:szCs w:val="24"/>
        </w:rPr>
      </w:pPr>
    </w:p>
    <w:p w:rsidR="004A3194" w:rsidRPr="008E3A08" w:rsidRDefault="004A3194" w:rsidP="004A3194">
      <w:pPr>
        <w:ind w:firstLine="0"/>
        <w:jc w:val="center"/>
        <w:rPr>
          <w:b/>
          <w:szCs w:val="24"/>
        </w:rPr>
      </w:pPr>
      <w:r w:rsidRPr="008E3A08">
        <w:rPr>
          <w:b/>
          <w:szCs w:val="24"/>
        </w:rPr>
        <w:t>Согласие с проектом</w:t>
      </w:r>
      <w:r w:rsidR="000714A6" w:rsidRPr="008E3A08">
        <w:rPr>
          <w:b/>
          <w:szCs w:val="24"/>
        </w:rPr>
        <w:t>(ами)</w:t>
      </w:r>
      <w:r w:rsidRPr="008E3A08">
        <w:rPr>
          <w:b/>
          <w:szCs w:val="24"/>
        </w:rPr>
        <w:t xml:space="preserve"> Договора</w:t>
      </w:r>
      <w:r w:rsidR="000714A6" w:rsidRPr="008E3A08">
        <w:rPr>
          <w:b/>
          <w:szCs w:val="24"/>
        </w:rPr>
        <w:t>(ов)</w:t>
      </w:r>
    </w:p>
    <w:p w:rsidR="004A3194" w:rsidRPr="008E3A08" w:rsidRDefault="004A3194" w:rsidP="004A3194">
      <w:pPr>
        <w:ind w:firstLine="0"/>
        <w:jc w:val="center"/>
        <w:rPr>
          <w:b/>
          <w:szCs w:val="24"/>
        </w:rPr>
      </w:pPr>
    </w:p>
    <w:p w:rsidR="004A3194" w:rsidRPr="008E3A08" w:rsidRDefault="004A3194" w:rsidP="004A3194">
      <w:pPr>
        <w:rPr>
          <w:szCs w:val="24"/>
        </w:rPr>
      </w:pPr>
      <w:r w:rsidRPr="008E3A08">
        <w:rPr>
          <w:szCs w:val="24"/>
        </w:rPr>
        <w:t>Способ и наименование закупки _______________________________________</w:t>
      </w:r>
    </w:p>
    <w:p w:rsidR="004A3194" w:rsidRPr="008E3A08" w:rsidRDefault="004A3194" w:rsidP="004A3194">
      <w:pPr>
        <w:rPr>
          <w:szCs w:val="24"/>
        </w:rPr>
      </w:pPr>
    </w:p>
    <w:p w:rsidR="004A3194" w:rsidRPr="008E3A08" w:rsidRDefault="004A3194" w:rsidP="004A3194">
      <w:pPr>
        <w:ind w:firstLine="0"/>
        <w:rPr>
          <w:szCs w:val="24"/>
        </w:rPr>
      </w:pPr>
      <w:r w:rsidRPr="008E3A08">
        <w:rPr>
          <w:szCs w:val="24"/>
        </w:rPr>
        <w:t>Наименование и адрес Участника закупки: ______________________________________________,</w:t>
      </w:r>
    </w:p>
    <w:p w:rsidR="004A3194" w:rsidRPr="008E3A08" w:rsidRDefault="004A3194" w:rsidP="004A3194">
      <w:pPr>
        <w:jc w:val="right"/>
        <w:rPr>
          <w:szCs w:val="24"/>
          <w:vertAlign w:val="superscript"/>
        </w:rPr>
      </w:pPr>
      <w:r w:rsidRPr="008E3A08">
        <w:rPr>
          <w:szCs w:val="24"/>
          <w:vertAlign w:val="superscript"/>
        </w:rPr>
        <w:t>(полное наименование Участника с указанием организационно-правовой формы)</w:t>
      </w:r>
    </w:p>
    <w:p w:rsidR="004A3194" w:rsidRPr="008E3A08" w:rsidRDefault="004A3194" w:rsidP="004A3194">
      <w:pPr>
        <w:rPr>
          <w:szCs w:val="24"/>
        </w:rPr>
      </w:pPr>
    </w:p>
    <w:p w:rsidR="004A3194" w:rsidRPr="008E3A08" w:rsidRDefault="004A3194" w:rsidP="004A3194">
      <w:pPr>
        <w:rPr>
          <w:szCs w:val="24"/>
        </w:rPr>
      </w:pPr>
      <w:r w:rsidRPr="008E3A08">
        <w:rPr>
          <w:szCs w:val="24"/>
        </w:rPr>
        <w:t>Настоящим подтверждаю, что участник ___________________________________________</w:t>
      </w:r>
    </w:p>
    <w:p w:rsidR="004A3194" w:rsidRPr="008E3A08" w:rsidRDefault="004A3194" w:rsidP="004A3194">
      <w:pPr>
        <w:rPr>
          <w:sz w:val="16"/>
          <w:szCs w:val="16"/>
        </w:rPr>
      </w:pPr>
      <w:r w:rsidRPr="008E3A08">
        <w:rPr>
          <w:sz w:val="18"/>
          <w:szCs w:val="18"/>
        </w:rPr>
        <w:t xml:space="preserve">                                                                                                                           </w:t>
      </w:r>
      <w:r w:rsidRPr="008E3A08">
        <w:rPr>
          <w:sz w:val="16"/>
          <w:szCs w:val="16"/>
        </w:rPr>
        <w:t>(наименование участника)</w:t>
      </w:r>
    </w:p>
    <w:p w:rsidR="004A3194" w:rsidRPr="008E3A08" w:rsidRDefault="004A3194" w:rsidP="004A3194">
      <w:pPr>
        <w:rPr>
          <w:szCs w:val="24"/>
        </w:rPr>
      </w:pPr>
      <w:r w:rsidRPr="008E3A08">
        <w:rPr>
          <w:szCs w:val="24"/>
        </w:rPr>
        <w:t>согласен с проектом</w:t>
      </w:r>
      <w:r w:rsidR="000714A6" w:rsidRPr="008E3A08">
        <w:rPr>
          <w:szCs w:val="24"/>
        </w:rPr>
        <w:t>(ами)</w:t>
      </w:r>
      <w:r w:rsidRPr="008E3A08">
        <w:rPr>
          <w:szCs w:val="24"/>
        </w:rPr>
        <w:t xml:space="preserve"> Договора</w:t>
      </w:r>
      <w:r w:rsidR="000714A6" w:rsidRPr="008E3A08">
        <w:rPr>
          <w:szCs w:val="24"/>
        </w:rPr>
        <w:t>(ов)</w:t>
      </w:r>
      <w:r w:rsidRPr="008E3A08">
        <w:rPr>
          <w:szCs w:val="24"/>
        </w:rPr>
        <w:t>, представленным</w:t>
      </w:r>
      <w:r w:rsidR="000714A6" w:rsidRPr="008E3A08">
        <w:rPr>
          <w:szCs w:val="24"/>
        </w:rPr>
        <w:t>(и)</w:t>
      </w:r>
      <w:r w:rsidRPr="008E3A08">
        <w:rPr>
          <w:szCs w:val="24"/>
        </w:rPr>
        <w:t xml:space="preserve"> в составе настоящей закупочной Документации. </w:t>
      </w:r>
    </w:p>
    <w:p w:rsidR="004A3194" w:rsidRPr="008E3A08" w:rsidRDefault="004A3194" w:rsidP="004A3194">
      <w:pPr>
        <w:ind w:firstLine="0"/>
        <w:jc w:val="center"/>
        <w:rPr>
          <w:b/>
          <w:szCs w:val="24"/>
        </w:rPr>
      </w:pPr>
    </w:p>
    <w:p w:rsidR="004A3194" w:rsidRPr="008E3A08" w:rsidRDefault="004A3194" w:rsidP="004A3194">
      <w:pPr>
        <w:rPr>
          <w:szCs w:val="24"/>
        </w:rPr>
      </w:pPr>
      <w:r w:rsidRPr="008E3A08">
        <w:rPr>
          <w:szCs w:val="24"/>
        </w:rPr>
        <w:t>____________________________________</w:t>
      </w:r>
    </w:p>
    <w:p w:rsidR="004A3194" w:rsidRPr="008E3A08" w:rsidRDefault="004A3194" w:rsidP="004A3194">
      <w:pPr>
        <w:ind w:right="3684"/>
        <w:jc w:val="center"/>
        <w:rPr>
          <w:szCs w:val="24"/>
          <w:vertAlign w:val="superscript"/>
        </w:rPr>
      </w:pPr>
      <w:r w:rsidRPr="008E3A08">
        <w:rPr>
          <w:szCs w:val="24"/>
          <w:vertAlign w:val="superscript"/>
        </w:rPr>
        <w:t>(подпись, М.П.)</w:t>
      </w:r>
    </w:p>
    <w:p w:rsidR="004A3194" w:rsidRPr="008E3A08" w:rsidRDefault="004A3194" w:rsidP="004A3194">
      <w:pPr>
        <w:rPr>
          <w:szCs w:val="24"/>
        </w:rPr>
      </w:pPr>
      <w:r w:rsidRPr="008E3A08">
        <w:rPr>
          <w:szCs w:val="24"/>
        </w:rPr>
        <w:t>____________________________________</w:t>
      </w:r>
    </w:p>
    <w:p w:rsidR="004A3194" w:rsidRPr="008E3A08" w:rsidRDefault="004A3194" w:rsidP="004A3194">
      <w:pPr>
        <w:ind w:right="3684"/>
        <w:jc w:val="center"/>
        <w:rPr>
          <w:szCs w:val="24"/>
          <w:vertAlign w:val="superscript"/>
        </w:rPr>
      </w:pPr>
      <w:r w:rsidRPr="008E3A08">
        <w:rPr>
          <w:szCs w:val="24"/>
          <w:vertAlign w:val="superscript"/>
        </w:rPr>
        <w:t>(фамилия, имя, отчество подписавшего, должность)</w:t>
      </w:r>
    </w:p>
    <w:p w:rsidR="004A3194" w:rsidRPr="008E3A08" w:rsidRDefault="004A3194" w:rsidP="004A3194">
      <w:pPr>
        <w:pBdr>
          <w:bottom w:val="single" w:sz="4" w:space="1" w:color="auto"/>
        </w:pBdr>
        <w:shd w:val="clear" w:color="auto" w:fill="E0E0E0"/>
        <w:tabs>
          <w:tab w:val="left" w:pos="567"/>
          <w:tab w:val="left" w:pos="1985"/>
          <w:tab w:val="center" w:pos="5092"/>
          <w:tab w:val="right" w:pos="10184"/>
        </w:tabs>
        <w:ind w:right="34" w:firstLine="0"/>
        <w:jc w:val="center"/>
        <w:rPr>
          <w:b/>
          <w:color w:val="000000"/>
          <w:spacing w:val="36"/>
          <w:szCs w:val="24"/>
        </w:rPr>
      </w:pPr>
      <w:r w:rsidRPr="008E3A08">
        <w:rPr>
          <w:b/>
          <w:color w:val="000000"/>
          <w:spacing w:val="36"/>
          <w:szCs w:val="24"/>
        </w:rPr>
        <w:t>конец формы</w:t>
      </w:r>
    </w:p>
    <w:p w:rsidR="004A3194" w:rsidRPr="008E3A08" w:rsidRDefault="004A3194" w:rsidP="00B44C97">
      <w:pPr>
        <w:pStyle w:val="3"/>
        <w:numPr>
          <w:ilvl w:val="2"/>
          <w:numId w:val="28"/>
        </w:numPr>
        <w:tabs>
          <w:tab w:val="left" w:pos="567"/>
          <w:tab w:val="left" w:pos="1985"/>
        </w:tabs>
        <w:ind w:left="0" w:right="34" w:firstLine="0"/>
        <w:rPr>
          <w:sz w:val="24"/>
          <w:szCs w:val="24"/>
        </w:rPr>
      </w:pPr>
      <w:r w:rsidRPr="008E3A08">
        <w:rPr>
          <w:b w:val="0"/>
          <w:szCs w:val="24"/>
        </w:rPr>
        <w:br w:type="page"/>
      </w:r>
      <w:bookmarkStart w:id="274" w:name="_Toc63089385"/>
      <w:bookmarkStart w:id="275" w:name="_Toc63090765"/>
      <w:bookmarkStart w:id="276" w:name="_Toc229057808"/>
      <w:bookmarkStart w:id="277" w:name="_Toc26798250"/>
      <w:r w:rsidRPr="008E3A08">
        <w:rPr>
          <w:sz w:val="24"/>
          <w:szCs w:val="24"/>
        </w:rPr>
        <w:lastRenderedPageBreak/>
        <w:t>Инструкции по заполнению</w:t>
      </w:r>
      <w:bookmarkEnd w:id="274"/>
      <w:bookmarkEnd w:id="275"/>
      <w:bookmarkEnd w:id="276"/>
      <w:r w:rsidRPr="008E3A08">
        <w:rPr>
          <w:sz w:val="24"/>
          <w:szCs w:val="24"/>
        </w:rPr>
        <w:t xml:space="preserve"> </w:t>
      </w:r>
      <w:bookmarkEnd w:id="277"/>
    </w:p>
    <w:p w:rsidR="004A3194" w:rsidRPr="00002791" w:rsidRDefault="004A3194"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дату и номер заявки в соответствии с письмом о подаче оферты</w:t>
      </w:r>
      <w:r w:rsidRPr="00002791">
        <w:rPr>
          <w:sz w:val="24"/>
          <w:szCs w:val="24"/>
          <w:lang w:val="ru-RU"/>
        </w:rPr>
        <w:t xml:space="preserve"> (подраздел </w:t>
      </w:r>
      <w:r w:rsidRPr="00002791">
        <w:rPr>
          <w:sz w:val="24"/>
          <w:szCs w:val="24"/>
          <w:lang w:val="ru-RU"/>
        </w:rPr>
        <w:fldChar w:fldCharType="begin"/>
      </w:r>
      <w:r w:rsidRPr="00002791">
        <w:rPr>
          <w:sz w:val="24"/>
          <w:szCs w:val="24"/>
          <w:lang w:val="ru-RU"/>
        </w:rPr>
        <w:instrText xml:space="preserve"> REF _Ref55336310 \r \h  \* MERGEFORMAT </w:instrText>
      </w:r>
      <w:r w:rsidRPr="00002791">
        <w:rPr>
          <w:sz w:val="24"/>
          <w:szCs w:val="24"/>
          <w:lang w:val="ru-RU"/>
        </w:rPr>
      </w:r>
      <w:r w:rsidRPr="00002791">
        <w:rPr>
          <w:sz w:val="24"/>
          <w:szCs w:val="24"/>
          <w:lang w:val="ru-RU"/>
        </w:rPr>
        <w:fldChar w:fldCharType="separate"/>
      </w:r>
      <w:r w:rsidR="00002791" w:rsidRPr="00002791">
        <w:rPr>
          <w:sz w:val="24"/>
          <w:szCs w:val="24"/>
          <w:lang w:val="ru-RU"/>
        </w:rPr>
        <w:t>1.14</w:t>
      </w:r>
      <w:r w:rsidRPr="00002791">
        <w:rPr>
          <w:sz w:val="24"/>
          <w:szCs w:val="24"/>
          <w:lang w:val="ru-RU"/>
        </w:rPr>
        <w:fldChar w:fldCharType="end"/>
      </w:r>
      <w:r w:rsidRPr="00002791">
        <w:rPr>
          <w:sz w:val="24"/>
          <w:szCs w:val="24"/>
          <w:lang w:val="ru-RU"/>
        </w:rPr>
        <w:t xml:space="preserve"> текущей части).</w:t>
      </w:r>
    </w:p>
    <w:p w:rsidR="004A3194" w:rsidRPr="00002791" w:rsidRDefault="004A3194"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свое фирменное наименование (в т.ч. организационно-правовую форму) и свой адрес.</w:t>
      </w:r>
    </w:p>
    <w:p w:rsidR="004A3194" w:rsidRPr="008E3A08" w:rsidRDefault="004A3194"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выражает согласие с проектом</w:t>
      </w:r>
      <w:r w:rsidR="000714A6" w:rsidRPr="00002791">
        <w:rPr>
          <w:sz w:val="24"/>
          <w:szCs w:val="24"/>
          <w:lang w:val="ru-RU"/>
        </w:rPr>
        <w:t>(ами)</w:t>
      </w:r>
      <w:r w:rsidRPr="00002791">
        <w:rPr>
          <w:sz w:val="24"/>
          <w:szCs w:val="24"/>
        </w:rPr>
        <w:t xml:space="preserve"> Договора</w:t>
      </w:r>
      <w:r w:rsidR="000714A6" w:rsidRPr="00002791">
        <w:rPr>
          <w:sz w:val="24"/>
          <w:szCs w:val="24"/>
          <w:lang w:val="ru-RU"/>
        </w:rPr>
        <w:t>(ов)</w:t>
      </w:r>
      <w:r w:rsidRPr="00002791">
        <w:rPr>
          <w:sz w:val="24"/>
          <w:szCs w:val="24"/>
        </w:rPr>
        <w:t>, представленным</w:t>
      </w:r>
      <w:r w:rsidR="000714A6" w:rsidRPr="00002791">
        <w:rPr>
          <w:sz w:val="24"/>
          <w:szCs w:val="24"/>
          <w:lang w:val="ru-RU"/>
        </w:rPr>
        <w:t>(и)</w:t>
      </w:r>
      <w:r w:rsidRPr="00002791">
        <w:rPr>
          <w:sz w:val="24"/>
          <w:szCs w:val="24"/>
        </w:rPr>
        <w:t xml:space="preserve"> в составе настоящей закупочной</w:t>
      </w:r>
      <w:r w:rsidRPr="008E3A08">
        <w:rPr>
          <w:sz w:val="24"/>
          <w:szCs w:val="24"/>
        </w:rPr>
        <w:t xml:space="preserve"> Документации.</w:t>
      </w:r>
    </w:p>
    <w:p w:rsidR="00211593" w:rsidRPr="008E3A08" w:rsidRDefault="00211593" w:rsidP="00514096">
      <w:pPr>
        <w:tabs>
          <w:tab w:val="left" w:pos="567"/>
          <w:tab w:val="left" w:pos="1985"/>
        </w:tabs>
        <w:ind w:right="34" w:firstLine="0"/>
        <w:jc w:val="left"/>
        <w:rPr>
          <w:b/>
          <w:szCs w:val="24"/>
          <w:lang w:val="x-none"/>
        </w:rPr>
      </w:pPr>
    </w:p>
    <w:p w:rsidR="001E2FB2" w:rsidRPr="008E3A08" w:rsidRDefault="001E2FB2" w:rsidP="00B44C97">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278" w:name="_Ref55335823"/>
      <w:bookmarkStart w:id="279" w:name="_Ref55336359"/>
      <w:bookmarkStart w:id="280" w:name="_Toc57314675"/>
      <w:bookmarkStart w:id="281" w:name="_Toc69728989"/>
      <w:bookmarkStart w:id="282" w:name="_Toc98253939"/>
      <w:bookmarkStart w:id="283" w:name="_Toc165173865"/>
      <w:bookmarkStart w:id="284" w:name="_Toc423423672"/>
      <w:bookmarkStart w:id="285" w:name="_Toc441131118"/>
      <w:bookmarkStart w:id="286" w:name="_Toc229057809"/>
      <w:bookmarkStart w:id="287" w:name="_Toc439170686"/>
      <w:bookmarkStart w:id="288" w:name="_Toc439172788"/>
      <w:bookmarkStart w:id="289" w:name="_Toc439173232"/>
      <w:bookmarkStart w:id="290" w:name="_Toc439238228"/>
      <w:bookmarkStart w:id="291" w:name="_Toc439252776"/>
      <w:bookmarkStart w:id="292" w:name="_Toc439323750"/>
      <w:bookmarkStart w:id="293" w:name="_Toc440361387"/>
      <w:bookmarkStart w:id="294" w:name="_Toc440376142"/>
      <w:bookmarkStart w:id="295" w:name="_Toc440376269"/>
      <w:bookmarkStart w:id="296" w:name="_Toc440382527"/>
      <w:bookmarkStart w:id="297" w:name="_Toc440447197"/>
      <w:bookmarkStart w:id="298" w:name="_Toc440632358"/>
      <w:bookmarkStart w:id="299" w:name="_Toc440875130"/>
      <w:bookmarkStart w:id="300" w:name="_Toc441131117"/>
      <w:bookmarkStart w:id="301" w:name="_Toc441485114"/>
      <w:bookmarkStart w:id="302" w:name="_Toc441572091"/>
      <w:bookmarkStart w:id="303" w:name="_Toc441575183"/>
      <w:bookmarkStart w:id="304" w:name="_Toc442195852"/>
      <w:bookmarkStart w:id="305" w:name="_Toc442251894"/>
      <w:bookmarkStart w:id="306" w:name="_Toc442258843"/>
      <w:bookmarkStart w:id="307" w:name="_Toc442259083"/>
      <w:bookmarkStart w:id="308" w:name="_Toc442265394"/>
      <w:bookmarkStart w:id="309" w:name="_Toc447292631"/>
      <w:bookmarkStart w:id="310" w:name="_Toc461809077"/>
      <w:bookmarkStart w:id="311" w:name="_Toc463514496"/>
      <w:bookmarkStart w:id="312" w:name="_Toc466908616"/>
      <w:bookmarkStart w:id="313" w:name="_Toc468196555"/>
      <w:bookmarkStart w:id="314" w:name="_Toc468446636"/>
      <w:bookmarkStart w:id="315" w:name="_Toc468446830"/>
      <w:bookmarkStart w:id="316" w:name="_Toc469479686"/>
      <w:bookmarkStart w:id="317" w:name="_Toc471986636"/>
      <w:bookmarkStart w:id="318" w:name="_Toc498509270"/>
      <w:bookmarkStart w:id="319" w:name="_Toc524939626"/>
      <w:bookmarkStart w:id="320" w:name="_Toc535853815"/>
      <w:bookmarkStart w:id="321" w:name="_Toc536020446"/>
      <w:r w:rsidRPr="008E3A08">
        <w:rPr>
          <w:sz w:val="24"/>
          <w:szCs w:val="24"/>
        </w:rPr>
        <w:lastRenderedPageBreak/>
        <w:t xml:space="preserve">Анкета (форма </w:t>
      </w:r>
      <w:r w:rsidR="003B5265">
        <w:rPr>
          <w:sz w:val="24"/>
          <w:szCs w:val="24"/>
          <w:lang w:val="ru-RU"/>
        </w:rPr>
        <w:t>4</w:t>
      </w:r>
      <w:r w:rsidRPr="008E3A08">
        <w:rPr>
          <w:sz w:val="24"/>
          <w:szCs w:val="24"/>
        </w:rPr>
        <w:t>)</w:t>
      </w:r>
      <w:bookmarkEnd w:id="278"/>
      <w:bookmarkEnd w:id="279"/>
      <w:bookmarkEnd w:id="280"/>
      <w:bookmarkEnd w:id="281"/>
      <w:bookmarkEnd w:id="282"/>
      <w:bookmarkEnd w:id="283"/>
      <w:bookmarkEnd w:id="284"/>
      <w:bookmarkEnd w:id="285"/>
      <w:bookmarkEnd w:id="286"/>
    </w:p>
    <w:p w:rsidR="001E2FB2" w:rsidRPr="008E3A08" w:rsidRDefault="001E2FB2" w:rsidP="00B44C97">
      <w:pPr>
        <w:pStyle w:val="3"/>
        <w:numPr>
          <w:ilvl w:val="2"/>
          <w:numId w:val="28"/>
        </w:numPr>
        <w:tabs>
          <w:tab w:val="left" w:pos="567"/>
          <w:tab w:val="left" w:pos="1985"/>
        </w:tabs>
        <w:ind w:left="0" w:right="34" w:firstLine="0"/>
        <w:rPr>
          <w:sz w:val="24"/>
          <w:szCs w:val="24"/>
        </w:rPr>
      </w:pPr>
      <w:bookmarkStart w:id="322" w:name="_Toc98253940"/>
      <w:bookmarkStart w:id="323" w:name="_Toc157248192"/>
      <w:bookmarkStart w:id="324" w:name="_Toc157496561"/>
      <w:bookmarkStart w:id="325" w:name="_Toc158206100"/>
      <w:bookmarkStart w:id="326" w:name="_Toc164057785"/>
      <w:bookmarkStart w:id="327" w:name="_Toc164137135"/>
      <w:bookmarkStart w:id="328" w:name="_Toc164161295"/>
      <w:bookmarkStart w:id="329" w:name="_Toc165173866"/>
      <w:bookmarkStart w:id="330" w:name="_Toc439170688"/>
      <w:bookmarkStart w:id="331" w:name="_Toc439172790"/>
      <w:bookmarkStart w:id="332" w:name="_Toc439173234"/>
      <w:bookmarkStart w:id="333" w:name="_Toc439238230"/>
      <w:bookmarkStart w:id="334" w:name="_Toc439252778"/>
      <w:bookmarkStart w:id="335" w:name="_Ref440272119"/>
      <w:bookmarkStart w:id="336" w:name="_Toc440361389"/>
      <w:bookmarkStart w:id="337" w:name="_Toc441131119"/>
      <w:bookmarkStart w:id="338" w:name="_Toc442265396"/>
      <w:bookmarkStart w:id="339" w:name="_Ref444173154"/>
      <w:bookmarkStart w:id="340" w:name="_Toc447292633"/>
      <w:bookmarkStart w:id="341" w:name="_Toc461809079"/>
      <w:bookmarkStart w:id="342" w:name="_Toc463514498"/>
      <w:bookmarkStart w:id="343" w:name="_Toc466908618"/>
      <w:bookmarkStart w:id="344" w:name="_Toc469479688"/>
      <w:bookmarkStart w:id="345" w:name="_Toc471986638"/>
      <w:bookmarkStart w:id="346" w:name="_Toc498509272"/>
      <w:bookmarkStart w:id="347" w:name="_Toc524939628"/>
      <w:bookmarkStart w:id="348" w:name="_Toc229057810"/>
      <w:r w:rsidRPr="008E3A08">
        <w:rPr>
          <w:sz w:val="24"/>
          <w:szCs w:val="24"/>
        </w:rPr>
        <w:t>Форма Анкеты Участника</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1E2FB2" w:rsidRPr="008E3A08" w:rsidRDefault="001E2FB2" w:rsidP="001E2FB2">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1E2FB2" w:rsidRPr="008E3A08" w:rsidRDefault="001E2FB2" w:rsidP="001E2FB2">
      <w:pPr>
        <w:tabs>
          <w:tab w:val="left" w:pos="567"/>
          <w:tab w:val="left" w:pos="1985"/>
        </w:tabs>
        <w:ind w:right="34" w:firstLine="0"/>
        <w:jc w:val="left"/>
        <w:rPr>
          <w:szCs w:val="24"/>
        </w:rPr>
      </w:pPr>
      <w:r w:rsidRPr="008E3A08">
        <w:rPr>
          <w:szCs w:val="24"/>
        </w:rPr>
        <w:t xml:space="preserve">Приложение </w:t>
      </w:r>
      <w:r w:rsidR="003B5265">
        <w:rPr>
          <w:szCs w:val="24"/>
        </w:rPr>
        <w:t>4</w:t>
      </w:r>
      <w:r w:rsidRPr="008E3A08">
        <w:rPr>
          <w:szCs w:val="24"/>
        </w:rPr>
        <w:t xml:space="preserve"> к письму о подаче оферты</w:t>
      </w:r>
      <w:r w:rsidRPr="008E3A08">
        <w:rPr>
          <w:szCs w:val="24"/>
        </w:rPr>
        <w:br/>
        <w:t>от «____»_____________ г. №__________</w:t>
      </w:r>
    </w:p>
    <w:p w:rsidR="001E2FB2" w:rsidRPr="008E3A08" w:rsidRDefault="001E2FB2" w:rsidP="001E2FB2">
      <w:pPr>
        <w:tabs>
          <w:tab w:val="left" w:pos="567"/>
          <w:tab w:val="left" w:pos="1985"/>
        </w:tabs>
        <w:ind w:right="34" w:firstLine="0"/>
        <w:rPr>
          <w:szCs w:val="24"/>
        </w:rPr>
      </w:pPr>
    </w:p>
    <w:p w:rsidR="001E2FB2" w:rsidRPr="008E3A08" w:rsidRDefault="001E2FB2" w:rsidP="001E2FB2">
      <w:pPr>
        <w:tabs>
          <w:tab w:val="left" w:pos="567"/>
          <w:tab w:val="left" w:pos="1985"/>
        </w:tabs>
        <w:ind w:right="34" w:firstLine="0"/>
        <w:jc w:val="center"/>
        <w:rPr>
          <w:b/>
          <w:szCs w:val="24"/>
        </w:rPr>
      </w:pPr>
      <w:r w:rsidRPr="008E3A08">
        <w:rPr>
          <w:b/>
          <w:szCs w:val="24"/>
        </w:rPr>
        <w:t>Анкета Участника</w:t>
      </w:r>
    </w:p>
    <w:p w:rsidR="001E2FB2" w:rsidRPr="008E3A08" w:rsidRDefault="001E2FB2" w:rsidP="001E2FB2">
      <w:pPr>
        <w:tabs>
          <w:tab w:val="left" w:pos="567"/>
          <w:tab w:val="left" w:pos="1985"/>
        </w:tabs>
        <w:ind w:right="34" w:firstLine="0"/>
        <w:rPr>
          <w:szCs w:val="24"/>
        </w:rPr>
      </w:pPr>
    </w:p>
    <w:p w:rsidR="001E2FB2" w:rsidRPr="008E3A08" w:rsidRDefault="001E2FB2" w:rsidP="001E2FB2">
      <w:pPr>
        <w:tabs>
          <w:tab w:val="left" w:pos="567"/>
          <w:tab w:val="left" w:pos="1985"/>
        </w:tabs>
        <w:ind w:right="34" w:firstLine="0"/>
        <w:rPr>
          <w:color w:val="000000"/>
          <w:szCs w:val="24"/>
        </w:rPr>
      </w:pPr>
      <w:r w:rsidRPr="008E3A08">
        <w:rPr>
          <w:color w:val="000000"/>
          <w:szCs w:val="24"/>
        </w:rPr>
        <w:t>Наименование и адрес Участника: _________________________________</w:t>
      </w:r>
    </w:p>
    <w:p w:rsidR="001E2FB2" w:rsidRPr="008E3A08" w:rsidRDefault="001E2FB2" w:rsidP="001E2FB2">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1E2FB2" w:rsidRPr="008E3A08" w:rsidTr="00B7684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tabs>
                <w:tab w:val="left" w:pos="567"/>
                <w:tab w:val="left" w:pos="1985"/>
              </w:tabs>
              <w:ind w:right="34" w:firstLine="0"/>
              <w:jc w:val="center"/>
              <w:rPr>
                <w:szCs w:val="24"/>
              </w:rPr>
            </w:pPr>
            <w:r w:rsidRPr="008E3A08">
              <w:rPr>
                <w:szCs w:val="24"/>
              </w:rPr>
              <w:t>№ п/п</w:t>
            </w:r>
          </w:p>
        </w:tc>
        <w:tc>
          <w:tcPr>
            <w:tcW w:w="5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4"/>
              <w:tabs>
                <w:tab w:val="left" w:pos="567"/>
                <w:tab w:val="left" w:pos="1985"/>
              </w:tabs>
              <w:spacing w:before="0" w:after="0"/>
              <w:ind w:left="0" w:right="34"/>
              <w:jc w:val="center"/>
              <w:rPr>
                <w:sz w:val="24"/>
                <w:szCs w:val="24"/>
              </w:rPr>
            </w:pPr>
            <w:r w:rsidRPr="008E3A0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4"/>
              <w:tabs>
                <w:tab w:val="left" w:pos="567"/>
                <w:tab w:val="left" w:pos="1985"/>
              </w:tabs>
              <w:spacing w:before="0" w:after="0"/>
              <w:ind w:left="0" w:right="34"/>
              <w:jc w:val="center"/>
              <w:rPr>
                <w:sz w:val="24"/>
                <w:szCs w:val="24"/>
              </w:rPr>
            </w:pPr>
            <w:r w:rsidRPr="008E3A08">
              <w:rPr>
                <w:sz w:val="24"/>
                <w:szCs w:val="24"/>
              </w:rPr>
              <w:t>Сведения о Участнике</w:t>
            </w: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Организационно-правовая форма и фирменное наименование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r w:rsidRPr="008E3A08">
              <w:rPr>
                <w:szCs w:val="24"/>
              </w:rPr>
              <w:t>Стоимость основных фондов (по балансу последнего завершенного периода)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Свидетельство о внесении в Единый государственный реестр юридических лиц (дата и номер, кем выдано)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ОКПО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ОКВЭД</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ИНН/КПП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bl>
    <w:p w:rsidR="001E2FB2" w:rsidRPr="008E3A08" w:rsidRDefault="001E2FB2" w:rsidP="00B44C97">
      <w:pPr>
        <w:widowControl/>
        <w:numPr>
          <w:ilvl w:val="0"/>
          <w:numId w:val="25"/>
        </w:numPr>
        <w:tabs>
          <w:tab w:val="left" w:pos="567"/>
          <w:tab w:val="left" w:pos="1985"/>
        </w:tabs>
        <w:snapToGrid w:val="0"/>
        <w:ind w:left="0" w:right="34" w:firstLine="0"/>
        <w:jc w:val="center"/>
        <w:rPr>
          <w:szCs w:val="24"/>
        </w:rPr>
        <w:sectPr w:rsidR="001E2FB2" w:rsidRPr="008E3A08" w:rsidSect="001E2FB2">
          <w:footerReference w:type="even" r:id="rId11"/>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7"/>
              <w:tabs>
                <w:tab w:val="left" w:pos="567"/>
                <w:tab w:val="left" w:pos="1985"/>
              </w:tabs>
              <w:spacing w:before="0" w:after="0"/>
              <w:ind w:left="0" w:right="34"/>
              <w:rPr>
                <w:szCs w:val="24"/>
                <w:lang w:val="en-US"/>
              </w:rPr>
            </w:pPr>
            <w:r w:rsidRPr="008E3A08">
              <w:rPr>
                <w:szCs w:val="24"/>
              </w:rPr>
              <w:t>Сведения о среднесписочной численности (на последнюю отчетную дату)</w:t>
            </w:r>
            <w:r w:rsidRPr="008E3A08">
              <w:rPr>
                <w:szCs w:val="24"/>
                <w:vertAlign w:val="superscript"/>
              </w:rPr>
              <w:footnoteReference w:id="2"/>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Сведения о наличии (отсутствии) нарушений требований Налогового кодекса РФ (в текущем году и двум предшествующим годам)</w:t>
            </w:r>
            <w:r w:rsidRPr="008E3A08">
              <w:rPr>
                <w:caps/>
                <w:szCs w:val="24"/>
                <w:vertAlign w:val="superscript"/>
              </w:rPr>
              <w:footnoteReference w:id="3"/>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E3A08">
              <w:rPr>
                <w:szCs w:val="24"/>
                <w:vertAlign w:val="superscript"/>
              </w:rPr>
              <w:footnoteReference w:id="4"/>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E3A08">
              <w:rPr>
                <w:szCs w:val="24"/>
                <w:vertAlign w:val="superscript"/>
              </w:rPr>
              <w:footnoteReference w:id="5"/>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bl>
    <w:p w:rsidR="001E2FB2" w:rsidRPr="008E3A08" w:rsidRDefault="001E2FB2" w:rsidP="00B44C97">
      <w:pPr>
        <w:widowControl/>
        <w:numPr>
          <w:ilvl w:val="0"/>
          <w:numId w:val="25"/>
        </w:numPr>
        <w:tabs>
          <w:tab w:val="left" w:pos="567"/>
          <w:tab w:val="left" w:pos="1985"/>
        </w:tabs>
        <w:snapToGrid w:val="0"/>
        <w:ind w:left="0" w:right="34" w:firstLine="0"/>
        <w:jc w:val="center"/>
        <w:rPr>
          <w:szCs w:val="24"/>
        </w:rPr>
        <w:sectPr w:rsidR="001E2FB2" w:rsidRPr="008E3A08" w:rsidSect="0057037B">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Юридический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Почтовый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r w:rsidRPr="008E3A08">
              <w:rPr>
                <w:szCs w:val="24"/>
              </w:rPr>
              <w:t>Фактическое местоположение</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Филиалы: перечислить наименования и почтовые адреса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Принадлежность к субъектам малого и среднего предпринимательства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Телефоны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Факс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Адрес электронной почты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color w:val="000000"/>
                <w:szCs w:val="24"/>
              </w:rPr>
            </w:pPr>
            <w:r w:rsidRPr="008E3A08">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color w:val="000000"/>
                <w:szCs w:val="24"/>
              </w:rPr>
            </w:pPr>
          </w:p>
        </w:tc>
      </w:tr>
      <w:tr w:rsidR="001E2FB2" w:rsidRPr="008E3A08" w:rsidTr="00B7684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color w:val="000000"/>
                <w:szCs w:val="24"/>
              </w:rPr>
            </w:pPr>
            <w:r w:rsidRPr="008E3A08">
              <w:rPr>
                <w:color w:val="000000"/>
                <w:szCs w:val="24"/>
              </w:rPr>
              <w:t>Фамилия, Имя и Отчество главного бухгалтера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color w:val="000000"/>
                <w:szCs w:val="24"/>
              </w:rPr>
            </w:pPr>
          </w:p>
        </w:tc>
      </w:tr>
      <w:tr w:rsidR="001E2FB2" w:rsidRPr="008E3A08" w:rsidTr="00B7684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 xml:space="preserve">Фамилия, Имя и Отчество ответственного лица </w:t>
            </w:r>
            <w:r w:rsidRPr="008E3A08">
              <w:rPr>
                <w:color w:val="000000"/>
                <w:szCs w:val="24"/>
              </w:rPr>
              <w:t>Участника</w:t>
            </w:r>
            <w:r w:rsidRPr="008E3A08">
              <w:rPr>
                <w:szCs w:val="24"/>
              </w:rPr>
              <w:t xml:space="preserve"> с указанием должности и контактного телефона</w:t>
            </w:r>
          </w:p>
        </w:tc>
        <w:tc>
          <w:tcPr>
            <w:tcW w:w="2800" w:type="dxa"/>
            <w:tcBorders>
              <w:top w:val="nil"/>
              <w:left w:val="nil"/>
              <w:bottom w:val="nil"/>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p>
        </w:tc>
      </w:tr>
      <w:tr w:rsidR="001E2FB2" w:rsidRPr="008E3A08" w:rsidTr="00B76849">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clear" w:pos="360"/>
                <w:tab w:val="num" w:pos="-3227"/>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E2FB2" w:rsidRPr="008E3A08" w:rsidRDefault="001E2FB2" w:rsidP="00B76849">
            <w:pPr>
              <w:tabs>
                <w:tab w:val="num" w:pos="360"/>
                <w:tab w:val="left" w:pos="567"/>
                <w:tab w:val="left" w:pos="1985"/>
              </w:tabs>
              <w:spacing w:line="276" w:lineRule="auto"/>
              <w:ind w:right="34" w:firstLine="0"/>
              <w:jc w:val="left"/>
              <w:rPr>
                <w:szCs w:val="24"/>
              </w:rPr>
            </w:pPr>
            <w:r w:rsidRPr="008E3A08">
              <w:rPr>
                <w:szCs w:val="24"/>
              </w:rPr>
              <w:t>Местом регистрации (местом налогового резидентства) Участника является особая экономическая зона</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1E2FB2" w:rsidRPr="008E3A08" w:rsidRDefault="001E2FB2" w:rsidP="00B76849">
            <w:pPr>
              <w:pStyle w:val="af7"/>
              <w:tabs>
                <w:tab w:val="left" w:pos="567"/>
                <w:tab w:val="left" w:pos="1985"/>
              </w:tabs>
              <w:spacing w:after="0"/>
              <w:ind w:left="0" w:right="34"/>
              <w:jc w:val="center"/>
              <w:rPr>
                <w:b/>
                <w:iCs/>
                <w:color w:val="1F497D"/>
                <w:szCs w:val="24"/>
              </w:rPr>
            </w:pPr>
            <w:r w:rsidRPr="008E3A08">
              <w:rPr>
                <w:rStyle w:val="aff2"/>
                <w:szCs w:val="24"/>
              </w:rPr>
              <w:t>(если да, то укажите наименование особой экономической зоны)</w:t>
            </w:r>
          </w:p>
        </w:tc>
      </w:tr>
      <w:tr w:rsidR="001E2FB2" w:rsidRPr="008E3A08" w:rsidTr="00B76849">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1E2FB2" w:rsidRPr="008E3A08" w:rsidRDefault="001E2FB2" w:rsidP="00B44C97">
            <w:pPr>
              <w:pStyle w:val="affffffe"/>
              <w:numPr>
                <w:ilvl w:val="0"/>
                <w:numId w:val="25"/>
              </w:numPr>
              <w:tabs>
                <w:tab w:val="left" w:pos="567"/>
                <w:tab w:val="left" w:pos="1985"/>
              </w:tabs>
              <w:snapToGrid w:val="0"/>
              <w:spacing w:after="0" w:line="240" w:lineRule="auto"/>
              <w:ind w:left="0" w:right="34" w:firstLine="0"/>
              <w:contextualSpacing/>
              <w:jc w:val="both"/>
              <w:rPr>
                <w:sz w:val="24"/>
                <w:szCs w:val="24"/>
              </w:rPr>
            </w:pPr>
          </w:p>
        </w:tc>
        <w:tc>
          <w:tcPr>
            <w:tcW w:w="5970" w:type="dxa"/>
            <w:tcBorders>
              <w:top w:val="nil"/>
              <w:left w:val="nil"/>
              <w:bottom w:val="single" w:sz="4" w:space="0" w:color="auto"/>
              <w:right w:val="single" w:sz="8" w:space="0" w:color="auto"/>
            </w:tcBorders>
            <w:tcMar>
              <w:top w:w="0" w:type="dxa"/>
              <w:left w:w="108" w:type="dxa"/>
              <w:bottom w:w="0" w:type="dxa"/>
              <w:right w:w="108" w:type="dxa"/>
            </w:tcMar>
          </w:tcPr>
          <w:p w:rsidR="001E2FB2" w:rsidRPr="008E3A08" w:rsidRDefault="001E2FB2" w:rsidP="00B76849">
            <w:pPr>
              <w:tabs>
                <w:tab w:val="left" w:pos="567"/>
                <w:tab w:val="left" w:pos="1985"/>
              </w:tabs>
              <w:spacing w:line="276" w:lineRule="auto"/>
              <w:ind w:right="34" w:firstLine="0"/>
              <w:jc w:val="left"/>
              <w:rPr>
                <w:szCs w:val="24"/>
              </w:rPr>
            </w:pPr>
            <w:r w:rsidRPr="008E3A08">
              <w:rPr>
                <w:szCs w:val="24"/>
              </w:rPr>
              <w:t>Местом регистрации (местом налогового резидентства) Участника является оффшорная зона</w:t>
            </w:r>
          </w:p>
        </w:tc>
        <w:tc>
          <w:tcPr>
            <w:tcW w:w="280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1E2FB2" w:rsidRPr="008E3A08" w:rsidRDefault="001E2FB2" w:rsidP="00B76849">
            <w:pPr>
              <w:pStyle w:val="af7"/>
              <w:tabs>
                <w:tab w:val="left" w:pos="567"/>
                <w:tab w:val="left" w:pos="1985"/>
              </w:tabs>
              <w:spacing w:after="0"/>
              <w:ind w:left="0" w:right="34"/>
              <w:jc w:val="center"/>
              <w:rPr>
                <w:rStyle w:val="aff2"/>
                <w:b w:val="0"/>
                <w:szCs w:val="24"/>
              </w:rPr>
            </w:pPr>
            <w:r w:rsidRPr="008E3A08">
              <w:rPr>
                <w:rStyle w:val="aff2"/>
                <w:szCs w:val="24"/>
              </w:rPr>
              <w:t>(если да, то укажите наименование оффшорной зоны)</w:t>
            </w:r>
          </w:p>
        </w:tc>
      </w:tr>
      <w:tr w:rsidR="001E2FB2" w:rsidRPr="008E3A08" w:rsidTr="00B7684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1E2FB2" w:rsidRPr="008E3A08" w:rsidRDefault="001E2FB2" w:rsidP="00B76849">
            <w:pPr>
              <w:pStyle w:val="af7"/>
              <w:tabs>
                <w:tab w:val="left" w:pos="567"/>
                <w:tab w:val="left" w:pos="1985"/>
              </w:tabs>
              <w:spacing w:before="0" w:after="0"/>
              <w:ind w:left="0" w:right="34"/>
              <w:rPr>
                <w:szCs w:val="24"/>
              </w:rPr>
            </w:pPr>
            <w:r w:rsidRPr="008E3A08">
              <w:rPr>
                <w:szCs w:val="24"/>
              </w:rPr>
              <w:t>Участник имеет постоянное представительство в оффшорной зоне</w:t>
            </w:r>
          </w:p>
        </w:tc>
        <w:tc>
          <w:tcPr>
            <w:tcW w:w="2800" w:type="dxa"/>
            <w:tcBorders>
              <w:top w:val="nil"/>
              <w:left w:val="nil"/>
              <w:bottom w:val="nil"/>
              <w:right w:val="single" w:sz="8" w:space="0" w:color="auto"/>
            </w:tcBorders>
            <w:tcMar>
              <w:top w:w="0" w:type="dxa"/>
              <w:left w:w="108" w:type="dxa"/>
              <w:bottom w:w="0" w:type="dxa"/>
              <w:right w:w="108" w:type="dxa"/>
            </w:tcMar>
            <w:vAlign w:val="center"/>
            <w:hideMark/>
          </w:tcPr>
          <w:p w:rsidR="001E2FB2" w:rsidRPr="008E3A08" w:rsidRDefault="001E2FB2" w:rsidP="00B76849">
            <w:pPr>
              <w:pStyle w:val="af7"/>
              <w:tabs>
                <w:tab w:val="left" w:pos="567"/>
                <w:tab w:val="left" w:pos="1985"/>
              </w:tabs>
              <w:spacing w:after="0"/>
              <w:ind w:left="0" w:right="34"/>
              <w:jc w:val="center"/>
              <w:rPr>
                <w:rStyle w:val="aff2"/>
                <w:b w:val="0"/>
                <w:szCs w:val="24"/>
              </w:rPr>
            </w:pPr>
            <w:r w:rsidRPr="008E3A08">
              <w:rPr>
                <w:rStyle w:val="aff2"/>
                <w:szCs w:val="24"/>
              </w:rPr>
              <w:t>(если да, то укажите наименование оффшорной зоны)</w:t>
            </w:r>
          </w:p>
        </w:tc>
      </w:tr>
      <w:tr w:rsidR="001E2FB2" w:rsidRPr="008E3A08" w:rsidTr="00B76849">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r w:rsidRPr="008E3A08">
              <w:rPr>
                <w:szCs w:val="24"/>
              </w:rPr>
              <w:t>Участник применяет один из спец. режимов налогообложения (ЕСХН, ЕНВД)</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1E2FB2" w:rsidRPr="008E3A08" w:rsidRDefault="001E2FB2" w:rsidP="00B76849">
            <w:pPr>
              <w:pStyle w:val="af7"/>
              <w:tabs>
                <w:tab w:val="left" w:pos="567"/>
                <w:tab w:val="left" w:pos="1985"/>
              </w:tabs>
              <w:spacing w:after="0"/>
              <w:ind w:left="0" w:right="34"/>
              <w:jc w:val="center"/>
              <w:rPr>
                <w:rStyle w:val="aff2"/>
                <w:b w:val="0"/>
                <w:szCs w:val="24"/>
              </w:rPr>
            </w:pPr>
            <w:r w:rsidRPr="008E3A08">
              <w:rPr>
                <w:rStyle w:val="aff2"/>
                <w:szCs w:val="24"/>
              </w:rPr>
              <w:t>(нет/указать какой)</w:t>
            </w:r>
          </w:p>
        </w:tc>
      </w:tr>
      <w:tr w:rsidR="001E2FB2" w:rsidRPr="008E3A08" w:rsidTr="00B7684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E2FB2" w:rsidRPr="008E3A08" w:rsidRDefault="001E2FB2" w:rsidP="00B76849">
            <w:pPr>
              <w:pStyle w:val="af7"/>
              <w:tabs>
                <w:tab w:val="left" w:pos="567"/>
                <w:tab w:val="left" w:pos="1985"/>
              </w:tabs>
              <w:spacing w:before="0" w:after="0"/>
              <w:ind w:left="0" w:right="34"/>
              <w:rPr>
                <w:szCs w:val="24"/>
              </w:rPr>
            </w:pPr>
            <w:r w:rsidRPr="008E3A08">
              <w:rPr>
                <w:szCs w:val="24"/>
              </w:rPr>
              <w:t>Участник освобожден от обязанности уплаты налога на прибыль или применяет ставку 0%  (в соответствии с п. 5,1 ст. 284 НК РФ)</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76849">
            <w:pPr>
              <w:pStyle w:val="af7"/>
              <w:tabs>
                <w:tab w:val="left" w:pos="567"/>
                <w:tab w:val="left" w:pos="1985"/>
              </w:tabs>
              <w:spacing w:after="0"/>
              <w:ind w:left="0" w:right="34"/>
              <w:jc w:val="center"/>
              <w:rPr>
                <w:rStyle w:val="aff2"/>
                <w:b w:val="0"/>
                <w:szCs w:val="24"/>
              </w:rPr>
            </w:pPr>
            <w:r w:rsidRPr="008E3A08">
              <w:rPr>
                <w:rStyle w:val="aff2"/>
                <w:szCs w:val="24"/>
              </w:rPr>
              <w:t>(нет/указать что именно)</w:t>
            </w:r>
          </w:p>
        </w:tc>
      </w:tr>
      <w:tr w:rsidR="001E2FB2" w:rsidRPr="008E3A08" w:rsidTr="00B7684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44C97">
            <w:pPr>
              <w:widowControl/>
              <w:numPr>
                <w:ilvl w:val="0"/>
                <w:numId w:val="25"/>
              </w:numPr>
              <w:tabs>
                <w:tab w:val="left" w:pos="567"/>
                <w:tab w:val="left" w:pos="1985"/>
              </w:tabs>
              <w:snapToGrid w:val="0"/>
              <w:ind w:left="0" w:right="34" w:firstLine="0"/>
              <w:jc w:val="center"/>
              <w:rPr>
                <w:szCs w:val="24"/>
              </w:rPr>
            </w:pPr>
            <w:bookmarkStart w:id="349" w:name="_Toc439170689"/>
            <w:bookmarkStart w:id="350" w:name="_Toc439172791"/>
            <w:bookmarkStart w:id="351" w:name="_Toc439173235"/>
            <w:bookmarkStart w:id="352" w:name="_Toc439238231"/>
            <w:bookmarkStart w:id="353" w:name="_Toc439252779"/>
            <w:bookmarkStart w:id="354" w:name="_Ref440272147"/>
            <w:bookmarkStart w:id="355" w:name="_Toc440361390"/>
            <w:bookmarkStart w:id="356" w:name="_Toc441131120"/>
            <w:bookmarkStart w:id="357" w:name="_Ref444173080"/>
            <w:bookmarkStart w:id="358" w:name="_Ref444173192"/>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E2FB2" w:rsidRPr="008E3A08" w:rsidRDefault="001E2FB2" w:rsidP="005177D1">
            <w:pPr>
              <w:pStyle w:val="af7"/>
              <w:tabs>
                <w:tab w:val="left" w:pos="567"/>
                <w:tab w:val="left" w:pos="1985"/>
              </w:tabs>
              <w:spacing w:before="0" w:after="0"/>
              <w:ind w:left="0" w:right="34"/>
              <w:rPr>
                <w:szCs w:val="24"/>
              </w:rPr>
            </w:pPr>
            <w:r w:rsidRPr="008E3A08">
              <w:rPr>
                <w:szCs w:val="24"/>
              </w:rPr>
              <w:t>Отнесение Участника закупки к категории субъектов малого и среднего предпринимательства</w:t>
            </w:r>
            <w:r w:rsidRPr="008E3A08">
              <w:rPr>
                <w:rStyle w:val="afffffffff0"/>
                <w:sz w:val="20"/>
                <w:szCs w:val="20"/>
              </w:rPr>
              <w:endnoteReference w:id="2"/>
            </w:r>
            <w:r w:rsidRPr="008E3A08">
              <w:rPr>
                <w:sz w:val="20"/>
                <w:szCs w:val="20"/>
              </w:rPr>
              <w:t xml:space="preserve"> </w:t>
            </w:r>
            <w:r w:rsidRPr="008E3A08">
              <w:rPr>
                <w:i/>
                <w:sz w:val="20"/>
                <w:szCs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E2FB2" w:rsidRPr="008E3A08" w:rsidRDefault="001E2FB2" w:rsidP="00B76849">
            <w:pPr>
              <w:pStyle w:val="af7"/>
              <w:tabs>
                <w:tab w:val="left" w:pos="567"/>
                <w:tab w:val="left" w:pos="1985"/>
              </w:tabs>
              <w:spacing w:after="0"/>
              <w:ind w:left="0" w:right="34"/>
              <w:jc w:val="center"/>
              <w:rPr>
                <w:rStyle w:val="aff2"/>
                <w:szCs w:val="24"/>
              </w:rPr>
            </w:pPr>
          </w:p>
        </w:tc>
      </w:tr>
    </w:tbl>
    <w:p w:rsidR="001E2FB2" w:rsidRPr="008E3A08" w:rsidRDefault="001E2FB2" w:rsidP="001E2FB2">
      <w:pPr>
        <w:tabs>
          <w:tab w:val="left" w:pos="567"/>
          <w:tab w:val="left" w:pos="1985"/>
        </w:tabs>
        <w:ind w:right="5810" w:firstLine="0"/>
      </w:pPr>
    </w:p>
    <w:p w:rsidR="001E2FB2" w:rsidRPr="008E3A08" w:rsidRDefault="001E2FB2" w:rsidP="001E2FB2">
      <w:pPr>
        <w:tabs>
          <w:tab w:val="left" w:pos="567"/>
          <w:tab w:val="left" w:pos="1985"/>
        </w:tabs>
        <w:ind w:right="5810" w:firstLine="0"/>
        <w:rPr>
          <w:color w:val="000000"/>
        </w:rPr>
      </w:pPr>
      <w:r w:rsidRPr="008E3A08">
        <w:rPr>
          <w:color w:val="000000"/>
        </w:rPr>
        <w:t>___________________________________</w:t>
      </w:r>
    </w:p>
    <w:p w:rsidR="001E2FB2" w:rsidRPr="008E3A08" w:rsidRDefault="001E2FB2" w:rsidP="001E2FB2">
      <w:pPr>
        <w:tabs>
          <w:tab w:val="left" w:pos="567"/>
          <w:tab w:val="left" w:pos="1985"/>
        </w:tabs>
        <w:ind w:right="5810" w:firstLine="0"/>
        <w:jc w:val="center"/>
        <w:rPr>
          <w:color w:val="000000"/>
          <w:vertAlign w:val="superscript"/>
        </w:rPr>
      </w:pPr>
      <w:r w:rsidRPr="008E3A08">
        <w:rPr>
          <w:color w:val="000000"/>
          <w:vertAlign w:val="superscript"/>
        </w:rPr>
        <w:t>(подпись, М.П.)</w:t>
      </w:r>
    </w:p>
    <w:p w:rsidR="001E2FB2" w:rsidRPr="008E3A08" w:rsidRDefault="001E2FB2" w:rsidP="001E2FB2">
      <w:pPr>
        <w:tabs>
          <w:tab w:val="left" w:pos="567"/>
          <w:tab w:val="left" w:pos="1985"/>
        </w:tabs>
        <w:ind w:right="5810" w:firstLine="0"/>
        <w:rPr>
          <w:color w:val="000000"/>
        </w:rPr>
      </w:pPr>
      <w:r w:rsidRPr="008E3A08">
        <w:rPr>
          <w:color w:val="000000"/>
        </w:rPr>
        <w:t>___________________________________</w:t>
      </w:r>
    </w:p>
    <w:p w:rsidR="001E2FB2" w:rsidRPr="008E3A08" w:rsidRDefault="001E2FB2" w:rsidP="001E2FB2">
      <w:pPr>
        <w:tabs>
          <w:tab w:val="left" w:pos="567"/>
          <w:tab w:val="left" w:pos="1985"/>
        </w:tabs>
        <w:ind w:right="5810" w:firstLine="0"/>
        <w:jc w:val="center"/>
        <w:rPr>
          <w:color w:val="000000"/>
          <w:vertAlign w:val="superscript"/>
        </w:rPr>
      </w:pPr>
      <w:r w:rsidRPr="008E3A08">
        <w:rPr>
          <w:color w:val="000000"/>
          <w:vertAlign w:val="superscript"/>
        </w:rPr>
        <w:t>(фамилия, имя, отчество подписавшего, должность)</w:t>
      </w:r>
    </w:p>
    <w:p w:rsidR="001E2FB2" w:rsidRPr="008E3A08" w:rsidRDefault="001E2FB2" w:rsidP="001E2FB2">
      <w:pPr>
        <w:tabs>
          <w:tab w:val="left" w:pos="567"/>
          <w:tab w:val="left" w:pos="1985"/>
        </w:tabs>
        <w:ind w:right="34" w:firstLine="0"/>
        <w:jc w:val="center"/>
        <w:rPr>
          <w:color w:val="000000"/>
          <w:vertAlign w:val="superscript"/>
        </w:rPr>
      </w:pPr>
    </w:p>
    <w:p w:rsidR="001E2FB2" w:rsidRPr="008E3A08" w:rsidRDefault="001E2FB2" w:rsidP="001E2FB2">
      <w:pPr>
        <w:tabs>
          <w:tab w:val="left" w:pos="567"/>
          <w:tab w:val="left" w:pos="1985"/>
        </w:tabs>
        <w:ind w:right="34" w:firstLine="0"/>
        <w:jc w:val="center"/>
        <w:rPr>
          <w:color w:val="000000"/>
          <w:vertAlign w:val="superscript"/>
        </w:rPr>
      </w:pPr>
    </w:p>
    <w:p w:rsidR="001E2FB2" w:rsidRPr="008E3A08" w:rsidRDefault="001E2FB2" w:rsidP="001E2FB2">
      <w:pPr>
        <w:tabs>
          <w:tab w:val="left" w:pos="567"/>
          <w:tab w:val="left" w:pos="1985"/>
        </w:tabs>
        <w:ind w:right="34" w:firstLine="0"/>
        <w:jc w:val="center"/>
        <w:rPr>
          <w:color w:val="000000"/>
          <w:vertAlign w:val="superscript"/>
        </w:rPr>
      </w:pPr>
    </w:p>
    <w:p w:rsidR="001E2FB2" w:rsidRPr="008E3A08" w:rsidRDefault="001E2FB2" w:rsidP="001E2FB2">
      <w:pPr>
        <w:tabs>
          <w:tab w:val="left" w:pos="567"/>
          <w:tab w:val="left" w:pos="1985"/>
        </w:tabs>
        <w:ind w:right="34" w:firstLine="0"/>
        <w:jc w:val="center"/>
        <w:rPr>
          <w:color w:val="000000"/>
          <w:vertAlign w:val="superscript"/>
        </w:rPr>
      </w:pPr>
    </w:p>
    <w:p w:rsidR="001E2FB2" w:rsidRPr="008E3A08" w:rsidRDefault="001E2FB2" w:rsidP="001E2FB2">
      <w:pPr>
        <w:tabs>
          <w:tab w:val="left" w:pos="567"/>
          <w:tab w:val="left" w:pos="1985"/>
        </w:tabs>
        <w:ind w:right="34" w:firstLine="0"/>
        <w:jc w:val="center"/>
        <w:rPr>
          <w:color w:val="000000"/>
          <w:vertAlign w:val="superscript"/>
        </w:rPr>
      </w:pPr>
    </w:p>
    <w:p w:rsidR="001E2FB2" w:rsidRPr="008E3A08" w:rsidRDefault="001E2FB2" w:rsidP="001E2FB2">
      <w:pPr>
        <w:tabs>
          <w:tab w:val="left" w:pos="567"/>
          <w:tab w:val="left" w:pos="1985"/>
        </w:tabs>
        <w:ind w:right="34" w:firstLine="0"/>
        <w:jc w:val="center"/>
        <w:rPr>
          <w:color w:val="000000"/>
          <w:vertAlign w:val="superscript"/>
        </w:rPr>
      </w:pPr>
    </w:p>
    <w:p w:rsidR="001E2FB2" w:rsidRPr="008E3A08" w:rsidRDefault="001E2FB2" w:rsidP="001E2FB2">
      <w:pPr>
        <w:tabs>
          <w:tab w:val="left" w:pos="567"/>
          <w:tab w:val="left" w:pos="1985"/>
        </w:tabs>
        <w:ind w:right="34" w:firstLine="0"/>
        <w:rPr>
          <w:sz w:val="20"/>
        </w:rPr>
      </w:pPr>
      <w:r w:rsidRPr="008E3A08">
        <w:rPr>
          <w:vertAlign w:val="superscript"/>
        </w:rPr>
        <w:t>1</w:t>
      </w:r>
      <w:r w:rsidRPr="008E3A08">
        <w:t xml:space="preserve"> </w:t>
      </w:r>
      <w:r w:rsidRPr="008E3A0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1E2FB2" w:rsidRPr="008E3A08" w:rsidRDefault="001E2FB2" w:rsidP="001E2FB2">
      <w:pPr>
        <w:tabs>
          <w:tab w:val="left" w:pos="567"/>
          <w:tab w:val="left" w:pos="1985"/>
        </w:tabs>
        <w:ind w:right="34" w:firstLine="0"/>
        <w:rPr>
          <w:b/>
          <w:sz w:val="2"/>
          <w:szCs w:val="2"/>
        </w:rPr>
      </w:pPr>
      <w:r w:rsidRPr="008E3A08">
        <w:rPr>
          <w:color w:val="000000"/>
          <w:sz w:val="20"/>
          <w:vertAlign w:val="superscript"/>
        </w:rPr>
        <w:br w:type="page"/>
      </w:r>
      <w:bookmarkStart w:id="359" w:name="_Toc125426243"/>
      <w:bookmarkStart w:id="360" w:name="_Toc396984070"/>
      <w:bookmarkStart w:id="361" w:name="_Toc423423673"/>
      <w:bookmarkEnd w:id="349"/>
      <w:bookmarkEnd w:id="350"/>
      <w:bookmarkEnd w:id="351"/>
      <w:bookmarkEnd w:id="352"/>
      <w:bookmarkEnd w:id="353"/>
      <w:bookmarkEnd w:id="354"/>
      <w:bookmarkEnd w:id="355"/>
      <w:bookmarkEnd w:id="356"/>
      <w:bookmarkEnd w:id="357"/>
      <w:bookmarkEnd w:id="358"/>
    </w:p>
    <w:p w:rsidR="001E2FB2" w:rsidRPr="008E3A08" w:rsidRDefault="001E2FB2" w:rsidP="00B44C97">
      <w:pPr>
        <w:pStyle w:val="3"/>
        <w:numPr>
          <w:ilvl w:val="2"/>
          <w:numId w:val="28"/>
        </w:numPr>
        <w:tabs>
          <w:tab w:val="left" w:pos="567"/>
          <w:tab w:val="left" w:pos="1985"/>
        </w:tabs>
        <w:ind w:left="0" w:right="34" w:firstLine="0"/>
        <w:rPr>
          <w:sz w:val="24"/>
          <w:szCs w:val="24"/>
        </w:rPr>
      </w:pPr>
      <w:bookmarkStart w:id="362" w:name="_Toc466908620"/>
      <w:bookmarkStart w:id="363" w:name="_Toc469479690"/>
      <w:bookmarkStart w:id="364" w:name="_Toc471986640"/>
      <w:bookmarkStart w:id="365" w:name="_Toc498509274"/>
      <w:bookmarkStart w:id="366" w:name="_Toc524939630"/>
      <w:bookmarkStart w:id="367" w:name="_Toc535853819"/>
      <w:bookmarkStart w:id="368" w:name="_Toc536020450"/>
      <w:bookmarkStart w:id="369" w:name="_Toc229057811"/>
      <w:bookmarkStart w:id="370" w:name="_Toc439170691"/>
      <w:bookmarkStart w:id="371" w:name="_Toc439172793"/>
      <w:bookmarkStart w:id="372" w:name="_Toc439173237"/>
      <w:bookmarkStart w:id="373" w:name="_Toc439238233"/>
      <w:bookmarkStart w:id="374" w:name="_Toc439252780"/>
      <w:bookmarkStart w:id="375" w:name="_Toc439323754"/>
      <w:bookmarkStart w:id="376" w:name="_Toc440361391"/>
      <w:bookmarkStart w:id="377" w:name="_Toc440376146"/>
      <w:bookmarkStart w:id="378" w:name="_Toc440376273"/>
      <w:bookmarkStart w:id="379" w:name="_Toc440382531"/>
      <w:bookmarkStart w:id="380" w:name="_Toc440447201"/>
      <w:bookmarkStart w:id="381" w:name="_Toc440632362"/>
      <w:bookmarkStart w:id="382" w:name="_Toc440875134"/>
      <w:bookmarkStart w:id="383" w:name="_Toc441131121"/>
      <w:bookmarkStart w:id="384" w:name="_Toc441485149"/>
      <w:bookmarkStart w:id="385" w:name="_Toc441503334"/>
      <w:bookmarkStart w:id="386" w:name="_Toc441572126"/>
      <w:bookmarkStart w:id="387" w:name="_Toc441575218"/>
      <w:bookmarkStart w:id="388" w:name="_Toc442195887"/>
      <w:bookmarkStart w:id="389" w:name="_Toc442251929"/>
      <w:bookmarkStart w:id="390" w:name="_Toc442258878"/>
      <w:bookmarkStart w:id="391" w:name="_Toc442259118"/>
      <w:bookmarkStart w:id="392" w:name="_Toc442265429"/>
      <w:bookmarkStart w:id="393" w:name="_Toc447292635"/>
      <w:bookmarkStart w:id="394" w:name="_Toc461809081"/>
      <w:bookmarkStart w:id="395" w:name="_Toc463514500"/>
      <w:r w:rsidRPr="008E3A08">
        <w:rPr>
          <w:sz w:val="24"/>
          <w:szCs w:val="24"/>
        </w:rPr>
        <w:lastRenderedPageBreak/>
        <w:t>Инструкции по заполнению</w:t>
      </w:r>
      <w:bookmarkEnd w:id="359"/>
      <w:bookmarkEnd w:id="362"/>
      <w:bookmarkEnd w:id="363"/>
      <w:bookmarkEnd w:id="364"/>
      <w:bookmarkEnd w:id="365"/>
      <w:bookmarkEnd w:id="366"/>
      <w:bookmarkEnd w:id="367"/>
      <w:bookmarkEnd w:id="368"/>
      <w:bookmarkEnd w:id="369"/>
      <w:r w:rsidRPr="008E3A08">
        <w:rPr>
          <w:sz w:val="24"/>
          <w:szCs w:val="24"/>
        </w:rPr>
        <w:t xml:space="preserve"> </w:t>
      </w:r>
      <w:bookmarkEnd w:id="360"/>
      <w:bookmarkEnd w:id="361"/>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E2FB2" w:rsidRPr="00002791" w:rsidRDefault="001E2FB2" w:rsidP="00B44C97">
      <w:pPr>
        <w:pStyle w:val="aff0"/>
        <w:numPr>
          <w:ilvl w:val="3"/>
          <w:numId w:val="28"/>
        </w:numPr>
        <w:tabs>
          <w:tab w:val="left" w:pos="567"/>
          <w:tab w:val="left" w:pos="1985"/>
        </w:tabs>
        <w:snapToGrid w:val="0"/>
        <w:spacing w:line="240" w:lineRule="auto"/>
        <w:ind w:left="0" w:right="34" w:firstLine="1134"/>
        <w:rPr>
          <w:sz w:val="24"/>
          <w:szCs w:val="24"/>
        </w:rPr>
      </w:pPr>
      <w:r w:rsidRPr="00002791">
        <w:rPr>
          <w:sz w:val="24"/>
          <w:szCs w:val="24"/>
        </w:rPr>
        <w:t xml:space="preserve">Участник указывает дату и номер заявки в соответствии с письмом о подаче оферты </w:t>
      </w:r>
      <w:r w:rsidRPr="00002791">
        <w:rPr>
          <w:sz w:val="24"/>
          <w:szCs w:val="24"/>
          <w:lang w:val="ru-RU"/>
        </w:rPr>
        <w:t xml:space="preserve">форма </w:t>
      </w:r>
      <w:r w:rsidRPr="00002791">
        <w:rPr>
          <w:sz w:val="24"/>
          <w:szCs w:val="24"/>
          <w:lang w:val="ru-RU"/>
        </w:rPr>
        <w:fldChar w:fldCharType="begin"/>
      </w:r>
      <w:r w:rsidRPr="00002791">
        <w:rPr>
          <w:sz w:val="24"/>
          <w:szCs w:val="24"/>
          <w:lang w:val="ru-RU"/>
        </w:rPr>
        <w:instrText xml:space="preserve"> REF _Ref55336310 \r \h </w:instrText>
      </w:r>
      <w:r w:rsidR="008E3A08" w:rsidRPr="00002791">
        <w:rPr>
          <w:sz w:val="24"/>
          <w:szCs w:val="24"/>
          <w:lang w:val="ru-RU"/>
        </w:rPr>
        <w:instrText xml:space="preserve"> \* MERGEFORMAT </w:instrText>
      </w:r>
      <w:r w:rsidRPr="00002791">
        <w:rPr>
          <w:sz w:val="24"/>
          <w:szCs w:val="24"/>
          <w:lang w:val="ru-RU"/>
        </w:rPr>
      </w:r>
      <w:r w:rsidRPr="00002791">
        <w:rPr>
          <w:sz w:val="24"/>
          <w:szCs w:val="24"/>
          <w:lang w:val="ru-RU"/>
        </w:rPr>
        <w:fldChar w:fldCharType="separate"/>
      </w:r>
      <w:r w:rsidR="00002791" w:rsidRPr="00002791">
        <w:rPr>
          <w:sz w:val="24"/>
          <w:szCs w:val="24"/>
          <w:lang w:val="ru-RU"/>
        </w:rPr>
        <w:t>1.14</w:t>
      </w:r>
      <w:r w:rsidRPr="00002791">
        <w:rPr>
          <w:sz w:val="24"/>
          <w:szCs w:val="24"/>
          <w:lang w:val="ru-RU"/>
        </w:rPr>
        <w:fldChar w:fldCharType="end"/>
      </w:r>
      <w:r w:rsidRPr="00002791">
        <w:rPr>
          <w:sz w:val="24"/>
          <w:szCs w:val="24"/>
          <w:lang w:val="ru-RU"/>
        </w:rPr>
        <w:t xml:space="preserve"> текущей части</w:t>
      </w:r>
      <w:r w:rsidRPr="00002791">
        <w:rPr>
          <w:sz w:val="24"/>
          <w:szCs w:val="24"/>
        </w:rPr>
        <w:t>).</w:t>
      </w:r>
    </w:p>
    <w:p w:rsidR="001E2FB2" w:rsidRPr="00002791" w:rsidRDefault="001E2FB2" w:rsidP="00B44C97">
      <w:pPr>
        <w:pStyle w:val="aff0"/>
        <w:numPr>
          <w:ilvl w:val="3"/>
          <w:numId w:val="28"/>
        </w:numPr>
        <w:tabs>
          <w:tab w:val="left" w:pos="567"/>
          <w:tab w:val="left" w:pos="1985"/>
        </w:tabs>
        <w:snapToGrid w:val="0"/>
        <w:spacing w:before="100" w:beforeAutospacing="1" w:line="240" w:lineRule="auto"/>
        <w:ind w:left="0" w:right="34" w:firstLine="1134"/>
        <w:rPr>
          <w:sz w:val="24"/>
          <w:szCs w:val="24"/>
        </w:rPr>
      </w:pPr>
      <w:r w:rsidRPr="00002791">
        <w:rPr>
          <w:sz w:val="24"/>
          <w:szCs w:val="24"/>
        </w:rPr>
        <w:t>Участник указывает свое фирменное наименование (в т.ч. организационно-правовую форму) и свой юридический адрес.</w:t>
      </w:r>
    </w:p>
    <w:p w:rsidR="001E2FB2" w:rsidRPr="00002791" w:rsidRDefault="001E2FB2" w:rsidP="00B44C97">
      <w:pPr>
        <w:pStyle w:val="aff0"/>
        <w:numPr>
          <w:ilvl w:val="3"/>
          <w:numId w:val="28"/>
        </w:numPr>
        <w:tabs>
          <w:tab w:val="left" w:pos="567"/>
          <w:tab w:val="left" w:pos="1985"/>
        </w:tabs>
        <w:snapToGrid w:val="0"/>
        <w:spacing w:before="100" w:beforeAutospacing="1" w:line="240" w:lineRule="auto"/>
        <w:ind w:left="0" w:right="34" w:firstLine="1134"/>
        <w:rPr>
          <w:sz w:val="24"/>
          <w:szCs w:val="24"/>
        </w:rPr>
      </w:pPr>
      <w:r w:rsidRPr="00002791">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p>
    <w:p w:rsidR="001E2FB2" w:rsidRPr="008E3A08" w:rsidRDefault="001E2FB2" w:rsidP="00B44C97">
      <w:pPr>
        <w:pStyle w:val="aff0"/>
        <w:numPr>
          <w:ilvl w:val="3"/>
          <w:numId w:val="28"/>
        </w:numPr>
        <w:tabs>
          <w:tab w:val="left" w:pos="567"/>
          <w:tab w:val="left" w:pos="1985"/>
        </w:tabs>
        <w:snapToGrid w:val="0"/>
        <w:spacing w:before="100" w:beforeAutospacing="1" w:line="240" w:lineRule="auto"/>
        <w:ind w:left="0" w:right="34" w:firstLine="1134"/>
        <w:rPr>
          <w:sz w:val="24"/>
          <w:szCs w:val="24"/>
        </w:rPr>
      </w:pPr>
      <w:r w:rsidRPr="008E3A08">
        <w:rPr>
          <w:sz w:val="24"/>
          <w:szCs w:val="24"/>
          <w:lang w:val="ru-RU"/>
        </w:rPr>
        <w:t>Графа 11 «</w:t>
      </w:r>
      <w:r w:rsidRPr="008E3A08">
        <w:rPr>
          <w:sz w:val="24"/>
          <w:szCs w:val="24"/>
        </w:rPr>
        <w:t>Сведения</w:t>
      </w:r>
      <w:r w:rsidRPr="008E3A08">
        <w:rPr>
          <w:sz w:val="24"/>
          <w:szCs w:val="24"/>
          <w:lang w:val="ru-RU"/>
        </w:rPr>
        <w:t xml:space="preserve">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E3A08">
        <w:rPr>
          <w:b/>
          <w:sz w:val="24"/>
          <w:szCs w:val="24"/>
        </w:rPr>
        <w:t>Перечн</w:t>
      </w:r>
      <w:r w:rsidRPr="008E3A08">
        <w:rPr>
          <w:b/>
          <w:sz w:val="24"/>
          <w:szCs w:val="24"/>
          <w:lang w:val="ru-RU"/>
        </w:rPr>
        <w:t>ем</w:t>
      </w:r>
      <w:r w:rsidRPr="008E3A08">
        <w:rPr>
          <w:b/>
          <w:sz w:val="24"/>
          <w:szCs w:val="24"/>
        </w:rPr>
        <w:t xml:space="preserve"> публичных должностных лиц</w:t>
      </w:r>
      <w:r w:rsidRPr="008E3A08">
        <w:rPr>
          <w:b/>
          <w:sz w:val="24"/>
          <w:szCs w:val="24"/>
          <w:lang w:val="ru-RU"/>
        </w:rPr>
        <w:t>:</w:t>
      </w:r>
    </w:p>
    <w:p w:rsidR="001E2FB2" w:rsidRPr="008E3A08" w:rsidRDefault="001E2FB2" w:rsidP="001E2FB2">
      <w:pPr>
        <w:pStyle w:val="aff0"/>
        <w:tabs>
          <w:tab w:val="clear" w:pos="360"/>
          <w:tab w:val="left" w:pos="567"/>
          <w:tab w:val="left" w:pos="1985"/>
        </w:tabs>
        <w:snapToGrid w:val="0"/>
        <w:spacing w:before="100" w:beforeAutospacing="1" w:line="240" w:lineRule="auto"/>
        <w:ind w:left="0" w:right="34" w:firstLine="0"/>
        <w:jc w:val="center"/>
        <w:rPr>
          <w:b/>
          <w:sz w:val="24"/>
          <w:szCs w:val="24"/>
          <w:lang w:val="ru-RU"/>
        </w:rPr>
      </w:pPr>
      <w:r w:rsidRPr="008E3A08">
        <w:rPr>
          <w:b/>
          <w:sz w:val="24"/>
          <w:szCs w:val="24"/>
        </w:rPr>
        <w:t>Перечень публичных должностных лиц</w:t>
      </w:r>
    </w:p>
    <w:p w:rsidR="001E2FB2" w:rsidRPr="008E3A08" w:rsidRDefault="001E2FB2" w:rsidP="001E2FB2">
      <w:pPr>
        <w:tabs>
          <w:tab w:val="left" w:pos="567"/>
          <w:tab w:val="left" w:pos="1985"/>
        </w:tabs>
        <w:autoSpaceDE w:val="0"/>
        <w:autoSpaceDN w:val="0"/>
        <w:adjustRightInd w:val="0"/>
        <w:ind w:right="34" w:firstLine="567"/>
        <w:rPr>
          <w:szCs w:val="24"/>
        </w:rPr>
      </w:pPr>
      <w:r w:rsidRPr="008E3A08">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E3A08">
          <w:rPr>
            <w:szCs w:val="24"/>
          </w:rPr>
          <w:t>Конвенцией</w:t>
        </w:r>
      </w:hyperlink>
      <w:r w:rsidRPr="008E3A08">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1E2FB2" w:rsidRPr="008E3A08" w:rsidRDefault="001E2FB2" w:rsidP="001E2FB2">
      <w:pPr>
        <w:tabs>
          <w:tab w:val="left" w:pos="567"/>
          <w:tab w:val="left" w:pos="1985"/>
        </w:tabs>
        <w:autoSpaceDE w:val="0"/>
        <w:autoSpaceDN w:val="0"/>
        <w:adjustRightInd w:val="0"/>
        <w:ind w:right="34" w:firstLine="567"/>
        <w:rPr>
          <w:szCs w:val="24"/>
        </w:rPr>
      </w:pPr>
      <w:r w:rsidRPr="008E3A08">
        <w:rPr>
          <w:szCs w:val="24"/>
        </w:rPr>
        <w:t xml:space="preserve">Российская Федерация ратифицировала </w:t>
      </w:r>
      <w:hyperlink r:id="rId13" w:history="1">
        <w:r w:rsidRPr="008E3A08">
          <w:rPr>
            <w:szCs w:val="24"/>
          </w:rPr>
          <w:t>Конвенцию</w:t>
        </w:r>
      </w:hyperlink>
      <w:r w:rsidRPr="008E3A08">
        <w:rPr>
          <w:szCs w:val="24"/>
        </w:rPr>
        <w:t xml:space="preserve"> ООН против коррупции в 2006 году (8 марта 2006 года принят Федеральный </w:t>
      </w:r>
      <w:hyperlink r:id="rId14" w:history="1">
        <w:r w:rsidRPr="008E3A08">
          <w:rPr>
            <w:szCs w:val="24"/>
          </w:rPr>
          <w:t>закон</w:t>
        </w:r>
      </w:hyperlink>
      <w:r w:rsidRPr="008E3A08">
        <w:rPr>
          <w:szCs w:val="24"/>
        </w:rPr>
        <w:t xml:space="preserve"> № 40-ФЗ "О ратификации Конвенции Организации Объединенных Наций против коррупции).</w:t>
      </w:r>
    </w:p>
    <w:p w:rsidR="001E2FB2" w:rsidRPr="008E3A08" w:rsidRDefault="001E2FB2" w:rsidP="001E2FB2">
      <w:pPr>
        <w:pStyle w:val="ConsPlusNormal"/>
        <w:tabs>
          <w:tab w:val="left" w:pos="567"/>
          <w:tab w:val="left" w:pos="1985"/>
        </w:tabs>
        <w:ind w:right="34" w:firstLine="567"/>
        <w:jc w:val="both"/>
        <w:rPr>
          <w:rFonts w:ascii="Times New Roman" w:eastAsia="Calibri" w:hAnsi="Times New Roman" w:cs="Times New Roman"/>
          <w:sz w:val="24"/>
          <w:szCs w:val="24"/>
          <w:lang w:eastAsia="en-US"/>
        </w:rPr>
      </w:pPr>
      <w:r w:rsidRPr="008E3A08">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E2FB2" w:rsidRPr="008E3A08" w:rsidRDefault="001E2FB2" w:rsidP="001E2FB2">
      <w:pPr>
        <w:tabs>
          <w:tab w:val="left" w:pos="567"/>
          <w:tab w:val="left" w:pos="1985"/>
        </w:tabs>
        <w:ind w:right="34" w:firstLine="567"/>
        <w:rPr>
          <w:szCs w:val="24"/>
        </w:rPr>
      </w:pPr>
      <w:r w:rsidRPr="008E3A08">
        <w:rPr>
          <w:b/>
          <w:szCs w:val="24"/>
        </w:rPr>
        <w:t>1. ПУБЛИЧНОЕ ДОЛЖНОСТНОЕ ЛИЦО (ПДЛ)</w:t>
      </w:r>
      <w:r w:rsidRPr="008E3A08">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E2FB2" w:rsidRPr="008E3A08" w:rsidRDefault="001E2FB2" w:rsidP="001E2FB2">
      <w:pPr>
        <w:tabs>
          <w:tab w:val="left" w:pos="567"/>
          <w:tab w:val="left" w:pos="1985"/>
        </w:tabs>
        <w:ind w:right="34" w:firstLine="567"/>
        <w:rPr>
          <w:szCs w:val="24"/>
        </w:rPr>
      </w:pPr>
      <w:r w:rsidRPr="008E3A08">
        <w:rPr>
          <w:b/>
          <w:szCs w:val="24"/>
        </w:rPr>
        <w:t>2.</w:t>
      </w:r>
      <w:r w:rsidRPr="008E3A08">
        <w:rPr>
          <w:szCs w:val="24"/>
        </w:rPr>
        <w:t xml:space="preserve"> </w:t>
      </w:r>
      <w:r w:rsidRPr="008E3A08">
        <w:rPr>
          <w:b/>
          <w:szCs w:val="24"/>
        </w:rPr>
        <w:t>ИНОСТРАННОЕ ПУБЛИЧНОЕ ДОЛЖНОСТНОЕ ЛИЦО (ИПДЛ)</w:t>
      </w:r>
      <w:r w:rsidRPr="008E3A08">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E2FB2" w:rsidRPr="008E3A08" w:rsidRDefault="001E2FB2" w:rsidP="001E2FB2">
      <w:pPr>
        <w:tabs>
          <w:tab w:val="left" w:pos="567"/>
          <w:tab w:val="left" w:pos="1985"/>
        </w:tabs>
        <w:ind w:right="34" w:firstLine="567"/>
        <w:rPr>
          <w:szCs w:val="24"/>
        </w:rPr>
      </w:pPr>
      <w:r w:rsidRPr="008E3A08">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8E3A08">
        <w:rPr>
          <w:szCs w:val="24"/>
        </w:rPr>
        <w:lastRenderedPageBreak/>
        <w:t xml:space="preserve">Руководители и члены международных судебных организаций (Суд по правам человека, Гаагский трибунал и др.)  </w:t>
      </w:r>
    </w:p>
    <w:p w:rsidR="001E2FB2" w:rsidRPr="008E3A08" w:rsidRDefault="001E2FB2" w:rsidP="001E2FB2">
      <w:pPr>
        <w:tabs>
          <w:tab w:val="left" w:pos="567"/>
          <w:tab w:val="left" w:pos="1985"/>
        </w:tabs>
        <w:ind w:right="34" w:firstLine="567"/>
        <w:rPr>
          <w:szCs w:val="24"/>
        </w:rPr>
      </w:pPr>
      <w:r w:rsidRPr="008E3A08">
        <w:rPr>
          <w:b/>
          <w:szCs w:val="24"/>
        </w:rPr>
        <w:t>3. РОССИЙСКИЕ ПУБЛИЧНЫЕ ДОЛЖНОСТНЫЕ ЛИЦА (РПДЛ)</w:t>
      </w:r>
      <w:r w:rsidRPr="008E3A08">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E2FB2" w:rsidRPr="008E3A08" w:rsidRDefault="001E2FB2" w:rsidP="001E2FB2">
      <w:pPr>
        <w:tabs>
          <w:tab w:val="left" w:pos="567"/>
          <w:tab w:val="left" w:pos="1985"/>
        </w:tabs>
        <w:ind w:right="34" w:firstLine="567"/>
        <w:rPr>
          <w:szCs w:val="24"/>
        </w:rPr>
      </w:pPr>
      <w:r w:rsidRPr="008E3A08">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E2FB2" w:rsidRPr="008E3A08" w:rsidRDefault="001E2FB2" w:rsidP="001E2FB2">
      <w:pPr>
        <w:tabs>
          <w:tab w:val="left" w:pos="567"/>
          <w:tab w:val="left" w:pos="1985"/>
        </w:tabs>
        <w:autoSpaceDE w:val="0"/>
        <w:autoSpaceDN w:val="0"/>
        <w:adjustRightInd w:val="0"/>
        <w:ind w:right="34" w:firstLine="567"/>
        <w:rPr>
          <w:szCs w:val="24"/>
        </w:rPr>
      </w:pPr>
      <w:r w:rsidRPr="008E3A08">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E2FB2" w:rsidRPr="008E3A08" w:rsidRDefault="001E2FB2" w:rsidP="001E2FB2">
      <w:pPr>
        <w:tabs>
          <w:tab w:val="left" w:pos="567"/>
          <w:tab w:val="left" w:pos="1985"/>
        </w:tabs>
        <w:ind w:right="34" w:firstLine="567"/>
        <w:rPr>
          <w:szCs w:val="24"/>
        </w:rPr>
      </w:pPr>
      <w:r w:rsidRPr="008E3A08">
        <w:rPr>
          <w:b/>
          <w:szCs w:val="24"/>
        </w:rPr>
        <w:t>4. МЕЖДУНАРОДНОЕ ПУБЛИЧНОЕ ДОЛЖНОСТНОЕ ЛИЦО (МПДЛ</w:t>
      </w:r>
      <w:r w:rsidRPr="008E3A08">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E2FB2" w:rsidRPr="008E3A08" w:rsidRDefault="001E2FB2" w:rsidP="001E2FB2">
      <w:pPr>
        <w:tabs>
          <w:tab w:val="left" w:pos="567"/>
          <w:tab w:val="left" w:pos="1985"/>
        </w:tabs>
        <w:ind w:right="34" w:firstLine="567"/>
        <w:rPr>
          <w:szCs w:val="24"/>
        </w:rPr>
      </w:pPr>
      <w:r w:rsidRPr="008E3A08">
        <w:rPr>
          <w:b/>
          <w:szCs w:val="24"/>
        </w:rPr>
        <w:t>5. ЛИЦО, СВЯЗАННОЕ С ПДЛ</w:t>
      </w:r>
      <w:r w:rsidRPr="008E3A08">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E2FB2" w:rsidRPr="008E3A08" w:rsidRDefault="001E2FB2" w:rsidP="001E2FB2">
      <w:pPr>
        <w:pStyle w:val="aff0"/>
        <w:tabs>
          <w:tab w:val="clear" w:pos="360"/>
          <w:tab w:val="left" w:pos="567"/>
          <w:tab w:val="left" w:pos="1985"/>
        </w:tabs>
        <w:snapToGrid w:val="0"/>
        <w:spacing w:line="240" w:lineRule="auto"/>
        <w:ind w:left="0" w:right="34" w:firstLine="567"/>
        <w:rPr>
          <w:sz w:val="24"/>
          <w:szCs w:val="24"/>
        </w:rPr>
      </w:pPr>
      <w:r w:rsidRPr="008E3A08">
        <w:rPr>
          <w:b/>
          <w:sz w:val="24"/>
          <w:szCs w:val="24"/>
        </w:rPr>
        <w:lastRenderedPageBreak/>
        <w:t>6. Международные организации</w:t>
      </w:r>
      <w:r w:rsidRPr="008E3A08">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E2FB2" w:rsidRPr="008E3A08" w:rsidRDefault="001E2FB2" w:rsidP="00B44C97">
      <w:pPr>
        <w:pStyle w:val="aff0"/>
        <w:numPr>
          <w:ilvl w:val="3"/>
          <w:numId w:val="28"/>
        </w:numPr>
        <w:tabs>
          <w:tab w:val="left" w:pos="567"/>
          <w:tab w:val="left" w:pos="1985"/>
        </w:tabs>
        <w:snapToGrid w:val="0"/>
        <w:spacing w:before="100" w:beforeAutospacing="1" w:line="240" w:lineRule="auto"/>
        <w:ind w:left="0" w:right="34" w:firstLine="1134"/>
        <w:rPr>
          <w:sz w:val="24"/>
          <w:szCs w:val="24"/>
        </w:rPr>
      </w:pPr>
      <w:r w:rsidRPr="008E3A08">
        <w:rPr>
          <w:sz w:val="24"/>
          <w:szCs w:val="24"/>
        </w:rPr>
        <w:t>В графе 1</w:t>
      </w:r>
      <w:r w:rsidRPr="008E3A08">
        <w:rPr>
          <w:sz w:val="24"/>
          <w:szCs w:val="24"/>
          <w:lang w:val="ru-RU"/>
        </w:rPr>
        <w:t>6</w:t>
      </w:r>
      <w:r w:rsidRPr="008E3A08">
        <w:rPr>
          <w:sz w:val="24"/>
          <w:szCs w:val="24"/>
        </w:rPr>
        <w:t xml:space="preserve"> «Банковские реквизиты…» указываются реквизиты, которые будут использованы при заключении Договора</w:t>
      </w:r>
      <w:r w:rsidR="000714A6" w:rsidRPr="008E3A08">
        <w:rPr>
          <w:sz w:val="24"/>
          <w:szCs w:val="24"/>
          <w:lang w:val="ru-RU"/>
        </w:rPr>
        <w:t>(ов)</w:t>
      </w:r>
      <w:r w:rsidRPr="008E3A08">
        <w:rPr>
          <w:sz w:val="24"/>
          <w:szCs w:val="24"/>
        </w:rPr>
        <w:t>.</w:t>
      </w:r>
    </w:p>
    <w:p w:rsidR="001E2FB2" w:rsidRPr="008E3A08" w:rsidRDefault="001E2FB2" w:rsidP="00B44C97">
      <w:pPr>
        <w:pStyle w:val="aff0"/>
        <w:numPr>
          <w:ilvl w:val="3"/>
          <w:numId w:val="28"/>
        </w:numPr>
        <w:tabs>
          <w:tab w:val="left" w:pos="567"/>
          <w:tab w:val="left" w:pos="1985"/>
        </w:tabs>
        <w:snapToGrid w:val="0"/>
        <w:spacing w:before="100" w:beforeAutospacing="1" w:line="240" w:lineRule="auto"/>
        <w:ind w:left="0" w:right="34" w:firstLine="1134"/>
        <w:rPr>
          <w:sz w:val="24"/>
          <w:szCs w:val="24"/>
        </w:rPr>
      </w:pPr>
      <w:r w:rsidRPr="008E3A08">
        <w:rPr>
          <w:sz w:val="24"/>
          <w:szCs w:val="24"/>
        </w:rPr>
        <w:t>В графе 1</w:t>
      </w:r>
      <w:r w:rsidRPr="008E3A08">
        <w:rPr>
          <w:sz w:val="24"/>
          <w:szCs w:val="24"/>
          <w:lang w:val="ru-RU"/>
        </w:rPr>
        <w:t>7</w:t>
      </w:r>
      <w:r w:rsidRPr="008E3A0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№209-ФЗ от 24.07.2007 с изменениями</w:t>
      </w:r>
      <w:r w:rsidRPr="008E3A08">
        <w:rPr>
          <w:sz w:val="24"/>
          <w:szCs w:val="24"/>
          <w:lang w:val="ru-RU"/>
        </w:rPr>
        <w:t xml:space="preserve"> </w:t>
      </w:r>
      <w:r w:rsidRPr="008E3A0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11593" w:rsidRPr="008E3A08" w:rsidRDefault="00211593" w:rsidP="00B44C97">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396" w:name="_Toc165173881"/>
      <w:bookmarkStart w:id="397" w:name="_Ref194749267"/>
      <w:bookmarkStart w:id="398" w:name="_Toc423423677"/>
      <w:bookmarkStart w:id="399" w:name="_Ref440271993"/>
      <w:bookmarkStart w:id="400" w:name="_Ref440274659"/>
      <w:bookmarkStart w:id="401" w:name="_Toc441131131"/>
      <w:bookmarkStart w:id="402" w:name="_Toc229057812"/>
      <w:bookmarkStart w:id="403" w:name="_Ref90381523"/>
      <w:bookmarkStart w:id="404" w:name="_Toc90385124"/>
      <w:bookmarkStart w:id="405" w:name="_Ref96861029"/>
      <w:bookmarkStart w:id="406" w:name="_Toc97651410"/>
      <w:bookmarkStart w:id="407" w:name="_Toc98253955"/>
      <w:bookmarkEnd w:id="48"/>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8E3A08">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w:t>
      </w:r>
      <w:r w:rsidR="000714A6" w:rsidRPr="008E3A08">
        <w:rPr>
          <w:sz w:val="24"/>
          <w:szCs w:val="24"/>
          <w:lang w:val="ru-RU"/>
        </w:rPr>
        <w:t>(ов)</w:t>
      </w:r>
      <w:r w:rsidRPr="008E3A08">
        <w:rPr>
          <w:sz w:val="24"/>
          <w:szCs w:val="24"/>
        </w:rPr>
        <w:t xml:space="preserve"> или Организатора (форма </w:t>
      </w:r>
      <w:r w:rsidR="003B5265">
        <w:rPr>
          <w:sz w:val="24"/>
          <w:szCs w:val="24"/>
          <w:lang w:val="ru-RU"/>
        </w:rPr>
        <w:t>5</w:t>
      </w:r>
      <w:r w:rsidRPr="008E3A08">
        <w:rPr>
          <w:sz w:val="24"/>
          <w:szCs w:val="24"/>
        </w:rPr>
        <w:t>)</w:t>
      </w:r>
      <w:bookmarkEnd w:id="396"/>
      <w:bookmarkEnd w:id="397"/>
      <w:bookmarkEnd w:id="398"/>
      <w:bookmarkEnd w:id="399"/>
      <w:bookmarkEnd w:id="400"/>
      <w:bookmarkEnd w:id="401"/>
      <w:bookmarkEnd w:id="402"/>
    </w:p>
    <w:p w:rsidR="00211593" w:rsidRPr="008E3A08" w:rsidRDefault="00211593" w:rsidP="00B44C97">
      <w:pPr>
        <w:pStyle w:val="3"/>
        <w:numPr>
          <w:ilvl w:val="2"/>
          <w:numId w:val="28"/>
        </w:numPr>
        <w:tabs>
          <w:tab w:val="left" w:pos="567"/>
          <w:tab w:val="left" w:pos="1985"/>
        </w:tabs>
        <w:ind w:left="0" w:right="34" w:firstLine="0"/>
        <w:rPr>
          <w:sz w:val="24"/>
          <w:szCs w:val="24"/>
        </w:rPr>
      </w:pPr>
      <w:bookmarkStart w:id="408" w:name="_Toc97651411"/>
      <w:bookmarkStart w:id="409" w:name="_Toc98253956"/>
      <w:bookmarkStart w:id="410" w:name="_Toc157248208"/>
      <w:bookmarkStart w:id="411" w:name="_Toc157496577"/>
      <w:bookmarkStart w:id="412" w:name="_Toc158206116"/>
      <w:bookmarkStart w:id="413" w:name="_Toc164057801"/>
      <w:bookmarkStart w:id="414" w:name="_Toc164137151"/>
      <w:bookmarkStart w:id="415" w:name="_Toc164161311"/>
      <w:bookmarkStart w:id="416" w:name="_Toc165173882"/>
      <w:bookmarkStart w:id="417" w:name="_Toc439170702"/>
      <w:bookmarkStart w:id="418" w:name="_Toc439172804"/>
      <w:bookmarkStart w:id="419" w:name="_Toc439173248"/>
      <w:bookmarkStart w:id="420" w:name="_Toc439238244"/>
      <w:bookmarkStart w:id="421" w:name="_Toc439252791"/>
      <w:bookmarkStart w:id="422" w:name="_Toc439323765"/>
      <w:bookmarkStart w:id="423" w:name="_Toc440361402"/>
      <w:bookmarkStart w:id="424" w:name="_Toc440376284"/>
      <w:bookmarkStart w:id="425" w:name="_Toc440382542"/>
      <w:bookmarkStart w:id="426" w:name="_Toc440447212"/>
      <w:bookmarkStart w:id="427" w:name="_Toc440632373"/>
      <w:bookmarkStart w:id="428" w:name="_Toc440875145"/>
      <w:bookmarkStart w:id="429" w:name="_Toc441131132"/>
      <w:bookmarkStart w:id="430" w:name="_Toc441572137"/>
      <w:bookmarkStart w:id="431" w:name="_Toc441575229"/>
      <w:bookmarkStart w:id="432" w:name="_Toc442195895"/>
      <w:bookmarkStart w:id="433" w:name="_Toc442251937"/>
      <w:bookmarkStart w:id="434" w:name="_Toc442258886"/>
      <w:bookmarkStart w:id="435" w:name="_Toc442259126"/>
      <w:bookmarkStart w:id="436" w:name="_Toc442265437"/>
      <w:bookmarkStart w:id="437" w:name="_Toc447292643"/>
      <w:bookmarkStart w:id="438" w:name="_Toc461809089"/>
      <w:bookmarkStart w:id="439" w:name="_Toc463514508"/>
      <w:bookmarkStart w:id="440" w:name="_Toc466908628"/>
      <w:bookmarkStart w:id="441" w:name="_Toc468196567"/>
      <w:bookmarkStart w:id="442" w:name="_Toc468446648"/>
      <w:bookmarkStart w:id="443" w:name="_Toc468446842"/>
      <w:bookmarkStart w:id="444" w:name="_Toc469479698"/>
      <w:bookmarkStart w:id="445" w:name="_Toc471986648"/>
      <w:bookmarkStart w:id="446" w:name="_Toc498509282"/>
      <w:bookmarkStart w:id="447" w:name="_Toc524939638"/>
      <w:bookmarkStart w:id="448" w:name="_Toc535853827"/>
      <w:bookmarkStart w:id="449" w:name="_Toc536020458"/>
      <w:bookmarkStart w:id="450" w:name="_Toc229057813"/>
      <w:r w:rsidRPr="008E3A08">
        <w:rPr>
          <w:sz w:val="24"/>
          <w:szCs w:val="24"/>
        </w:rPr>
        <w:t>Форма письма о наличии у Участника конфликта интересов и/или связей, носящих характер аффилированности с сотрудниками Заказчика</w:t>
      </w:r>
      <w:r w:rsidR="000714A6" w:rsidRPr="008E3A08">
        <w:rPr>
          <w:sz w:val="24"/>
          <w:szCs w:val="24"/>
          <w:lang w:val="ru-RU"/>
        </w:rPr>
        <w:t>(ов)</w:t>
      </w:r>
      <w:r w:rsidRPr="008E3A08">
        <w:rPr>
          <w:sz w:val="24"/>
          <w:szCs w:val="24"/>
        </w:rPr>
        <w:t xml:space="preserve"> или Организатора</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211593" w:rsidRPr="008E3A08"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211593" w:rsidRPr="008E3A08" w:rsidRDefault="00211593" w:rsidP="00514096">
      <w:pPr>
        <w:tabs>
          <w:tab w:val="left" w:pos="567"/>
          <w:tab w:val="left" w:pos="1985"/>
        </w:tabs>
        <w:ind w:right="34" w:firstLine="0"/>
        <w:jc w:val="left"/>
        <w:rPr>
          <w:szCs w:val="24"/>
        </w:rPr>
      </w:pPr>
      <w:r w:rsidRPr="008E3A08">
        <w:rPr>
          <w:szCs w:val="24"/>
        </w:rPr>
        <w:t xml:space="preserve">Приложение </w:t>
      </w:r>
      <w:r w:rsidR="003B5265">
        <w:rPr>
          <w:szCs w:val="24"/>
        </w:rPr>
        <w:t>5</w:t>
      </w:r>
      <w:r w:rsidRPr="008E3A08">
        <w:rPr>
          <w:szCs w:val="24"/>
        </w:rPr>
        <w:t xml:space="preserve"> к письму о подаче оферты</w:t>
      </w:r>
      <w:r w:rsidRPr="008E3A08">
        <w:rPr>
          <w:szCs w:val="24"/>
        </w:rPr>
        <w:br/>
        <w:t>от «____»_____________ г. №__________</w:t>
      </w:r>
    </w:p>
    <w:p w:rsidR="00211593" w:rsidRPr="008E3A08" w:rsidRDefault="00211593" w:rsidP="00514096">
      <w:pPr>
        <w:tabs>
          <w:tab w:val="left" w:pos="567"/>
          <w:tab w:val="left" w:pos="1985"/>
        </w:tabs>
        <w:ind w:right="34" w:firstLine="0"/>
        <w:rPr>
          <w:szCs w:val="24"/>
        </w:rPr>
      </w:pPr>
    </w:p>
    <w:p w:rsidR="00211593" w:rsidRPr="008E3A08" w:rsidRDefault="00211593" w:rsidP="00514096">
      <w:pPr>
        <w:tabs>
          <w:tab w:val="left" w:pos="567"/>
          <w:tab w:val="left" w:pos="1985"/>
        </w:tabs>
        <w:ind w:right="34" w:firstLine="0"/>
        <w:rPr>
          <w:szCs w:val="24"/>
        </w:rPr>
      </w:pPr>
    </w:p>
    <w:p w:rsidR="00211593" w:rsidRPr="008E3A08" w:rsidRDefault="00211593" w:rsidP="00514096">
      <w:pPr>
        <w:tabs>
          <w:tab w:val="left" w:pos="567"/>
          <w:tab w:val="left" w:pos="1985"/>
        </w:tabs>
        <w:ind w:right="34" w:firstLine="0"/>
        <w:jc w:val="center"/>
        <w:rPr>
          <w:szCs w:val="24"/>
        </w:rPr>
      </w:pPr>
      <w:r w:rsidRPr="008E3A08">
        <w:rPr>
          <w:szCs w:val="24"/>
        </w:rPr>
        <w:t>Уважаемые господа!</w:t>
      </w:r>
    </w:p>
    <w:p w:rsidR="00211593" w:rsidRPr="008E3A08" w:rsidRDefault="00211593" w:rsidP="00514096">
      <w:pPr>
        <w:tabs>
          <w:tab w:val="left" w:pos="567"/>
          <w:tab w:val="left" w:pos="1985"/>
        </w:tabs>
        <w:ind w:right="34" w:firstLine="0"/>
        <w:rPr>
          <w:szCs w:val="24"/>
        </w:rPr>
      </w:pPr>
    </w:p>
    <w:p w:rsidR="00211593" w:rsidRPr="008E3A08" w:rsidRDefault="00211593" w:rsidP="00514096">
      <w:pPr>
        <w:tabs>
          <w:tab w:val="left" w:pos="567"/>
          <w:tab w:val="left" w:pos="1985"/>
        </w:tabs>
        <w:ind w:right="34" w:firstLine="0"/>
        <w:rPr>
          <w:b/>
          <w:szCs w:val="24"/>
        </w:rPr>
      </w:pPr>
      <w:r w:rsidRPr="008E3A08">
        <w:rPr>
          <w:szCs w:val="24"/>
        </w:rPr>
        <w:t xml:space="preserve">При рассмотрении нашей Заявки просим учесть следующие сведения о наличии у </w:t>
      </w:r>
      <w:r w:rsidRPr="008E3A08">
        <w:rPr>
          <w:b/>
          <w:i/>
          <w:szCs w:val="24"/>
        </w:rPr>
        <w:t>{указывается наименование Участника}</w:t>
      </w:r>
      <w:r w:rsidRPr="008E3A08">
        <w:rPr>
          <w:i/>
          <w:szCs w:val="24"/>
        </w:rPr>
        <w:t xml:space="preserve"> </w:t>
      </w:r>
      <w:r w:rsidR="00432E92" w:rsidRPr="008E3A08">
        <w:rPr>
          <w:snapToGrid w:val="0"/>
        </w:rPr>
        <w:t>конфликта интересов и/или связей</w:t>
      </w:r>
      <w:r w:rsidRPr="008E3A08">
        <w:rPr>
          <w:szCs w:val="24"/>
        </w:rPr>
        <w:t xml:space="preserve">, носящих характер аффилированности с лицами, являющимися </w:t>
      </w:r>
      <w:r w:rsidRPr="008E3A08">
        <w:rPr>
          <w:b/>
          <w:i/>
          <w:szCs w:val="24"/>
        </w:rPr>
        <w:t>{указывается кем являются эти лица, пример: учредители, сотрудники, и т.д.}</w:t>
      </w:r>
      <w:r w:rsidRPr="008E3A08">
        <w:rPr>
          <w:i/>
          <w:szCs w:val="24"/>
        </w:rPr>
        <w:t xml:space="preserve"> </w:t>
      </w:r>
      <w:r w:rsidRPr="008E3A08">
        <w:rPr>
          <w:szCs w:val="24"/>
        </w:rPr>
        <w:t>Заказчика</w:t>
      </w:r>
      <w:r w:rsidR="000714A6" w:rsidRPr="008E3A08">
        <w:rPr>
          <w:szCs w:val="24"/>
        </w:rPr>
        <w:t>(ов)</w:t>
      </w:r>
      <w:r w:rsidRPr="008E3A08">
        <w:rPr>
          <w:szCs w:val="24"/>
        </w:rPr>
        <w:t xml:space="preserve"> </w:t>
      </w:r>
      <w:r w:rsidRPr="008E3A08">
        <w:rPr>
          <w:b/>
          <w:i/>
          <w:szCs w:val="24"/>
        </w:rPr>
        <w:t>{и/или Организатора, или иной организацией, подготовившей проектную документацию, спецификацию и другие документы</w:t>
      </w:r>
      <w:r w:rsidR="00E964CF" w:rsidRPr="008E3A08">
        <w:rPr>
          <w:b/>
          <w:i/>
          <w:szCs w:val="24"/>
        </w:rPr>
        <w:t>,</w:t>
      </w:r>
      <w:r w:rsidRPr="008E3A08">
        <w:rPr>
          <w:b/>
          <w:i/>
          <w:szCs w:val="24"/>
        </w:rPr>
        <w:t xml:space="preserve"> непосредственно связанные с проведением данно</w:t>
      </w:r>
      <w:r w:rsidR="00423F92" w:rsidRPr="008E3A08">
        <w:rPr>
          <w:b/>
          <w:i/>
          <w:szCs w:val="24"/>
        </w:rPr>
        <w:t>й</w:t>
      </w:r>
      <w:r w:rsidRPr="008E3A08">
        <w:rPr>
          <w:b/>
          <w:i/>
          <w:szCs w:val="24"/>
        </w:rPr>
        <w:t xml:space="preserve"> </w:t>
      </w:r>
      <w:r w:rsidR="00423F92" w:rsidRPr="008E3A08">
        <w:rPr>
          <w:b/>
          <w:i/>
          <w:szCs w:val="24"/>
        </w:rPr>
        <w:t>закупки</w:t>
      </w:r>
      <w:r w:rsidRPr="008E3A08">
        <w:rPr>
          <w:b/>
          <w:i/>
          <w:szCs w:val="24"/>
        </w:rPr>
        <w:t>}</w:t>
      </w:r>
      <w:r w:rsidRPr="008E3A08">
        <w:rPr>
          <w:i/>
          <w:szCs w:val="24"/>
        </w:rPr>
        <w:t xml:space="preserve"> </w:t>
      </w:r>
      <w:r w:rsidRPr="008E3A08">
        <w:rPr>
          <w:szCs w:val="24"/>
        </w:rPr>
        <w:t>а именно:</w:t>
      </w:r>
    </w:p>
    <w:p w:rsidR="00211593" w:rsidRPr="008E3A08" w:rsidRDefault="00211593" w:rsidP="00B44C97">
      <w:pPr>
        <w:widowControl/>
        <w:numPr>
          <w:ilvl w:val="0"/>
          <w:numId w:val="22"/>
        </w:numPr>
        <w:tabs>
          <w:tab w:val="left" w:pos="567"/>
          <w:tab w:val="left" w:pos="1985"/>
        </w:tabs>
        <w:ind w:left="0" w:right="34" w:firstLine="0"/>
        <w:rPr>
          <w:b/>
          <w:i/>
          <w:szCs w:val="24"/>
        </w:rPr>
      </w:pPr>
      <w:r w:rsidRPr="008E3A08">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w:t>
      </w:r>
      <w:r w:rsidR="00432E92" w:rsidRPr="008E3A08">
        <w:rPr>
          <w:b/>
          <w:i/>
          <w:szCs w:val="24"/>
        </w:rPr>
        <w:t xml:space="preserve">как </w:t>
      </w:r>
      <w:r w:rsidR="00432E92" w:rsidRPr="008E3A08">
        <w:rPr>
          <w:b/>
          <w:i/>
          <w:snapToGrid w:val="0"/>
        </w:rPr>
        <w:t xml:space="preserve">конфликт интересов и/или </w:t>
      </w:r>
      <w:r w:rsidRPr="008E3A08">
        <w:rPr>
          <w:b/>
          <w:i/>
          <w:szCs w:val="24"/>
        </w:rPr>
        <w:t>аффилированность };</w:t>
      </w:r>
    </w:p>
    <w:p w:rsidR="00211593" w:rsidRPr="008E3A08" w:rsidRDefault="00211593" w:rsidP="00B44C97">
      <w:pPr>
        <w:widowControl/>
        <w:numPr>
          <w:ilvl w:val="0"/>
          <w:numId w:val="22"/>
        </w:numPr>
        <w:tabs>
          <w:tab w:val="left" w:pos="567"/>
          <w:tab w:val="left" w:pos="1985"/>
        </w:tabs>
        <w:ind w:left="0" w:right="34" w:firstLine="0"/>
        <w:rPr>
          <w:b/>
          <w:i/>
          <w:szCs w:val="24"/>
        </w:rPr>
      </w:pPr>
      <w:r w:rsidRPr="008E3A08">
        <w:rPr>
          <w:b/>
          <w:i/>
          <w:szCs w:val="24"/>
        </w:rPr>
        <w:t xml:space="preserve">{указывается Ф.И.О. лица, его должность, кратко описывается почему связи между данным лицом и Участником могут быть расценены </w:t>
      </w:r>
      <w:r w:rsidR="00432E92" w:rsidRPr="008E3A08">
        <w:rPr>
          <w:b/>
          <w:i/>
          <w:szCs w:val="24"/>
        </w:rPr>
        <w:t xml:space="preserve">как </w:t>
      </w:r>
      <w:r w:rsidR="00432E92" w:rsidRPr="008E3A08">
        <w:rPr>
          <w:b/>
          <w:i/>
          <w:snapToGrid w:val="0"/>
        </w:rPr>
        <w:t xml:space="preserve">конфликт интересов и/или </w:t>
      </w:r>
      <w:r w:rsidRPr="008E3A08">
        <w:rPr>
          <w:b/>
          <w:i/>
          <w:szCs w:val="24"/>
        </w:rPr>
        <w:t>аффилированность };</w:t>
      </w:r>
    </w:p>
    <w:p w:rsidR="00211593" w:rsidRPr="008E3A08" w:rsidRDefault="00211593" w:rsidP="00B44C97">
      <w:pPr>
        <w:widowControl/>
        <w:numPr>
          <w:ilvl w:val="0"/>
          <w:numId w:val="22"/>
        </w:numPr>
        <w:tabs>
          <w:tab w:val="left" w:pos="567"/>
          <w:tab w:val="left" w:pos="1985"/>
        </w:tabs>
        <w:ind w:left="0" w:right="34" w:firstLine="0"/>
        <w:rPr>
          <w:b/>
          <w:i/>
          <w:szCs w:val="24"/>
        </w:rPr>
      </w:pPr>
      <w:r w:rsidRPr="008E3A08">
        <w:rPr>
          <w:b/>
          <w:i/>
          <w:szCs w:val="24"/>
        </w:rPr>
        <w:t>……</w:t>
      </w:r>
    </w:p>
    <w:p w:rsidR="00211593" w:rsidRPr="008E3A08" w:rsidRDefault="00211593" w:rsidP="00514096">
      <w:pPr>
        <w:tabs>
          <w:tab w:val="left" w:pos="567"/>
          <w:tab w:val="left" w:pos="1985"/>
        </w:tabs>
        <w:ind w:right="34" w:firstLine="0"/>
        <w:rPr>
          <w:szCs w:val="24"/>
        </w:rPr>
      </w:pPr>
    </w:p>
    <w:p w:rsidR="00211593" w:rsidRPr="008E3A08" w:rsidRDefault="00211593" w:rsidP="00514096">
      <w:pPr>
        <w:tabs>
          <w:tab w:val="left" w:pos="567"/>
          <w:tab w:val="left" w:pos="1985"/>
        </w:tabs>
        <w:ind w:right="34" w:firstLine="0"/>
        <w:rPr>
          <w:szCs w:val="24"/>
        </w:rPr>
      </w:pPr>
    </w:p>
    <w:p w:rsidR="00211593" w:rsidRPr="008E3A08" w:rsidRDefault="00211593" w:rsidP="00514096">
      <w:pPr>
        <w:tabs>
          <w:tab w:val="left" w:pos="567"/>
          <w:tab w:val="left" w:pos="1985"/>
        </w:tabs>
        <w:ind w:right="34" w:firstLine="0"/>
        <w:rPr>
          <w:szCs w:val="24"/>
        </w:rPr>
      </w:pPr>
    </w:p>
    <w:p w:rsidR="00211593" w:rsidRPr="008E3A08" w:rsidRDefault="00211593" w:rsidP="004C4238">
      <w:pPr>
        <w:tabs>
          <w:tab w:val="left" w:pos="567"/>
          <w:tab w:val="left" w:pos="1985"/>
        </w:tabs>
        <w:ind w:right="5669" w:firstLine="0"/>
        <w:rPr>
          <w:szCs w:val="24"/>
        </w:rPr>
      </w:pPr>
      <w:r w:rsidRPr="008E3A08">
        <w:rPr>
          <w:szCs w:val="24"/>
        </w:rPr>
        <w:t>____________________________________</w:t>
      </w:r>
    </w:p>
    <w:p w:rsidR="00211593" w:rsidRPr="008E3A08" w:rsidRDefault="00211593" w:rsidP="004C4238">
      <w:pPr>
        <w:tabs>
          <w:tab w:val="left" w:pos="567"/>
          <w:tab w:val="left" w:pos="1985"/>
        </w:tabs>
        <w:ind w:right="5669" w:firstLine="0"/>
        <w:jc w:val="center"/>
        <w:rPr>
          <w:szCs w:val="24"/>
          <w:vertAlign w:val="superscript"/>
        </w:rPr>
      </w:pPr>
      <w:r w:rsidRPr="008E3A08">
        <w:rPr>
          <w:szCs w:val="24"/>
          <w:vertAlign w:val="superscript"/>
        </w:rPr>
        <w:t>(подпись, М.П.)</w:t>
      </w:r>
    </w:p>
    <w:p w:rsidR="00211593" w:rsidRPr="008E3A08" w:rsidRDefault="00211593" w:rsidP="004C4238">
      <w:pPr>
        <w:tabs>
          <w:tab w:val="left" w:pos="567"/>
          <w:tab w:val="left" w:pos="1985"/>
        </w:tabs>
        <w:ind w:right="5669" w:firstLine="0"/>
        <w:rPr>
          <w:szCs w:val="24"/>
        </w:rPr>
      </w:pPr>
      <w:r w:rsidRPr="008E3A08">
        <w:rPr>
          <w:szCs w:val="24"/>
        </w:rPr>
        <w:t>____________________________________</w:t>
      </w:r>
    </w:p>
    <w:p w:rsidR="00211593" w:rsidRPr="008E3A08" w:rsidRDefault="00211593" w:rsidP="004C4238">
      <w:pPr>
        <w:tabs>
          <w:tab w:val="left" w:pos="567"/>
          <w:tab w:val="left" w:pos="1985"/>
        </w:tabs>
        <w:ind w:right="5669" w:firstLine="0"/>
        <w:jc w:val="center"/>
        <w:rPr>
          <w:szCs w:val="24"/>
          <w:vertAlign w:val="superscript"/>
        </w:rPr>
      </w:pPr>
      <w:r w:rsidRPr="008E3A08">
        <w:rPr>
          <w:szCs w:val="24"/>
          <w:vertAlign w:val="superscript"/>
        </w:rPr>
        <w:t>(фамилия, имя, отчество подписавшего, должность)</w:t>
      </w:r>
    </w:p>
    <w:p w:rsidR="00211593" w:rsidRPr="008E3A08"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конец формы</w:t>
      </w:r>
    </w:p>
    <w:p w:rsidR="00211593" w:rsidRPr="008E3A08" w:rsidRDefault="00211593" w:rsidP="00514096">
      <w:pPr>
        <w:tabs>
          <w:tab w:val="left" w:pos="567"/>
          <w:tab w:val="left" w:pos="1985"/>
        </w:tabs>
        <w:ind w:right="34" w:firstLine="0"/>
        <w:jc w:val="left"/>
        <w:rPr>
          <w:szCs w:val="24"/>
        </w:rPr>
      </w:pPr>
      <w:bookmarkStart w:id="451" w:name="_Toc97651412"/>
      <w:bookmarkStart w:id="452" w:name="_Toc98253957"/>
      <w:bookmarkStart w:id="453" w:name="_Toc157248209"/>
      <w:bookmarkStart w:id="454" w:name="_Toc157496578"/>
      <w:bookmarkStart w:id="455" w:name="_Toc158206117"/>
      <w:bookmarkStart w:id="456" w:name="_Toc164057802"/>
      <w:bookmarkStart w:id="457" w:name="_Toc164137152"/>
      <w:bookmarkStart w:id="458" w:name="_Toc164161312"/>
      <w:bookmarkStart w:id="459" w:name="_Toc165173883"/>
      <w:r w:rsidRPr="008E3A08">
        <w:rPr>
          <w:b/>
          <w:szCs w:val="24"/>
        </w:rPr>
        <w:br w:type="page"/>
      </w:r>
    </w:p>
    <w:p w:rsidR="00211593" w:rsidRPr="008E3A08" w:rsidRDefault="00211593" w:rsidP="00B44C97">
      <w:pPr>
        <w:pStyle w:val="3"/>
        <w:numPr>
          <w:ilvl w:val="2"/>
          <w:numId w:val="28"/>
        </w:numPr>
        <w:tabs>
          <w:tab w:val="left" w:pos="567"/>
          <w:tab w:val="left" w:pos="1985"/>
        </w:tabs>
        <w:ind w:left="0" w:right="34" w:firstLine="0"/>
        <w:rPr>
          <w:sz w:val="24"/>
          <w:szCs w:val="24"/>
        </w:rPr>
      </w:pPr>
      <w:bookmarkStart w:id="460" w:name="_Toc439170703"/>
      <w:bookmarkStart w:id="461" w:name="_Toc439172805"/>
      <w:bookmarkStart w:id="462" w:name="_Toc439173249"/>
      <w:bookmarkStart w:id="463" w:name="_Toc439238245"/>
      <w:bookmarkStart w:id="464" w:name="_Toc439252792"/>
      <w:bookmarkStart w:id="465" w:name="_Toc439323766"/>
      <w:bookmarkStart w:id="466" w:name="_Toc440361403"/>
      <w:bookmarkStart w:id="467" w:name="_Toc440376285"/>
      <w:bookmarkStart w:id="468" w:name="_Toc440382543"/>
      <w:bookmarkStart w:id="469" w:name="_Toc440447213"/>
      <w:bookmarkStart w:id="470" w:name="_Toc440632374"/>
      <w:bookmarkStart w:id="471" w:name="_Toc440875146"/>
      <w:bookmarkStart w:id="472" w:name="_Toc441131133"/>
      <w:bookmarkStart w:id="473" w:name="_Toc441572138"/>
      <w:bookmarkStart w:id="474" w:name="_Toc441575230"/>
      <w:bookmarkStart w:id="475" w:name="_Toc442195896"/>
      <w:bookmarkStart w:id="476" w:name="_Toc442251938"/>
      <w:bookmarkStart w:id="477" w:name="_Toc442258887"/>
      <w:bookmarkStart w:id="478" w:name="_Toc442259127"/>
      <w:bookmarkStart w:id="479" w:name="_Toc442265438"/>
      <w:bookmarkStart w:id="480" w:name="_Toc447292644"/>
      <w:bookmarkStart w:id="481" w:name="_Toc461809090"/>
      <w:bookmarkStart w:id="482" w:name="_Toc463514509"/>
      <w:bookmarkStart w:id="483" w:name="_Toc466908629"/>
      <w:bookmarkStart w:id="484" w:name="_Toc468196568"/>
      <w:bookmarkStart w:id="485" w:name="_Toc468446649"/>
      <w:bookmarkStart w:id="486" w:name="_Toc468446843"/>
      <w:bookmarkStart w:id="487" w:name="_Toc469479699"/>
      <w:bookmarkStart w:id="488" w:name="_Toc471986649"/>
      <w:bookmarkStart w:id="489" w:name="_Toc498509283"/>
      <w:bookmarkStart w:id="490" w:name="_Toc524939639"/>
      <w:bookmarkStart w:id="491" w:name="_Toc535853828"/>
      <w:bookmarkStart w:id="492" w:name="_Toc536020459"/>
      <w:bookmarkStart w:id="493" w:name="_Toc229057814"/>
      <w:r w:rsidRPr="008E3A08">
        <w:rPr>
          <w:sz w:val="24"/>
          <w:szCs w:val="24"/>
        </w:rPr>
        <w:lastRenderedPageBreak/>
        <w:t>Инструкции по заполнению</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211593" w:rsidRPr="00002791" w:rsidRDefault="00211593" w:rsidP="00B44C97">
      <w:pPr>
        <w:pStyle w:val="aff0"/>
        <w:numPr>
          <w:ilvl w:val="3"/>
          <w:numId w:val="28"/>
        </w:numPr>
        <w:tabs>
          <w:tab w:val="left" w:pos="567"/>
          <w:tab w:val="left" w:pos="1985"/>
        </w:tabs>
        <w:spacing w:after="100" w:afterAutospacing="1" w:line="240" w:lineRule="auto"/>
        <w:ind w:left="0" w:right="34" w:firstLine="1134"/>
        <w:rPr>
          <w:sz w:val="24"/>
          <w:szCs w:val="24"/>
        </w:rPr>
      </w:pPr>
      <w:r w:rsidRPr="008E3A08">
        <w:rPr>
          <w:sz w:val="24"/>
          <w:szCs w:val="24"/>
        </w:rPr>
        <w:t xml:space="preserve">Участник </w:t>
      </w:r>
      <w:r w:rsidRPr="00002791">
        <w:rPr>
          <w:sz w:val="24"/>
          <w:szCs w:val="24"/>
        </w:rPr>
        <w:t>приводит номер и дату письма о подаче оферты, приложением к которому является данное Информационное письмо (</w:t>
      </w:r>
      <w:r w:rsidR="00C15C40" w:rsidRPr="00002791">
        <w:rPr>
          <w:sz w:val="24"/>
          <w:szCs w:val="24"/>
          <w:lang w:val="ru-RU"/>
        </w:rPr>
        <w:t xml:space="preserve">форма </w:t>
      </w:r>
      <w:r w:rsidR="000E204A" w:rsidRPr="00002791">
        <w:rPr>
          <w:sz w:val="24"/>
          <w:szCs w:val="24"/>
          <w:lang w:val="ru-RU"/>
        </w:rPr>
        <w:fldChar w:fldCharType="begin"/>
      </w:r>
      <w:r w:rsidR="000E204A" w:rsidRPr="00002791">
        <w:rPr>
          <w:sz w:val="24"/>
          <w:szCs w:val="24"/>
          <w:lang w:val="ru-RU"/>
        </w:rPr>
        <w:instrText xml:space="preserve"> REF _Ref55336310 \r \h </w:instrText>
      </w:r>
      <w:r w:rsidR="008E3A08" w:rsidRPr="00002791">
        <w:rPr>
          <w:sz w:val="24"/>
          <w:szCs w:val="24"/>
          <w:lang w:val="ru-RU"/>
        </w:rPr>
        <w:instrText xml:space="preserve"> \* MERGEFORMAT </w:instrText>
      </w:r>
      <w:r w:rsidR="000E204A" w:rsidRPr="00002791">
        <w:rPr>
          <w:sz w:val="24"/>
          <w:szCs w:val="24"/>
          <w:lang w:val="ru-RU"/>
        </w:rPr>
      </w:r>
      <w:r w:rsidR="000E204A" w:rsidRPr="00002791">
        <w:rPr>
          <w:sz w:val="24"/>
          <w:szCs w:val="24"/>
          <w:lang w:val="ru-RU"/>
        </w:rPr>
        <w:fldChar w:fldCharType="separate"/>
      </w:r>
      <w:r w:rsidR="00002791" w:rsidRPr="00002791">
        <w:rPr>
          <w:sz w:val="24"/>
          <w:szCs w:val="24"/>
          <w:lang w:val="ru-RU"/>
        </w:rPr>
        <w:t>1.14</w:t>
      </w:r>
      <w:r w:rsidR="000E204A" w:rsidRPr="00002791">
        <w:rPr>
          <w:sz w:val="24"/>
          <w:szCs w:val="24"/>
          <w:lang w:val="ru-RU"/>
        </w:rPr>
        <w:fldChar w:fldCharType="end"/>
      </w:r>
      <w:r w:rsidR="00C15C40" w:rsidRPr="00002791">
        <w:rPr>
          <w:sz w:val="24"/>
          <w:szCs w:val="24"/>
          <w:lang w:val="ru-RU"/>
        </w:rPr>
        <w:t xml:space="preserve"> текущей части</w:t>
      </w:r>
      <w:r w:rsidRPr="00002791">
        <w:rPr>
          <w:sz w:val="24"/>
          <w:szCs w:val="24"/>
        </w:rPr>
        <w:t>).</w:t>
      </w:r>
    </w:p>
    <w:p w:rsidR="00211593" w:rsidRPr="00002791" w:rsidRDefault="00211593" w:rsidP="00B44C97">
      <w:pPr>
        <w:pStyle w:val="aff0"/>
        <w:numPr>
          <w:ilvl w:val="3"/>
          <w:numId w:val="28"/>
        </w:numPr>
        <w:tabs>
          <w:tab w:val="left" w:pos="567"/>
          <w:tab w:val="left" w:pos="1985"/>
        </w:tabs>
        <w:spacing w:after="100" w:afterAutospacing="1" w:line="240" w:lineRule="auto"/>
        <w:ind w:left="0" w:right="34" w:firstLine="1134"/>
        <w:rPr>
          <w:sz w:val="24"/>
          <w:szCs w:val="24"/>
        </w:rPr>
      </w:pPr>
      <w:r w:rsidRPr="00002791">
        <w:rPr>
          <w:sz w:val="24"/>
          <w:szCs w:val="24"/>
        </w:rPr>
        <w:t>Участник указывает свое фирменное наименование (в т.ч. организационно-правовую форму) и свой адрес.</w:t>
      </w:r>
    </w:p>
    <w:p w:rsidR="00211593" w:rsidRPr="008E3A08" w:rsidRDefault="00211593" w:rsidP="00B44C97">
      <w:pPr>
        <w:pStyle w:val="aff0"/>
        <w:numPr>
          <w:ilvl w:val="3"/>
          <w:numId w:val="28"/>
        </w:numPr>
        <w:tabs>
          <w:tab w:val="left" w:pos="567"/>
          <w:tab w:val="left" w:pos="1985"/>
        </w:tabs>
        <w:spacing w:after="100" w:afterAutospacing="1" w:line="240" w:lineRule="auto"/>
        <w:ind w:left="0" w:right="34" w:firstLine="1134"/>
        <w:rPr>
          <w:sz w:val="24"/>
          <w:szCs w:val="24"/>
        </w:rPr>
      </w:pPr>
      <w:r w:rsidRPr="00002791">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02791">
        <w:rPr>
          <w:b/>
          <w:i/>
          <w:sz w:val="24"/>
          <w:szCs w:val="24"/>
        </w:rPr>
        <w:t xml:space="preserve">{указывается наименование Участника} </w:t>
      </w:r>
      <w:r w:rsidRPr="00002791">
        <w:rPr>
          <w:sz w:val="24"/>
          <w:szCs w:val="24"/>
        </w:rPr>
        <w:t>НЕТ</w:t>
      </w:r>
      <w:r w:rsidRPr="00002791">
        <w:rPr>
          <w:i/>
          <w:sz w:val="24"/>
          <w:szCs w:val="24"/>
        </w:rPr>
        <w:t xml:space="preserve"> </w:t>
      </w:r>
      <w:r w:rsidR="00432E92" w:rsidRPr="00002791">
        <w:rPr>
          <w:sz w:val="24"/>
          <w:szCs w:val="24"/>
          <w:lang w:val="ru-RU"/>
        </w:rPr>
        <w:t>лиц</w:t>
      </w:r>
      <w:r w:rsidRPr="00002791">
        <w:rPr>
          <w:sz w:val="24"/>
          <w:szCs w:val="24"/>
        </w:rPr>
        <w:t>,</w:t>
      </w:r>
      <w:r w:rsidR="00432E92" w:rsidRPr="00002791">
        <w:rPr>
          <w:sz w:val="24"/>
          <w:szCs w:val="24"/>
          <w:lang w:val="ru-RU"/>
        </w:rPr>
        <w:t xml:space="preserve"> в отношении</w:t>
      </w:r>
      <w:r w:rsidRPr="00002791">
        <w:rPr>
          <w:sz w:val="24"/>
          <w:szCs w:val="24"/>
        </w:rPr>
        <w:t xml:space="preserve"> которы</w:t>
      </w:r>
      <w:r w:rsidR="00432E92" w:rsidRPr="00002791">
        <w:rPr>
          <w:sz w:val="24"/>
          <w:szCs w:val="24"/>
          <w:lang w:val="ru-RU"/>
        </w:rPr>
        <w:t>х</w:t>
      </w:r>
      <w:r w:rsidR="00432E92" w:rsidRPr="00002791">
        <w:rPr>
          <w:rFonts w:eastAsia="Calibri"/>
          <w:sz w:val="24"/>
          <w:szCs w:val="24"/>
          <w:lang w:eastAsia="en-US"/>
        </w:rPr>
        <w:t>, по его мнению, может возникнуть конфликт интересов и связей, которые могут быть признаны аффилированным</w:t>
      </w:r>
      <w:r w:rsidR="00432E92" w:rsidRPr="00002791">
        <w:rPr>
          <w:rFonts w:eastAsia="Calibri"/>
          <w:sz w:val="24"/>
          <w:szCs w:val="24"/>
          <w:lang w:val="ru-RU" w:eastAsia="en-US"/>
        </w:rPr>
        <w:t xml:space="preserve">и </w:t>
      </w:r>
      <w:r w:rsidRPr="00002791">
        <w:rPr>
          <w:sz w:val="24"/>
          <w:szCs w:val="24"/>
        </w:rPr>
        <w:t>с лицами</w:t>
      </w:r>
      <w:r w:rsidR="00432E92" w:rsidRPr="00002791">
        <w:rPr>
          <w:sz w:val="24"/>
          <w:szCs w:val="24"/>
          <w:lang w:val="ru-RU"/>
        </w:rPr>
        <w:t>,</w:t>
      </w:r>
      <w:r w:rsidRPr="00002791">
        <w:rPr>
          <w:sz w:val="24"/>
          <w:szCs w:val="24"/>
        </w:rPr>
        <w:t xml:space="preserve"> так или иначе связанными с Заказчиком</w:t>
      </w:r>
      <w:r w:rsidR="000714A6" w:rsidRPr="00002791">
        <w:rPr>
          <w:sz w:val="24"/>
          <w:szCs w:val="24"/>
          <w:lang w:val="ru-RU"/>
        </w:rPr>
        <w:t>(ами)</w:t>
      </w:r>
      <w:r w:rsidRPr="00002791">
        <w:rPr>
          <w:sz w:val="24"/>
          <w:szCs w:val="24"/>
        </w:rPr>
        <w:t>, Организатором, или иной организацией, подготовившей проектную документацию, спецификацию и другие</w:t>
      </w:r>
      <w:r w:rsidRPr="008E3A08">
        <w:rPr>
          <w:sz w:val="24"/>
          <w:szCs w:val="24"/>
        </w:rPr>
        <w:t xml:space="preserve"> документы, непосредственно связанные с проведением данно</w:t>
      </w:r>
      <w:r w:rsidR="00423F92" w:rsidRPr="008E3A08">
        <w:rPr>
          <w:sz w:val="24"/>
          <w:szCs w:val="24"/>
          <w:lang w:val="ru-RU"/>
        </w:rPr>
        <w:t>й</w:t>
      </w:r>
      <w:r w:rsidRPr="008E3A08">
        <w:rPr>
          <w:sz w:val="24"/>
          <w:szCs w:val="24"/>
        </w:rPr>
        <w:t xml:space="preserve"> </w:t>
      </w:r>
      <w:r w:rsidR="00423F92" w:rsidRPr="008E3A08">
        <w:rPr>
          <w:sz w:val="24"/>
          <w:szCs w:val="24"/>
          <w:lang w:val="ru-RU"/>
        </w:rPr>
        <w:t>закупки</w:t>
      </w:r>
      <w:r w:rsidRPr="008E3A08">
        <w:rPr>
          <w:sz w:val="24"/>
          <w:szCs w:val="24"/>
        </w:rPr>
        <w:t>.</w:t>
      </w:r>
    </w:p>
    <w:p w:rsidR="00211593" w:rsidRPr="008E3A08" w:rsidRDefault="00211593" w:rsidP="00B44C97">
      <w:pPr>
        <w:pStyle w:val="aff0"/>
        <w:numPr>
          <w:ilvl w:val="3"/>
          <w:numId w:val="28"/>
        </w:numPr>
        <w:tabs>
          <w:tab w:val="left" w:pos="567"/>
          <w:tab w:val="left" w:pos="1985"/>
        </w:tabs>
        <w:spacing w:after="100" w:afterAutospacing="1" w:line="240" w:lineRule="auto"/>
        <w:ind w:left="0" w:right="34" w:firstLine="1134"/>
        <w:rPr>
          <w:sz w:val="24"/>
          <w:szCs w:val="24"/>
        </w:rPr>
      </w:pPr>
      <w:r w:rsidRPr="008E3A08">
        <w:rPr>
          <w:sz w:val="24"/>
          <w:szCs w:val="24"/>
        </w:rPr>
        <w:t xml:space="preserve">При составлении данного письма Участник должен учесть, что сокрытие любой информации о наличии </w:t>
      </w:r>
      <w:r w:rsidR="009A1E35" w:rsidRPr="008E3A08">
        <w:rPr>
          <w:rFonts w:eastAsia="Calibri"/>
          <w:sz w:val="24"/>
          <w:szCs w:val="24"/>
          <w:lang w:eastAsia="en-US"/>
        </w:rPr>
        <w:t>конфликта интересов и</w:t>
      </w:r>
      <w:r w:rsidR="00865FB2" w:rsidRPr="008E3A08">
        <w:rPr>
          <w:rFonts w:eastAsia="Calibri"/>
          <w:sz w:val="24"/>
          <w:szCs w:val="24"/>
          <w:lang w:val="ru-RU" w:eastAsia="en-US"/>
        </w:rPr>
        <w:t>/или</w:t>
      </w:r>
      <w:r w:rsidR="009A1E35" w:rsidRPr="008E3A08">
        <w:rPr>
          <w:rFonts w:eastAsia="Calibri"/>
          <w:sz w:val="24"/>
          <w:szCs w:val="24"/>
          <w:lang w:eastAsia="en-US"/>
        </w:rPr>
        <w:t xml:space="preserve"> </w:t>
      </w:r>
      <w:r w:rsidR="009A1E35" w:rsidRPr="008E3A08">
        <w:rPr>
          <w:sz w:val="24"/>
          <w:szCs w:val="24"/>
        </w:rPr>
        <w:t>связей</w:t>
      </w:r>
      <w:r w:rsidRPr="008E3A08">
        <w:rPr>
          <w:sz w:val="24"/>
          <w:szCs w:val="24"/>
        </w:rPr>
        <w:t>, носящих характер аффилированности между Участником и любыми лицам так или иначе связанными с Заказчиком</w:t>
      </w:r>
      <w:r w:rsidR="000714A6" w:rsidRPr="008E3A08">
        <w:rPr>
          <w:sz w:val="24"/>
          <w:szCs w:val="24"/>
          <w:lang w:val="ru-RU"/>
        </w:rPr>
        <w:t>(ами)</w:t>
      </w:r>
      <w:r w:rsidRPr="008E3A08">
        <w:rPr>
          <w:sz w:val="24"/>
          <w:szCs w:val="24"/>
        </w:rPr>
        <w:t xml:space="preserve">, Организатором, или иной организацией, подготовившей проектную документацию, спецификацию и другие документы, непосредственно связанные с проведением </w:t>
      </w:r>
      <w:r w:rsidR="00423F92" w:rsidRPr="008E3A08">
        <w:rPr>
          <w:sz w:val="24"/>
          <w:szCs w:val="24"/>
        </w:rPr>
        <w:t>данно</w:t>
      </w:r>
      <w:r w:rsidR="00423F92" w:rsidRPr="008E3A08">
        <w:rPr>
          <w:sz w:val="24"/>
          <w:szCs w:val="24"/>
          <w:lang w:val="ru-RU"/>
        </w:rPr>
        <w:t>й</w:t>
      </w:r>
      <w:r w:rsidR="00423F92" w:rsidRPr="008E3A08">
        <w:rPr>
          <w:sz w:val="24"/>
          <w:szCs w:val="24"/>
        </w:rPr>
        <w:t xml:space="preserve"> </w:t>
      </w:r>
      <w:r w:rsidR="00423F92" w:rsidRPr="008E3A08">
        <w:rPr>
          <w:sz w:val="24"/>
          <w:szCs w:val="24"/>
          <w:lang w:val="ru-RU"/>
        </w:rPr>
        <w:t>закупки</w:t>
      </w:r>
      <w:r w:rsidR="00423F92" w:rsidRPr="008E3A08">
        <w:rPr>
          <w:sz w:val="24"/>
          <w:szCs w:val="24"/>
        </w:rPr>
        <w:t xml:space="preserve"> </w:t>
      </w:r>
      <w:r w:rsidRPr="008E3A08">
        <w:rPr>
          <w:sz w:val="24"/>
          <w:szCs w:val="24"/>
        </w:rPr>
        <w:t xml:space="preserve">может быть признано </w:t>
      </w:r>
      <w:r w:rsidR="00423F92" w:rsidRPr="008E3A08">
        <w:rPr>
          <w:sz w:val="24"/>
          <w:szCs w:val="24"/>
          <w:lang w:val="ru-RU"/>
        </w:rPr>
        <w:t>закупочной</w:t>
      </w:r>
      <w:r w:rsidRPr="008E3A08">
        <w:rPr>
          <w:sz w:val="24"/>
          <w:szCs w:val="24"/>
        </w:rPr>
        <w:t xml:space="preserve"> комиссией существенным нарушением условий </w:t>
      </w:r>
      <w:r w:rsidR="00423F92" w:rsidRPr="008E3A08">
        <w:rPr>
          <w:sz w:val="24"/>
          <w:szCs w:val="24"/>
        </w:rPr>
        <w:t>данно</w:t>
      </w:r>
      <w:r w:rsidR="00423F92" w:rsidRPr="008E3A08">
        <w:rPr>
          <w:sz w:val="24"/>
          <w:szCs w:val="24"/>
          <w:lang w:val="ru-RU"/>
        </w:rPr>
        <w:t>й</w:t>
      </w:r>
      <w:r w:rsidR="00423F92" w:rsidRPr="008E3A08">
        <w:rPr>
          <w:sz w:val="24"/>
          <w:szCs w:val="24"/>
        </w:rPr>
        <w:t xml:space="preserve"> </w:t>
      </w:r>
      <w:r w:rsidR="00423F92" w:rsidRPr="008E3A08">
        <w:rPr>
          <w:sz w:val="24"/>
          <w:szCs w:val="24"/>
          <w:lang w:val="ru-RU"/>
        </w:rPr>
        <w:t>закупки</w:t>
      </w:r>
      <w:r w:rsidRPr="008E3A08">
        <w:rPr>
          <w:sz w:val="24"/>
          <w:szCs w:val="24"/>
        </w:rPr>
        <w:t xml:space="preserve">, и повлечь отклонение Заявки такого Участника. </w:t>
      </w:r>
    </w:p>
    <w:bookmarkEnd w:id="403"/>
    <w:bookmarkEnd w:id="404"/>
    <w:bookmarkEnd w:id="405"/>
    <w:bookmarkEnd w:id="406"/>
    <w:bookmarkEnd w:id="407"/>
    <w:p w:rsidR="00211593" w:rsidRPr="008E3A08" w:rsidRDefault="00211593" w:rsidP="00514096">
      <w:pPr>
        <w:tabs>
          <w:tab w:val="left" w:pos="567"/>
          <w:tab w:val="left" w:pos="1985"/>
        </w:tabs>
        <w:ind w:right="34" w:firstLine="0"/>
      </w:pPr>
    </w:p>
    <w:p w:rsidR="00211593" w:rsidRPr="008E3A08" w:rsidRDefault="00211593"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8E3A08" w:rsidSect="00875177">
          <w:pgSz w:w="11906" w:h="16838" w:code="9"/>
          <w:pgMar w:top="680" w:right="567" w:bottom="539" w:left="1134" w:header="680" w:footer="278" w:gutter="0"/>
          <w:cols w:space="708"/>
          <w:titlePg/>
          <w:docGrid w:linePitch="360"/>
        </w:sectPr>
      </w:pPr>
      <w:bookmarkStart w:id="494" w:name="_Toc318208007"/>
    </w:p>
    <w:p w:rsidR="00211593" w:rsidRPr="008E3A08" w:rsidRDefault="005734D7"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495" w:name="_Toc423423680"/>
      <w:bookmarkStart w:id="496" w:name="_Ref440272035"/>
      <w:bookmarkStart w:id="497" w:name="_Ref440274733"/>
      <w:bookmarkStart w:id="498" w:name="_Toc441131134"/>
      <w:bookmarkStart w:id="499" w:name="_Ref444182520"/>
      <w:bookmarkStart w:id="500" w:name="_Toc229057815"/>
      <w:r w:rsidRPr="008E3A08">
        <w:rPr>
          <w:sz w:val="24"/>
          <w:szCs w:val="24"/>
          <w:lang w:val="ru-RU"/>
        </w:rPr>
        <w:lastRenderedPageBreak/>
        <w:t>С</w:t>
      </w:r>
      <w:r w:rsidRPr="008E3A08">
        <w:rPr>
          <w:sz w:val="24"/>
          <w:szCs w:val="24"/>
        </w:rPr>
        <w:t>правка о цепочке собственников участника закупочной процедуры, включая бенефициаров (в том числе конечных)</w:t>
      </w:r>
      <w:r w:rsidR="00211593" w:rsidRPr="008E3A08">
        <w:rPr>
          <w:sz w:val="24"/>
          <w:szCs w:val="24"/>
        </w:rPr>
        <w:t xml:space="preserve"> (форма </w:t>
      </w:r>
      <w:r w:rsidR="003B5265">
        <w:rPr>
          <w:sz w:val="24"/>
          <w:szCs w:val="24"/>
          <w:lang w:val="ru-RU"/>
        </w:rPr>
        <w:t>6</w:t>
      </w:r>
      <w:r w:rsidR="00211593" w:rsidRPr="008E3A08">
        <w:rPr>
          <w:sz w:val="24"/>
          <w:szCs w:val="24"/>
        </w:rPr>
        <w:t>)</w:t>
      </w:r>
      <w:bookmarkEnd w:id="494"/>
      <w:bookmarkEnd w:id="495"/>
      <w:bookmarkEnd w:id="496"/>
      <w:bookmarkEnd w:id="497"/>
      <w:bookmarkEnd w:id="498"/>
      <w:bookmarkEnd w:id="499"/>
      <w:bookmarkEnd w:id="500"/>
    </w:p>
    <w:p w:rsidR="00211593" w:rsidRPr="008E3A08" w:rsidRDefault="005734D7" w:rsidP="00B44C97">
      <w:pPr>
        <w:pStyle w:val="3"/>
        <w:numPr>
          <w:ilvl w:val="2"/>
          <w:numId w:val="28"/>
        </w:numPr>
        <w:tabs>
          <w:tab w:val="left" w:pos="567"/>
          <w:tab w:val="left" w:pos="1985"/>
        </w:tabs>
        <w:ind w:left="0" w:right="34" w:firstLine="0"/>
        <w:rPr>
          <w:sz w:val="24"/>
          <w:szCs w:val="24"/>
        </w:rPr>
      </w:pPr>
      <w:bookmarkStart w:id="501" w:name="_Toc343690584"/>
      <w:bookmarkStart w:id="502" w:name="_Toc372294428"/>
      <w:bookmarkStart w:id="503" w:name="_Toc379288896"/>
      <w:bookmarkStart w:id="504" w:name="_Toc384734780"/>
      <w:bookmarkStart w:id="505" w:name="_Toc396984078"/>
      <w:bookmarkStart w:id="506" w:name="_Toc423423681"/>
      <w:bookmarkStart w:id="507" w:name="_Toc439170710"/>
      <w:bookmarkStart w:id="508" w:name="_Toc439172812"/>
      <w:bookmarkStart w:id="509" w:name="_Toc439173253"/>
      <w:bookmarkStart w:id="510" w:name="_Toc439238249"/>
      <w:bookmarkStart w:id="511" w:name="_Toc439252796"/>
      <w:bookmarkStart w:id="512" w:name="_Toc439323770"/>
      <w:bookmarkStart w:id="513" w:name="_Toc440361405"/>
      <w:bookmarkStart w:id="514" w:name="_Toc440376287"/>
      <w:bookmarkStart w:id="515" w:name="_Toc440382545"/>
      <w:bookmarkStart w:id="516" w:name="_Toc440447215"/>
      <w:bookmarkStart w:id="517" w:name="_Toc440632376"/>
      <w:bookmarkStart w:id="518" w:name="_Toc440875148"/>
      <w:bookmarkStart w:id="519" w:name="_Toc441131135"/>
      <w:bookmarkStart w:id="520" w:name="_Toc441572140"/>
      <w:bookmarkStart w:id="521" w:name="_Toc441575232"/>
      <w:bookmarkStart w:id="522" w:name="_Toc442195898"/>
      <w:bookmarkStart w:id="523" w:name="_Toc442251940"/>
      <w:bookmarkStart w:id="524" w:name="_Toc442258889"/>
      <w:bookmarkStart w:id="525" w:name="_Toc442259129"/>
      <w:bookmarkStart w:id="526" w:name="_Toc447292892"/>
      <w:bookmarkStart w:id="527" w:name="_Toc461808964"/>
      <w:bookmarkStart w:id="528" w:name="_Toc463514796"/>
      <w:bookmarkStart w:id="529" w:name="_Toc466967523"/>
      <w:bookmarkStart w:id="530" w:name="_Toc467574715"/>
      <w:bookmarkStart w:id="531" w:name="_Toc468441758"/>
      <w:bookmarkStart w:id="532" w:name="_Toc469480233"/>
      <w:bookmarkStart w:id="533" w:name="_Toc472409262"/>
      <w:bookmarkStart w:id="534" w:name="_Toc498417409"/>
      <w:bookmarkStart w:id="535" w:name="_Toc498509285"/>
      <w:bookmarkStart w:id="536" w:name="_Toc524939641"/>
      <w:bookmarkStart w:id="537" w:name="_Toc535853830"/>
      <w:bookmarkStart w:id="538" w:name="_Toc536020461"/>
      <w:bookmarkStart w:id="539" w:name="_Toc229057816"/>
      <w:r w:rsidRPr="008E3A08">
        <w:rPr>
          <w:sz w:val="24"/>
          <w:szCs w:val="24"/>
        </w:rPr>
        <w:t xml:space="preserve">Форма </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8E3A08">
        <w:rPr>
          <w:sz w:val="24"/>
          <w:szCs w:val="24"/>
          <w:lang w:val="ru-RU"/>
        </w:rPr>
        <w:t>с</w:t>
      </w:r>
      <w:r w:rsidRPr="008E3A08">
        <w:rPr>
          <w:sz w:val="24"/>
          <w:szCs w:val="24"/>
        </w:rPr>
        <w:t>правк</w:t>
      </w:r>
      <w:r w:rsidRPr="008E3A08">
        <w:rPr>
          <w:sz w:val="24"/>
          <w:szCs w:val="24"/>
          <w:lang w:val="ru-RU"/>
        </w:rPr>
        <w:t>и</w:t>
      </w:r>
      <w:r w:rsidRPr="008E3A08">
        <w:rPr>
          <w:sz w:val="24"/>
          <w:szCs w:val="24"/>
        </w:rPr>
        <w:t xml:space="preserve"> о цепочке собственников участника закупочной процедуры, включая бенефициаров (в том числе конечных)</w:t>
      </w:r>
      <w:bookmarkEnd w:id="534"/>
      <w:bookmarkEnd w:id="535"/>
      <w:bookmarkEnd w:id="536"/>
      <w:bookmarkEnd w:id="537"/>
      <w:bookmarkEnd w:id="538"/>
      <w:bookmarkEnd w:id="539"/>
    </w:p>
    <w:p w:rsidR="00211593" w:rsidRPr="008E3A08" w:rsidRDefault="00211593" w:rsidP="00514096">
      <w:pPr>
        <w:tabs>
          <w:tab w:val="left" w:pos="567"/>
          <w:tab w:val="left" w:pos="1985"/>
          <w:tab w:val="left" w:pos="4757"/>
        </w:tabs>
        <w:ind w:right="34" w:firstLine="0"/>
        <w:jc w:val="left"/>
      </w:pPr>
      <w:r w:rsidRPr="008E3A08">
        <w:t xml:space="preserve">Приложение </w:t>
      </w:r>
      <w:r w:rsidR="003B5265">
        <w:t>6</w:t>
      </w:r>
      <w:r w:rsidRPr="008E3A08">
        <w:t xml:space="preserve"> к письму о подаче оферты</w:t>
      </w:r>
      <w:r w:rsidRPr="008E3A08">
        <w:br/>
        <w:t>от «____»_____________ г. №__________</w:t>
      </w:r>
    </w:p>
    <w:p w:rsidR="00E964CF" w:rsidRPr="008E3A08" w:rsidRDefault="00E964CF" w:rsidP="00514096">
      <w:pPr>
        <w:tabs>
          <w:tab w:val="left" w:pos="567"/>
          <w:tab w:val="left" w:pos="1985"/>
        </w:tabs>
        <w:ind w:right="34" w:firstLine="0"/>
        <w:jc w:val="center"/>
        <w:rPr>
          <w:b/>
          <w:sz w:val="12"/>
          <w:szCs w:val="12"/>
        </w:rPr>
      </w:pPr>
    </w:p>
    <w:p w:rsidR="00375ED1" w:rsidRPr="008E3A08" w:rsidRDefault="00375ED1" w:rsidP="00375ED1">
      <w:pPr>
        <w:tabs>
          <w:tab w:val="left" w:pos="567"/>
          <w:tab w:val="left" w:pos="1985"/>
        </w:tabs>
        <w:ind w:right="34" w:firstLine="0"/>
        <w:jc w:val="center"/>
        <w:rPr>
          <w:b/>
          <w:szCs w:val="24"/>
        </w:rPr>
      </w:pPr>
      <w:bookmarkStart w:id="540" w:name="_Toc329588495"/>
      <w:r w:rsidRPr="008E3A08">
        <w:rPr>
          <w:b/>
          <w:szCs w:val="24"/>
        </w:rPr>
        <w:t>Справка о цепочке собственников участника закупочной процедуры, включая бенефициаров (в том числе конечных) *</w:t>
      </w:r>
    </w:p>
    <w:p w:rsidR="00375ED1" w:rsidRPr="008E3A08" w:rsidRDefault="00375ED1" w:rsidP="00375ED1">
      <w:pPr>
        <w:tabs>
          <w:tab w:val="left" w:pos="567"/>
          <w:tab w:val="left" w:pos="1985"/>
        </w:tabs>
        <w:ind w:right="34" w:firstLine="0"/>
        <w:jc w:val="center"/>
        <w:rPr>
          <w:b/>
          <w:sz w:val="12"/>
          <w:szCs w:val="12"/>
        </w:rPr>
      </w:pPr>
    </w:p>
    <w:p w:rsidR="00375ED1" w:rsidRPr="008E3A08" w:rsidRDefault="00375ED1" w:rsidP="00375ED1">
      <w:pPr>
        <w:tabs>
          <w:tab w:val="left" w:pos="567"/>
          <w:tab w:val="left" w:pos="1985"/>
        </w:tabs>
        <w:ind w:right="34" w:firstLine="0"/>
        <w:rPr>
          <w:color w:val="000000"/>
        </w:rPr>
      </w:pPr>
      <w:r w:rsidRPr="008E3A08">
        <w:rPr>
          <w:color w:val="000000"/>
        </w:rPr>
        <w:t>Наименование и адрес Участника: __________________________________________</w:t>
      </w:r>
    </w:p>
    <w:p w:rsidR="00375ED1" w:rsidRPr="008E3A08" w:rsidRDefault="00375ED1" w:rsidP="00375ED1">
      <w:pPr>
        <w:tabs>
          <w:tab w:val="left" w:pos="567"/>
          <w:tab w:val="left" w:pos="1985"/>
        </w:tabs>
        <w:ind w:right="34" w:firstLine="0"/>
        <w:rPr>
          <w:color w:val="000000"/>
          <w:sz w:val="10"/>
          <w:szCs w:val="1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375ED1" w:rsidRPr="008E3A08" w:rsidTr="007F08CC">
        <w:trPr>
          <w:trHeight w:val="331"/>
        </w:trPr>
        <w:tc>
          <w:tcPr>
            <w:tcW w:w="453" w:type="dxa"/>
            <w:vMerge w:val="restart"/>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color w:val="000000"/>
                <w:sz w:val="16"/>
                <w:szCs w:val="16"/>
              </w:rPr>
              <w:t>№№</w:t>
            </w:r>
          </w:p>
        </w:tc>
        <w:tc>
          <w:tcPr>
            <w:tcW w:w="5643" w:type="dxa"/>
            <w:gridSpan w:val="6"/>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Информация о цепочке собственников участника закупки, включая бенефициаров (в том числе конечных)</w:t>
            </w:r>
          </w:p>
        </w:tc>
      </w:tr>
      <w:tr w:rsidR="00375ED1" w:rsidRPr="008E3A08" w:rsidTr="007F08CC">
        <w:trPr>
          <w:trHeight w:val="847"/>
        </w:trPr>
        <w:tc>
          <w:tcPr>
            <w:tcW w:w="453" w:type="dxa"/>
            <w:vMerge/>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 xml:space="preserve">ИНН </w:t>
            </w:r>
          </w:p>
        </w:tc>
        <w:tc>
          <w:tcPr>
            <w:tcW w:w="567"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ОГРН</w:t>
            </w:r>
          </w:p>
        </w:tc>
        <w:tc>
          <w:tcPr>
            <w:tcW w:w="1135"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Наименование краткое</w:t>
            </w:r>
          </w:p>
        </w:tc>
        <w:tc>
          <w:tcPr>
            <w:tcW w:w="879"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КОД ОКВЭД</w:t>
            </w:r>
          </w:p>
        </w:tc>
        <w:tc>
          <w:tcPr>
            <w:tcW w:w="1076"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Ф.И.О. руководителя</w:t>
            </w:r>
          </w:p>
        </w:tc>
        <w:tc>
          <w:tcPr>
            <w:tcW w:w="141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w:t>
            </w:r>
          </w:p>
        </w:tc>
        <w:tc>
          <w:tcPr>
            <w:tcW w:w="55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ИНН</w:t>
            </w:r>
          </w:p>
        </w:tc>
        <w:tc>
          <w:tcPr>
            <w:tcW w:w="709"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ОГРН</w:t>
            </w:r>
          </w:p>
        </w:tc>
        <w:tc>
          <w:tcPr>
            <w:tcW w:w="113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Наименование / Ф.И.О.</w:t>
            </w:r>
          </w:p>
        </w:tc>
        <w:tc>
          <w:tcPr>
            <w:tcW w:w="1143"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Адрес регистрации</w:t>
            </w:r>
          </w:p>
        </w:tc>
        <w:tc>
          <w:tcPr>
            <w:tcW w:w="1418"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Руководитель / участник /</w:t>
            </w:r>
            <w:r w:rsidRPr="008E3A08">
              <w:rPr>
                <w:b/>
                <w:color w:val="000000"/>
                <w:sz w:val="16"/>
                <w:szCs w:val="16"/>
              </w:rPr>
              <w:br/>
              <w:t xml:space="preserve">акционер / </w:t>
            </w:r>
            <w:r w:rsidRPr="008E3A08">
              <w:rPr>
                <w:b/>
                <w:color w:val="000000"/>
                <w:sz w:val="16"/>
                <w:szCs w:val="16"/>
              </w:rPr>
              <w:br/>
              <w:t>бенефициар</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 xml:space="preserve">Размер доли (для участников/ акционеров/ бенефициаров) </w:t>
            </w:r>
          </w:p>
        </w:tc>
        <w:tc>
          <w:tcPr>
            <w:tcW w:w="1417" w:type="dxa"/>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Информация о подтверждающих документах (наименование, реквизиты и т.д.)</w:t>
            </w:r>
          </w:p>
        </w:tc>
      </w:tr>
      <w:tr w:rsidR="00375ED1" w:rsidRPr="008E3A08" w:rsidTr="007F08CC">
        <w:trPr>
          <w:trHeight w:val="225"/>
        </w:trPr>
        <w:tc>
          <w:tcPr>
            <w:tcW w:w="453"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w:t>
            </w:r>
          </w:p>
        </w:tc>
        <w:tc>
          <w:tcPr>
            <w:tcW w:w="56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2</w:t>
            </w:r>
          </w:p>
        </w:tc>
        <w:tc>
          <w:tcPr>
            <w:tcW w:w="567"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3</w:t>
            </w:r>
          </w:p>
        </w:tc>
        <w:tc>
          <w:tcPr>
            <w:tcW w:w="1135"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4</w:t>
            </w:r>
          </w:p>
        </w:tc>
        <w:tc>
          <w:tcPr>
            <w:tcW w:w="879"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5</w:t>
            </w:r>
          </w:p>
        </w:tc>
        <w:tc>
          <w:tcPr>
            <w:tcW w:w="1076"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6</w:t>
            </w:r>
          </w:p>
        </w:tc>
        <w:tc>
          <w:tcPr>
            <w:tcW w:w="141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7</w:t>
            </w:r>
          </w:p>
        </w:tc>
        <w:tc>
          <w:tcPr>
            <w:tcW w:w="570"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8</w:t>
            </w:r>
          </w:p>
        </w:tc>
        <w:tc>
          <w:tcPr>
            <w:tcW w:w="55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9</w:t>
            </w:r>
          </w:p>
        </w:tc>
        <w:tc>
          <w:tcPr>
            <w:tcW w:w="709"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10</w:t>
            </w:r>
          </w:p>
        </w:tc>
        <w:tc>
          <w:tcPr>
            <w:tcW w:w="113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w:t>
            </w:r>
          </w:p>
        </w:tc>
        <w:tc>
          <w:tcPr>
            <w:tcW w:w="1143"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12</w:t>
            </w:r>
          </w:p>
        </w:tc>
        <w:tc>
          <w:tcPr>
            <w:tcW w:w="1418" w:type="dxa"/>
            <w:shd w:val="clear" w:color="auto" w:fill="auto"/>
            <w:vAlign w:val="bottom"/>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13</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14</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15</w:t>
            </w:r>
          </w:p>
        </w:tc>
        <w:tc>
          <w:tcPr>
            <w:tcW w:w="1417" w:type="dxa"/>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w:t>
            </w: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1.1.3</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1.1.3.1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1.1.3.2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lang w:val="en-US"/>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1.2.1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1.2.2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1.2.3</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1.3</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p>
        </w:tc>
        <w:tc>
          <w:tcPr>
            <w:tcW w:w="1276" w:type="dxa"/>
            <w:shd w:val="clear" w:color="auto" w:fill="auto"/>
            <w:vAlign w:val="bottom"/>
          </w:tcPr>
          <w:p w:rsidR="00375ED1" w:rsidRPr="008E3A08" w:rsidRDefault="00375ED1" w:rsidP="007F08CC">
            <w:pPr>
              <w:tabs>
                <w:tab w:val="left" w:pos="567"/>
                <w:tab w:val="left" w:pos="1985"/>
              </w:tabs>
              <w:ind w:right="34" w:firstLine="0"/>
              <w:jc w:val="center"/>
              <w:rPr>
                <w:b/>
                <w:bCs/>
                <w:color w:val="000000"/>
                <w:sz w:val="16"/>
                <w:szCs w:val="16"/>
              </w:rPr>
            </w:pPr>
          </w:p>
        </w:tc>
        <w:tc>
          <w:tcPr>
            <w:tcW w:w="1417" w:type="dxa"/>
          </w:tcPr>
          <w:p w:rsidR="00375ED1" w:rsidRPr="008E3A08" w:rsidRDefault="00375ED1" w:rsidP="007F08CC">
            <w:pPr>
              <w:tabs>
                <w:tab w:val="left" w:pos="567"/>
                <w:tab w:val="left" w:pos="1985"/>
              </w:tabs>
              <w:ind w:right="34" w:firstLine="0"/>
              <w:jc w:val="center"/>
              <w:rPr>
                <w:b/>
                <w:bCs/>
                <w:color w:val="000000"/>
                <w:sz w:val="16"/>
                <w:szCs w:val="16"/>
              </w:rPr>
            </w:pPr>
          </w:p>
        </w:tc>
      </w:tr>
    </w:tbl>
    <w:p w:rsidR="00375ED1" w:rsidRPr="008E3A08" w:rsidRDefault="00375ED1" w:rsidP="00375ED1">
      <w:pPr>
        <w:tabs>
          <w:tab w:val="left" w:pos="567"/>
          <w:tab w:val="left" w:pos="1985"/>
        </w:tabs>
        <w:ind w:right="11083" w:firstLine="0"/>
        <w:jc w:val="center"/>
        <w:rPr>
          <w:color w:val="000000"/>
        </w:rPr>
      </w:pPr>
      <w:r w:rsidRPr="008E3A08">
        <w:rPr>
          <w:color w:val="000000"/>
        </w:rPr>
        <w:t>____________________________________</w:t>
      </w:r>
    </w:p>
    <w:p w:rsidR="00375ED1" w:rsidRPr="008E3A08" w:rsidRDefault="00375ED1" w:rsidP="00375ED1">
      <w:pPr>
        <w:tabs>
          <w:tab w:val="left" w:pos="567"/>
          <w:tab w:val="left" w:pos="1985"/>
        </w:tabs>
        <w:ind w:right="11083" w:firstLine="0"/>
        <w:jc w:val="center"/>
        <w:rPr>
          <w:color w:val="000000"/>
          <w:vertAlign w:val="superscript"/>
        </w:rPr>
      </w:pPr>
      <w:r w:rsidRPr="008E3A08">
        <w:rPr>
          <w:color w:val="000000"/>
          <w:vertAlign w:val="superscript"/>
        </w:rPr>
        <w:t>(подпись, М.П.)</w:t>
      </w:r>
    </w:p>
    <w:p w:rsidR="00375ED1" w:rsidRPr="008E3A08" w:rsidRDefault="00375ED1" w:rsidP="00375ED1">
      <w:pPr>
        <w:tabs>
          <w:tab w:val="left" w:pos="567"/>
          <w:tab w:val="left" w:pos="1985"/>
        </w:tabs>
        <w:ind w:right="11083" w:firstLine="0"/>
        <w:jc w:val="center"/>
        <w:rPr>
          <w:color w:val="000000"/>
        </w:rPr>
      </w:pPr>
      <w:r w:rsidRPr="008E3A08">
        <w:rPr>
          <w:color w:val="000000"/>
        </w:rPr>
        <w:t>____________________________________</w:t>
      </w:r>
    </w:p>
    <w:p w:rsidR="00375ED1" w:rsidRPr="008E3A08" w:rsidRDefault="00375ED1" w:rsidP="00375ED1">
      <w:pPr>
        <w:tabs>
          <w:tab w:val="left" w:pos="567"/>
          <w:tab w:val="left" w:pos="1985"/>
        </w:tabs>
        <w:ind w:right="11083" w:firstLine="0"/>
        <w:jc w:val="center"/>
      </w:pPr>
      <w:r w:rsidRPr="008E3A08">
        <w:rPr>
          <w:color w:val="000000"/>
          <w:vertAlign w:val="superscript"/>
        </w:rPr>
        <w:t>(фамилия, имя, отчество подписавшего, должность)</w:t>
      </w:r>
    </w:p>
    <w:p w:rsidR="00375ED1" w:rsidRPr="008E3A08" w:rsidRDefault="00375ED1" w:rsidP="00375ED1">
      <w:pPr>
        <w:pBdr>
          <w:bottom w:val="single" w:sz="4" w:space="1" w:color="auto"/>
        </w:pBdr>
        <w:shd w:val="clear" w:color="auto" w:fill="E0E0E0"/>
        <w:tabs>
          <w:tab w:val="left" w:pos="567"/>
          <w:tab w:val="left" w:pos="1985"/>
        </w:tabs>
        <w:ind w:right="34" w:firstLine="0"/>
        <w:jc w:val="center"/>
        <w:rPr>
          <w:b/>
          <w:color w:val="000000"/>
          <w:spacing w:val="36"/>
        </w:rPr>
      </w:pPr>
      <w:r w:rsidRPr="008E3A08">
        <w:rPr>
          <w:b/>
          <w:color w:val="000000"/>
          <w:spacing w:val="36"/>
        </w:rPr>
        <w:t>конец формы</w:t>
      </w:r>
    </w:p>
    <w:p w:rsidR="00375ED1" w:rsidRPr="008E3A08" w:rsidRDefault="00375ED1" w:rsidP="00375ED1">
      <w:pPr>
        <w:pStyle w:val="3"/>
        <w:numPr>
          <w:ilvl w:val="2"/>
          <w:numId w:val="28"/>
        </w:numPr>
        <w:tabs>
          <w:tab w:val="left" w:pos="567"/>
          <w:tab w:val="left" w:pos="1985"/>
        </w:tabs>
        <w:ind w:left="0" w:right="34" w:firstLine="0"/>
        <w:rPr>
          <w:sz w:val="22"/>
        </w:rPr>
        <w:sectPr w:rsidR="00375ED1" w:rsidRPr="008E3A08" w:rsidSect="005734D7">
          <w:pgSz w:w="16838" w:h="11906" w:orient="landscape" w:code="9"/>
          <w:pgMar w:top="709" w:right="680" w:bottom="567" w:left="539" w:header="680" w:footer="278" w:gutter="0"/>
          <w:cols w:space="708"/>
          <w:titlePg/>
          <w:docGrid w:linePitch="360"/>
        </w:sectPr>
      </w:pPr>
    </w:p>
    <w:p w:rsidR="00375ED1" w:rsidRPr="008E3A08" w:rsidRDefault="00375ED1" w:rsidP="00375ED1">
      <w:pPr>
        <w:pStyle w:val="3"/>
        <w:numPr>
          <w:ilvl w:val="2"/>
          <w:numId w:val="28"/>
        </w:numPr>
        <w:tabs>
          <w:tab w:val="left" w:pos="567"/>
          <w:tab w:val="left" w:pos="1985"/>
        </w:tabs>
        <w:ind w:left="0" w:right="34" w:firstLine="0"/>
        <w:rPr>
          <w:sz w:val="24"/>
          <w:szCs w:val="24"/>
        </w:rPr>
      </w:pPr>
      <w:bookmarkStart w:id="541" w:name="_Toc343690585"/>
      <w:bookmarkStart w:id="542" w:name="_Toc372294429"/>
      <w:bookmarkStart w:id="543" w:name="_Toc379288897"/>
      <w:bookmarkStart w:id="544" w:name="_Toc384734781"/>
      <w:bookmarkStart w:id="545" w:name="_Toc396984079"/>
      <w:bookmarkStart w:id="546" w:name="_Toc423423682"/>
      <w:bookmarkStart w:id="547" w:name="_Toc439170711"/>
      <w:bookmarkStart w:id="548" w:name="_Toc439172813"/>
      <w:bookmarkStart w:id="549" w:name="_Toc439173254"/>
      <w:bookmarkStart w:id="550" w:name="_Toc439238250"/>
      <w:bookmarkStart w:id="551" w:name="_Toc439252797"/>
      <w:bookmarkStart w:id="552" w:name="_Toc439323771"/>
      <w:bookmarkStart w:id="553" w:name="_Toc440361406"/>
      <w:bookmarkStart w:id="554" w:name="_Toc440376288"/>
      <w:bookmarkStart w:id="555" w:name="_Toc440382546"/>
      <w:bookmarkStart w:id="556" w:name="_Toc440447216"/>
      <w:bookmarkStart w:id="557" w:name="_Toc440632377"/>
      <w:bookmarkStart w:id="558" w:name="_Toc440875149"/>
      <w:bookmarkStart w:id="559" w:name="_Toc441131136"/>
      <w:bookmarkStart w:id="560" w:name="_Toc441572141"/>
      <w:bookmarkStart w:id="561" w:name="_Toc441575233"/>
      <w:bookmarkStart w:id="562" w:name="_Toc442195899"/>
      <w:bookmarkStart w:id="563" w:name="_Toc442251941"/>
      <w:bookmarkStart w:id="564" w:name="_Toc442258890"/>
      <w:bookmarkStart w:id="565" w:name="_Toc442259130"/>
      <w:bookmarkStart w:id="566" w:name="_Toc442265441"/>
      <w:bookmarkStart w:id="567" w:name="_Toc447292647"/>
      <w:bookmarkStart w:id="568" w:name="_Toc461809093"/>
      <w:bookmarkStart w:id="569" w:name="_Toc463514512"/>
      <w:bookmarkStart w:id="570" w:name="_Toc466908632"/>
      <w:bookmarkStart w:id="571" w:name="_Toc468196571"/>
      <w:bookmarkStart w:id="572" w:name="_Toc468446652"/>
      <w:bookmarkStart w:id="573" w:name="_Toc468446846"/>
      <w:bookmarkStart w:id="574" w:name="_Toc469479702"/>
      <w:bookmarkStart w:id="575" w:name="_Toc471986652"/>
      <w:bookmarkStart w:id="576" w:name="_Toc498509286"/>
      <w:bookmarkStart w:id="577" w:name="_Toc524939642"/>
      <w:bookmarkStart w:id="578" w:name="_Toc535853831"/>
      <w:bookmarkStart w:id="579" w:name="_Toc536020462"/>
      <w:bookmarkStart w:id="580" w:name="_Toc229057817"/>
      <w:r w:rsidRPr="008E3A08">
        <w:rPr>
          <w:sz w:val="24"/>
          <w:szCs w:val="24"/>
        </w:rPr>
        <w:lastRenderedPageBreak/>
        <w:t>Инструкции по заполнению</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375ED1" w:rsidRPr="00002791"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 xml:space="preserve">Участник указывает дату и номер заявки в соответствии с </w:t>
      </w:r>
      <w:r w:rsidRPr="00002791">
        <w:rPr>
          <w:sz w:val="24"/>
          <w:szCs w:val="24"/>
        </w:rPr>
        <w:t>письмом о подаче оферты (</w:t>
      </w:r>
      <w:r w:rsidRPr="00002791">
        <w:rPr>
          <w:sz w:val="24"/>
          <w:szCs w:val="24"/>
          <w:lang w:val="ru-RU"/>
        </w:rPr>
        <w:t xml:space="preserve">форма </w:t>
      </w:r>
      <w:r w:rsidRPr="00002791">
        <w:rPr>
          <w:sz w:val="24"/>
          <w:szCs w:val="24"/>
          <w:lang w:val="ru-RU"/>
        </w:rPr>
        <w:fldChar w:fldCharType="begin"/>
      </w:r>
      <w:r w:rsidRPr="00002791">
        <w:rPr>
          <w:sz w:val="24"/>
          <w:szCs w:val="24"/>
          <w:lang w:val="ru-RU"/>
        </w:rPr>
        <w:instrText xml:space="preserve"> REF _Ref55336310 \r \h  \* MERGEFORMAT </w:instrText>
      </w:r>
      <w:r w:rsidRPr="00002791">
        <w:rPr>
          <w:sz w:val="24"/>
          <w:szCs w:val="24"/>
          <w:lang w:val="ru-RU"/>
        </w:rPr>
      </w:r>
      <w:r w:rsidRPr="00002791">
        <w:rPr>
          <w:sz w:val="24"/>
          <w:szCs w:val="24"/>
          <w:lang w:val="ru-RU"/>
        </w:rPr>
        <w:fldChar w:fldCharType="separate"/>
      </w:r>
      <w:r w:rsidR="00002791" w:rsidRPr="00002791">
        <w:rPr>
          <w:sz w:val="24"/>
          <w:szCs w:val="24"/>
          <w:lang w:val="ru-RU"/>
        </w:rPr>
        <w:t>1.14</w:t>
      </w:r>
      <w:r w:rsidRPr="00002791">
        <w:rPr>
          <w:sz w:val="24"/>
          <w:szCs w:val="24"/>
          <w:lang w:val="ru-RU"/>
        </w:rPr>
        <w:fldChar w:fldCharType="end"/>
      </w:r>
      <w:r w:rsidRPr="00002791">
        <w:rPr>
          <w:sz w:val="24"/>
          <w:szCs w:val="24"/>
          <w:lang w:val="ru-RU"/>
        </w:rPr>
        <w:t xml:space="preserve"> текущей части</w:t>
      </w:r>
      <w:r w:rsidRPr="00002791">
        <w:rPr>
          <w:sz w:val="24"/>
          <w:szCs w:val="24"/>
        </w:rPr>
        <w:t>).</w:t>
      </w:r>
    </w:p>
    <w:p w:rsidR="00375ED1" w:rsidRPr="00002791"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napToGrid w:val="0"/>
          <w:sz w:val="24"/>
          <w:szCs w:val="24"/>
        </w:rPr>
        <w:t>Указывается полное наименование юридического лица с расшифровкой его организационно-правовой формы</w:t>
      </w:r>
      <w:r w:rsidRPr="00002791">
        <w:rPr>
          <w:snapToGrid w:val="0"/>
          <w:sz w:val="24"/>
          <w:szCs w:val="24"/>
          <w:lang w:val="ru-RU"/>
        </w:rPr>
        <w:t>,</w:t>
      </w:r>
      <w:r w:rsidRPr="00002791">
        <w:rPr>
          <w:sz w:val="24"/>
          <w:szCs w:val="24"/>
        </w:rPr>
        <w:t xml:space="preserve"> адрес</w:t>
      </w:r>
      <w:r w:rsidRPr="00002791">
        <w:rPr>
          <w:sz w:val="24"/>
          <w:szCs w:val="24"/>
          <w:lang w:val="ru-RU"/>
        </w:rPr>
        <w:t xml:space="preserve"> Участника</w:t>
      </w:r>
      <w:r w:rsidRPr="00002791">
        <w:rPr>
          <w:sz w:val="24"/>
          <w:szCs w:val="24"/>
        </w:rPr>
        <w:t>.</w:t>
      </w:r>
    </w:p>
    <w:p w:rsidR="00375ED1" w:rsidRPr="00002791"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napToGrid w:val="0"/>
          <w:sz w:val="24"/>
          <w:szCs w:val="24"/>
        </w:rPr>
        <w:t>Изменение формы справки недопустимо.</w:t>
      </w:r>
    </w:p>
    <w:p w:rsidR="00375ED1" w:rsidRPr="00002791" w:rsidRDefault="00375ED1" w:rsidP="00375ED1">
      <w:pPr>
        <w:pStyle w:val="aff0"/>
        <w:numPr>
          <w:ilvl w:val="3"/>
          <w:numId w:val="28"/>
        </w:numPr>
        <w:tabs>
          <w:tab w:val="left" w:pos="567"/>
          <w:tab w:val="left" w:pos="1985"/>
        </w:tabs>
        <w:spacing w:before="100" w:beforeAutospacing="1" w:line="240" w:lineRule="auto"/>
        <w:ind w:left="0" w:right="34" w:firstLine="1134"/>
        <w:rPr>
          <w:snapToGrid w:val="0"/>
          <w:sz w:val="24"/>
          <w:szCs w:val="24"/>
        </w:rPr>
      </w:pPr>
      <w:r w:rsidRPr="00002791">
        <w:rPr>
          <w:snapToGrid w:val="0"/>
          <w:sz w:val="24"/>
          <w:szCs w:val="24"/>
        </w:rPr>
        <w:t>Графы (поля) таблицы должны содержать информацию, касающуюся только этой графы (поля).</w:t>
      </w:r>
    </w:p>
    <w:p w:rsidR="00375ED1" w:rsidRPr="00002791"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002791">
        <w:rPr>
          <w:snapToGrid w:val="0"/>
          <w:sz w:val="24"/>
          <w:szCs w:val="24"/>
          <w:lang w:val="ru-RU"/>
        </w:rPr>
        <w:t>.</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napToGrid w:val="0"/>
          <w:sz w:val="24"/>
          <w:szCs w:val="24"/>
          <w:lang w:val="ru-RU"/>
        </w:rPr>
        <w:t xml:space="preserve">* </w:t>
      </w:r>
      <w:r w:rsidRPr="00002791">
        <w:rPr>
          <w:snapToGrid w:val="0"/>
          <w:sz w:val="24"/>
          <w:szCs w:val="24"/>
        </w:rPr>
        <w:t>В отношении контрагентов</w:t>
      </w:r>
      <w:r w:rsidRPr="00002791">
        <w:rPr>
          <w:snapToGrid w:val="0"/>
          <w:sz w:val="24"/>
          <w:szCs w:val="24"/>
          <w:lang w:val="ru-RU"/>
        </w:rPr>
        <w:t>,</w:t>
      </w:r>
      <w:r w:rsidRPr="00002791">
        <w:rPr>
          <w:snapToGrid w:val="0"/>
          <w:sz w:val="24"/>
          <w:szCs w:val="24"/>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02791">
        <w:rPr>
          <w:snapToGrid w:val="0"/>
          <w:sz w:val="24"/>
          <w:szCs w:val="24"/>
          <w:lang w:val="ru-RU"/>
        </w:rPr>
        <w:t>,</w:t>
      </w:r>
      <w:r w:rsidRPr="00002791">
        <w:rPr>
          <w:snapToGrid w:val="0"/>
          <w:sz w:val="24"/>
          <w:szCs w:val="24"/>
        </w:rPr>
        <w:t xml:space="preserve"> указываются данные о бенефициарах (в том числе конечных) и акционерах, владеющих более 5 % акций указанных обществ</w:t>
      </w:r>
      <w:r w:rsidRPr="00002791">
        <w:rPr>
          <w:snapToGrid w:val="0"/>
          <w:sz w:val="24"/>
          <w:szCs w:val="24"/>
          <w:lang w:val="ru-RU"/>
        </w:rPr>
        <w:t>,</w:t>
      </w:r>
      <w:r w:rsidRPr="00002791">
        <w:rPr>
          <w:snapToGrid w:val="0"/>
          <w:sz w:val="24"/>
          <w:szCs w:val="24"/>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w:t>
      </w:r>
      <w:r w:rsidRPr="008E3A08">
        <w:rPr>
          <w:snapToGrid w:val="0"/>
          <w:sz w:val="24"/>
          <w:szCs w:val="24"/>
        </w:rPr>
        <w:t>, владеющих пакетами акций менее 5 %, допускается указание общей информации о количестве таких акционеров.</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Разделы «ИНН» (№2) и «ОГРН» (№3) - указываются регистрационные данные Участника.</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Разделы «ИНН» (№9) и «ОГРН» (№10) - указываются регистрационные данные собственников Участника.</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«Код ОКВЭД» (№5) - указывается код (основные коды) ОКВЭД.</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«ФИО руководителя» (№6) - фамилия, отчество и имя указываются полностью.</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«Серия, номер документа, удостоверяющего личность руководителя» (№7) - паспортные данные указываются</w:t>
      </w:r>
      <w:r w:rsidRPr="008E3A08">
        <w:rPr>
          <w:b/>
          <w:sz w:val="24"/>
          <w:szCs w:val="24"/>
        </w:rPr>
        <w:t xml:space="preserve"> </w:t>
      </w:r>
      <w:r w:rsidRPr="008E3A08">
        <w:rPr>
          <w:sz w:val="24"/>
          <w:szCs w:val="24"/>
        </w:rPr>
        <w:t xml:space="preserve">в формате: </w:t>
      </w:r>
      <w:r w:rsidRPr="008E3A08">
        <w:rPr>
          <w:b/>
          <w:sz w:val="24"/>
          <w:szCs w:val="24"/>
        </w:rPr>
        <w:t>ХХХХХХХХХХ</w:t>
      </w:r>
      <w:r w:rsidRPr="008E3A08">
        <w:rPr>
          <w:sz w:val="24"/>
          <w:szCs w:val="24"/>
        </w:rPr>
        <w:t xml:space="preserve"> (10 знаков), то есть без слов «серия», «номер» и т.п.</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«Серия, номер документа, удостоверяющего личность (для физ. лиц)» (№13) - паспортные данные указываются</w:t>
      </w:r>
      <w:r w:rsidRPr="008E3A08">
        <w:rPr>
          <w:b/>
          <w:sz w:val="24"/>
          <w:szCs w:val="24"/>
        </w:rPr>
        <w:t xml:space="preserve"> </w:t>
      </w:r>
      <w:r w:rsidRPr="008E3A08">
        <w:rPr>
          <w:sz w:val="24"/>
          <w:szCs w:val="24"/>
        </w:rPr>
        <w:t xml:space="preserve">в формате: </w:t>
      </w:r>
      <w:r w:rsidRPr="008E3A08">
        <w:rPr>
          <w:b/>
          <w:sz w:val="24"/>
          <w:szCs w:val="24"/>
        </w:rPr>
        <w:t>ХХХХХХХХХХ</w:t>
      </w:r>
      <w:r w:rsidRPr="008E3A08">
        <w:rPr>
          <w:sz w:val="24"/>
          <w:szCs w:val="24"/>
        </w:rPr>
        <w:t xml:space="preserve"> (10 знаков), то есть без слов «серия», «номер» и т.п.</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 xml:space="preserve">Раздел «№» (№8) – заполняется в следующем формате: </w:t>
      </w:r>
    </w:p>
    <w:p w:rsidR="00375ED1" w:rsidRPr="008E3A08" w:rsidRDefault="00375ED1" w:rsidP="00375ED1">
      <w:pPr>
        <w:tabs>
          <w:tab w:val="left" w:pos="567"/>
          <w:tab w:val="left" w:pos="1985"/>
        </w:tabs>
        <w:ind w:right="34" w:firstLine="1701"/>
        <w:rPr>
          <w:szCs w:val="24"/>
        </w:rPr>
      </w:pPr>
      <w:r w:rsidRPr="008E3A08">
        <w:rPr>
          <w:szCs w:val="24"/>
        </w:rPr>
        <w:t>1. собственник Участника.</w:t>
      </w:r>
    </w:p>
    <w:p w:rsidR="00375ED1" w:rsidRPr="008E3A08" w:rsidRDefault="00375ED1" w:rsidP="00375ED1">
      <w:pPr>
        <w:tabs>
          <w:tab w:val="left" w:pos="567"/>
          <w:tab w:val="left" w:pos="1985"/>
        </w:tabs>
        <w:ind w:right="34" w:firstLine="1701"/>
        <w:rPr>
          <w:szCs w:val="24"/>
        </w:rPr>
      </w:pPr>
      <w:r w:rsidRPr="008E3A08">
        <w:rPr>
          <w:szCs w:val="24"/>
        </w:rPr>
        <w:t>1.1. собственник собственника №1.</w:t>
      </w:r>
    </w:p>
    <w:p w:rsidR="00375ED1" w:rsidRPr="008E3A08" w:rsidRDefault="00375ED1" w:rsidP="00375ED1">
      <w:pPr>
        <w:tabs>
          <w:tab w:val="left" w:pos="567"/>
          <w:tab w:val="left" w:pos="1985"/>
        </w:tabs>
        <w:ind w:right="34" w:firstLine="1701"/>
        <w:rPr>
          <w:szCs w:val="24"/>
        </w:rPr>
      </w:pPr>
      <w:r w:rsidRPr="008E3A08">
        <w:rPr>
          <w:szCs w:val="24"/>
        </w:rPr>
        <w:t>1.2. собственник собственника №1.</w:t>
      </w:r>
    </w:p>
    <w:p w:rsidR="00375ED1" w:rsidRPr="008E3A08" w:rsidRDefault="00375ED1" w:rsidP="00375ED1">
      <w:pPr>
        <w:tabs>
          <w:tab w:val="left" w:pos="567"/>
          <w:tab w:val="left" w:pos="1985"/>
        </w:tabs>
        <w:ind w:right="34" w:firstLine="1701"/>
        <w:rPr>
          <w:szCs w:val="24"/>
        </w:rPr>
      </w:pPr>
      <w:r w:rsidRPr="008E3A08">
        <w:rPr>
          <w:szCs w:val="24"/>
        </w:rPr>
        <w:t>1.1.1. собственник собственника №1.1.</w:t>
      </w:r>
    </w:p>
    <w:p w:rsidR="00375ED1" w:rsidRPr="008E3A08" w:rsidRDefault="00375ED1" w:rsidP="00375ED1">
      <w:pPr>
        <w:tabs>
          <w:tab w:val="left" w:pos="567"/>
          <w:tab w:val="left" w:pos="1985"/>
        </w:tabs>
        <w:ind w:right="34" w:firstLine="1701"/>
        <w:rPr>
          <w:szCs w:val="24"/>
        </w:rPr>
      </w:pPr>
      <w:r w:rsidRPr="008E3A08">
        <w:rPr>
          <w:szCs w:val="24"/>
        </w:rPr>
        <w:t>1.2.1. собственник собственника №1.2.</w:t>
      </w:r>
    </w:p>
    <w:p w:rsidR="00375ED1" w:rsidRPr="008E3A08" w:rsidRDefault="00375ED1" w:rsidP="00375ED1">
      <w:pPr>
        <w:tabs>
          <w:tab w:val="left" w:pos="567"/>
          <w:tab w:val="left" w:pos="1985"/>
        </w:tabs>
        <w:ind w:right="34" w:firstLine="1701"/>
        <w:rPr>
          <w:szCs w:val="24"/>
        </w:rPr>
      </w:pPr>
      <w:r w:rsidRPr="008E3A08">
        <w:rPr>
          <w:szCs w:val="24"/>
        </w:rPr>
        <w:t xml:space="preserve">1.2.1.1. собственник собственника 1.2.1 и так далее. </w:t>
      </w:r>
    </w:p>
    <w:p w:rsidR="00375ED1" w:rsidRPr="008E3A08" w:rsidRDefault="00375ED1" w:rsidP="00375ED1">
      <w:pPr>
        <w:tabs>
          <w:tab w:val="left" w:pos="567"/>
          <w:tab w:val="left" w:pos="1985"/>
        </w:tabs>
        <w:ind w:right="34" w:firstLine="1701"/>
        <w:rPr>
          <w:szCs w:val="24"/>
        </w:rPr>
      </w:pPr>
      <w:r w:rsidRPr="008E3A08">
        <w:rPr>
          <w:szCs w:val="24"/>
        </w:rPr>
        <w:lastRenderedPageBreak/>
        <w:t>Каждый собственник указывается в отдельной строке Формы.</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5ED1" w:rsidRPr="008E3A08" w:rsidRDefault="00375ED1" w:rsidP="00375ED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Раздел «Информация о подтверждающих документах (наименование, реквизиты и т.д.)» (№1</w:t>
      </w:r>
      <w:r w:rsidRPr="008E3A08">
        <w:rPr>
          <w:sz w:val="24"/>
          <w:szCs w:val="24"/>
          <w:lang w:val="ru-RU"/>
        </w:rPr>
        <w:t>6</w:t>
      </w:r>
      <w:r w:rsidRPr="008E3A0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E3A08">
        <w:rPr>
          <w:snapToGrid w:val="0"/>
          <w:sz w:val="24"/>
          <w:szCs w:val="24"/>
        </w:rPr>
        <w:t xml:space="preserve"> </w:t>
      </w:r>
      <w:r w:rsidRPr="008E3A08">
        <w:rPr>
          <w:snapToGrid w:val="0"/>
          <w:sz w:val="24"/>
          <w:szCs w:val="24"/>
          <w:lang w:val="ru-RU"/>
        </w:rPr>
        <w:t>(</w:t>
      </w:r>
      <w:r w:rsidRPr="008E3A08">
        <w:rPr>
          <w:snapToGrid w:val="0"/>
          <w:sz w:val="24"/>
          <w:szCs w:val="24"/>
        </w:rPr>
        <w:t xml:space="preserve">выписка из ЕГРЮЛ, ЕГРИП, решение (протокол) о назначении исполнительного органа, выписка из реестра акционеров </w:t>
      </w:r>
      <w:r w:rsidRPr="008E3A08">
        <w:rPr>
          <w:sz w:val="24"/>
          <w:szCs w:val="24"/>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8E3A08">
        <w:rPr>
          <w:sz w:val="24"/>
          <w:szCs w:val="24"/>
          <w:lang w:val="ru-RU"/>
        </w:rPr>
        <w:t>с</w:t>
      </w:r>
      <w:r w:rsidRPr="008E3A08">
        <w:rPr>
          <w:sz w:val="24"/>
          <w:szCs w:val="24"/>
        </w:rPr>
        <w:t>правк</w:t>
      </w:r>
      <w:r w:rsidRPr="008E3A08">
        <w:rPr>
          <w:sz w:val="24"/>
          <w:szCs w:val="24"/>
          <w:lang w:val="ru-RU"/>
        </w:rPr>
        <w:t>и</w:t>
      </w:r>
      <w:r w:rsidRPr="008E3A08">
        <w:rPr>
          <w:sz w:val="24"/>
          <w:szCs w:val="24"/>
        </w:rPr>
        <w:t xml:space="preserve"> о цепочке собственников участника закупочной процедуры, включая бенефициаров (в том числе конечных)</w:t>
      </w:r>
      <w:r w:rsidRPr="008E3A08">
        <w:rPr>
          <w:sz w:val="24"/>
          <w:szCs w:val="24"/>
          <w:lang w:val="ru-RU"/>
        </w:rPr>
        <w:t xml:space="preserve"> </w:t>
      </w:r>
      <w:r w:rsidRPr="008E3A08">
        <w:rPr>
          <w:sz w:val="24"/>
          <w:szCs w:val="24"/>
        </w:rPr>
        <w:t>и войти в состав Заявки.</w:t>
      </w:r>
    </w:p>
    <w:p w:rsidR="00375ED1" w:rsidRPr="008E3A08" w:rsidRDefault="00375ED1" w:rsidP="00375ED1">
      <w:pPr>
        <w:pStyle w:val="aff0"/>
        <w:numPr>
          <w:ilvl w:val="3"/>
          <w:numId w:val="28"/>
        </w:numPr>
        <w:tabs>
          <w:tab w:val="left" w:pos="567"/>
          <w:tab w:val="left" w:pos="1985"/>
        </w:tabs>
        <w:spacing w:line="240" w:lineRule="auto"/>
        <w:ind w:left="0" w:right="34" w:firstLine="0"/>
        <w:rPr>
          <w:sz w:val="24"/>
          <w:szCs w:val="24"/>
        </w:rPr>
      </w:pPr>
      <w:r w:rsidRPr="008E3A08">
        <w:rPr>
          <w:sz w:val="24"/>
          <w:szCs w:val="24"/>
          <w:lang w:val="ru-RU"/>
        </w:rPr>
        <w:br w:type="page"/>
      </w:r>
      <w:r w:rsidRPr="008E3A08">
        <w:rPr>
          <w:b/>
          <w:bCs/>
          <w:caps/>
          <w:sz w:val="24"/>
          <w:szCs w:val="24"/>
        </w:rPr>
        <w:lastRenderedPageBreak/>
        <w:t>Пример заполнения</w:t>
      </w:r>
      <w:r w:rsidRPr="008E3A08">
        <w:rPr>
          <w:bCs/>
          <w:sz w:val="24"/>
          <w:szCs w:val="24"/>
        </w:rPr>
        <w:t xml:space="preserve"> формы «Справка о цепочке собственников участника закупочной процедуры, включая бенефициаров (в том числе конечных)»</w:t>
      </w:r>
      <w:r w:rsidRPr="008E3A08">
        <w:rPr>
          <w:bCs/>
          <w:sz w:val="24"/>
          <w:szCs w:val="24"/>
          <w:lang w:val="ru-RU"/>
        </w:rPr>
        <w:t>:</w:t>
      </w:r>
    </w:p>
    <w:p w:rsidR="00375ED1" w:rsidRPr="008E3A08" w:rsidRDefault="00375ED1" w:rsidP="00375ED1">
      <w:pPr>
        <w:tabs>
          <w:tab w:val="left" w:pos="567"/>
          <w:tab w:val="left" w:pos="1985"/>
        </w:tabs>
        <w:ind w:right="34" w:firstLine="0"/>
        <w:jc w:val="center"/>
        <w:rPr>
          <w:b/>
          <w:color w:val="000000"/>
          <w:szCs w:val="24"/>
        </w:rPr>
      </w:pPr>
      <w:r w:rsidRPr="008E3A08">
        <w:rPr>
          <w:b/>
          <w:bCs/>
          <w:szCs w:val="24"/>
        </w:rPr>
        <w:t>Справка о цепочке собственников участника закупочной процедуры, включая бенефициаров (в том числе конечных)</w:t>
      </w:r>
    </w:p>
    <w:p w:rsidR="00375ED1" w:rsidRPr="008E3A08" w:rsidRDefault="00375ED1" w:rsidP="00375ED1">
      <w:pPr>
        <w:pStyle w:val="affffffe"/>
        <w:rPr>
          <w:rFonts w:ascii="Times New Roman" w:hAnsi="Times New Roman"/>
          <w:sz w:val="24"/>
          <w:szCs w:val="24"/>
        </w:rPr>
      </w:pPr>
      <w:r w:rsidRPr="008E3A08">
        <w:rPr>
          <w:rFonts w:ascii="Times New Roman" w:hAnsi="Times New Roman"/>
          <w:bCs/>
          <w:sz w:val="24"/>
          <w:szCs w:val="24"/>
          <w:lang w:val="x-none" w:eastAsia="x-none"/>
        </w:rPr>
        <w:t>Наименование и адрес Участника:</w:t>
      </w:r>
      <w:r w:rsidRPr="008E3A08">
        <w:rPr>
          <w:rFonts w:ascii="Times New Roman" w:hAnsi="Times New Roman"/>
          <w:color w:val="000000"/>
          <w:szCs w:val="24"/>
        </w:rPr>
        <w:t xml:space="preserve"> </w:t>
      </w:r>
      <w:r w:rsidRPr="008E3A08">
        <w:rPr>
          <w:rFonts w:ascii="Times New Roman" w:hAnsi="Times New Roman"/>
          <w:b/>
          <w:color w:val="000000"/>
          <w:szCs w:val="24"/>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375ED1" w:rsidRPr="008E3A08" w:rsidTr="007F08CC">
        <w:trPr>
          <w:trHeight w:val="331"/>
        </w:trPr>
        <w:tc>
          <w:tcPr>
            <w:tcW w:w="453" w:type="dxa"/>
            <w:vMerge w:val="restart"/>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w:t>
            </w:r>
          </w:p>
        </w:tc>
        <w:tc>
          <w:tcPr>
            <w:tcW w:w="5643" w:type="dxa"/>
            <w:gridSpan w:val="6"/>
            <w:shd w:val="clear" w:color="000000" w:fill="FFFFFF"/>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Информация о цепочке собственников участника закупки, включая бенефициаров (в том числе конечных)</w:t>
            </w:r>
          </w:p>
        </w:tc>
      </w:tr>
      <w:tr w:rsidR="00375ED1" w:rsidRPr="008E3A08" w:rsidTr="007F08CC">
        <w:trPr>
          <w:trHeight w:val="847"/>
        </w:trPr>
        <w:tc>
          <w:tcPr>
            <w:tcW w:w="453" w:type="dxa"/>
            <w:vMerge/>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 xml:space="preserve">ИНН </w:t>
            </w:r>
          </w:p>
        </w:tc>
        <w:tc>
          <w:tcPr>
            <w:tcW w:w="567"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ОГРН</w:t>
            </w:r>
          </w:p>
        </w:tc>
        <w:tc>
          <w:tcPr>
            <w:tcW w:w="1135"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Наименование краткое</w:t>
            </w:r>
          </w:p>
        </w:tc>
        <w:tc>
          <w:tcPr>
            <w:tcW w:w="879"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КОД ОКВЭД</w:t>
            </w:r>
          </w:p>
        </w:tc>
        <w:tc>
          <w:tcPr>
            <w:tcW w:w="1076"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Ф.И.О. руководителя</w:t>
            </w:r>
          </w:p>
        </w:tc>
        <w:tc>
          <w:tcPr>
            <w:tcW w:w="141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w:t>
            </w:r>
          </w:p>
        </w:tc>
        <w:tc>
          <w:tcPr>
            <w:tcW w:w="55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ИНН</w:t>
            </w:r>
          </w:p>
        </w:tc>
        <w:tc>
          <w:tcPr>
            <w:tcW w:w="709"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ОГРН</w:t>
            </w:r>
          </w:p>
        </w:tc>
        <w:tc>
          <w:tcPr>
            <w:tcW w:w="113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Наименование / Ф.И.О.</w:t>
            </w:r>
          </w:p>
        </w:tc>
        <w:tc>
          <w:tcPr>
            <w:tcW w:w="1143"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Адрес регистрации</w:t>
            </w:r>
          </w:p>
        </w:tc>
        <w:tc>
          <w:tcPr>
            <w:tcW w:w="1418"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Руководитель / участник /</w:t>
            </w:r>
            <w:r w:rsidRPr="008E3A08">
              <w:rPr>
                <w:b/>
                <w:color w:val="000000"/>
                <w:sz w:val="16"/>
                <w:szCs w:val="16"/>
              </w:rPr>
              <w:br/>
              <w:t xml:space="preserve">акционер / </w:t>
            </w:r>
            <w:r w:rsidRPr="008E3A08">
              <w:rPr>
                <w:b/>
                <w:color w:val="000000"/>
                <w:sz w:val="16"/>
                <w:szCs w:val="16"/>
              </w:rPr>
              <w:br/>
              <w:t>бенефициар</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 xml:space="preserve">Размер доли (для участников/ акционеров/ бенефициаров) </w:t>
            </w:r>
          </w:p>
        </w:tc>
        <w:tc>
          <w:tcPr>
            <w:tcW w:w="1417" w:type="dxa"/>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color w:val="000000"/>
                <w:sz w:val="16"/>
                <w:szCs w:val="16"/>
              </w:rPr>
              <w:t>Информация о подтверждающих документах (наименование, реквизиты и т.д.)</w:t>
            </w:r>
          </w:p>
        </w:tc>
      </w:tr>
      <w:tr w:rsidR="00375ED1" w:rsidRPr="008E3A08" w:rsidTr="007F08CC">
        <w:trPr>
          <w:trHeight w:val="225"/>
        </w:trPr>
        <w:tc>
          <w:tcPr>
            <w:tcW w:w="453"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w:t>
            </w:r>
          </w:p>
        </w:tc>
        <w:tc>
          <w:tcPr>
            <w:tcW w:w="56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2</w:t>
            </w:r>
          </w:p>
        </w:tc>
        <w:tc>
          <w:tcPr>
            <w:tcW w:w="567"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3</w:t>
            </w:r>
          </w:p>
        </w:tc>
        <w:tc>
          <w:tcPr>
            <w:tcW w:w="1135"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4</w:t>
            </w:r>
          </w:p>
        </w:tc>
        <w:tc>
          <w:tcPr>
            <w:tcW w:w="879"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5</w:t>
            </w:r>
          </w:p>
        </w:tc>
        <w:tc>
          <w:tcPr>
            <w:tcW w:w="1076"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6</w:t>
            </w:r>
          </w:p>
        </w:tc>
        <w:tc>
          <w:tcPr>
            <w:tcW w:w="1418" w:type="dxa"/>
            <w:shd w:val="clear" w:color="000000" w:fill="FFFFFF"/>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7</w:t>
            </w:r>
          </w:p>
        </w:tc>
        <w:tc>
          <w:tcPr>
            <w:tcW w:w="570"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8</w:t>
            </w:r>
          </w:p>
        </w:tc>
        <w:tc>
          <w:tcPr>
            <w:tcW w:w="55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9</w:t>
            </w:r>
          </w:p>
        </w:tc>
        <w:tc>
          <w:tcPr>
            <w:tcW w:w="709"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10</w:t>
            </w:r>
          </w:p>
        </w:tc>
        <w:tc>
          <w:tcPr>
            <w:tcW w:w="1134"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11</w:t>
            </w:r>
          </w:p>
        </w:tc>
        <w:tc>
          <w:tcPr>
            <w:tcW w:w="1143"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12</w:t>
            </w:r>
          </w:p>
        </w:tc>
        <w:tc>
          <w:tcPr>
            <w:tcW w:w="1418" w:type="dxa"/>
            <w:shd w:val="clear" w:color="auto" w:fill="auto"/>
            <w:vAlign w:val="bottom"/>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13</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14</w:t>
            </w:r>
          </w:p>
        </w:tc>
        <w:tc>
          <w:tcPr>
            <w:tcW w:w="1276" w:type="dxa"/>
            <w:shd w:val="clear" w:color="auto" w:fill="auto"/>
            <w:vAlign w:val="center"/>
            <w:hideMark/>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15</w:t>
            </w:r>
          </w:p>
        </w:tc>
        <w:tc>
          <w:tcPr>
            <w:tcW w:w="1417" w:type="dxa"/>
            <w:vAlign w:val="center"/>
          </w:tcPr>
          <w:p w:rsidR="00375ED1" w:rsidRPr="008E3A08" w:rsidRDefault="00375ED1" w:rsidP="007F08CC">
            <w:pPr>
              <w:tabs>
                <w:tab w:val="left" w:pos="567"/>
                <w:tab w:val="left" w:pos="1985"/>
              </w:tabs>
              <w:ind w:right="34" w:firstLine="0"/>
              <w:jc w:val="center"/>
              <w:rPr>
                <w:b/>
                <w:bCs/>
                <w:color w:val="000000"/>
                <w:sz w:val="16"/>
                <w:szCs w:val="16"/>
              </w:rPr>
            </w:pPr>
            <w:r w:rsidRPr="008E3A08">
              <w:rPr>
                <w:b/>
                <w:bCs/>
                <w:color w:val="000000"/>
                <w:sz w:val="16"/>
                <w:szCs w:val="16"/>
              </w:rPr>
              <w:t>16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1.</w:t>
            </w: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7734567890</w:t>
            </w: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1044567890123</w:t>
            </w: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ООО «Организация-пример»</w:t>
            </w: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45.хх.хх</w:t>
            </w: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Иванов Иван Иванович</w:t>
            </w: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4601 456789</w:t>
            </w: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7751212112</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1056978542145</w:t>
            </w: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ПАО «Пример-1»</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Москва, ул. Примерная, 10</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Участник</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35%</w:t>
            </w:r>
          </w:p>
        </w:tc>
        <w:tc>
          <w:tcPr>
            <w:tcW w:w="1417" w:type="dxa"/>
            <w:vAlign w:val="center"/>
          </w:tcPr>
          <w:p w:rsidR="00375ED1" w:rsidRPr="008E3A08" w:rsidRDefault="00375ED1" w:rsidP="00B75858">
            <w:pPr>
              <w:ind w:firstLine="3"/>
              <w:jc w:val="left"/>
              <w:rPr>
                <w:color w:val="000000"/>
                <w:sz w:val="14"/>
                <w:szCs w:val="16"/>
              </w:rPr>
            </w:pPr>
            <w:r w:rsidRPr="008E3A08">
              <w:rPr>
                <w:color w:val="000000"/>
                <w:sz w:val="14"/>
                <w:szCs w:val="16"/>
              </w:rPr>
              <w:t>Выписка из ЕГРЮЛ от 01.01.</w:t>
            </w:r>
            <w:r w:rsidR="00184EDA" w:rsidRPr="008E3A08">
              <w:rPr>
                <w:color w:val="000000"/>
                <w:sz w:val="14"/>
                <w:szCs w:val="16"/>
              </w:rPr>
              <w:t>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1.0</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111222333444</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Петров Пётр Петрович</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Саранск, ул. Саранская, 4</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7777 888999</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Руководитель</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Выписка из ЕГРЮЛ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1.1.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222333444555</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Сидоров Сидор Сидорович</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 xml:space="preserve">г. Урюпинск, Свободный </w:t>
            </w:r>
            <w:r w:rsidRPr="008E3A08">
              <w:rPr>
                <w:bCs/>
                <w:color w:val="000000"/>
                <w:sz w:val="14"/>
                <w:szCs w:val="16"/>
              </w:rPr>
              <w:br/>
              <w:t>пр-т, 8</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8888 111222</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Бенефициар</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70%</w:t>
            </w: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Список лиц, зарегистрированных в реестре владельцев ценных бумаг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1.</w:t>
            </w:r>
            <w:r w:rsidRPr="008E3A08" w:rsidDel="006B67A3">
              <w:rPr>
                <w:b/>
                <w:bCs/>
                <w:color w:val="000000"/>
                <w:sz w:val="14"/>
                <w:szCs w:val="16"/>
              </w:rPr>
              <w:t xml:space="preserve"> </w:t>
            </w:r>
            <w:r w:rsidRPr="008E3A08">
              <w:rPr>
                <w:b/>
                <w:bCs/>
                <w:color w:val="000000"/>
                <w:sz w:val="14"/>
                <w:szCs w:val="16"/>
              </w:rPr>
              <w:t>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7735345355</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5432107654321</w:t>
            </w: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ООО «Пример-2»</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Москва, ул. Образцовая, 4</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Участник</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30%</w:t>
            </w: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Список лиц, зарегистрированных в реестре владельцев ценных бумаг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1.2.0</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6158585888</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Галкин Степан Семенович</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Саратов, ул. Светлая, 6, кв.7</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Руководитель</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Выписка из ЕГРЮЛ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1.2.1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987654321123</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Сидорчук Светлана Петровна</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Находка, ул. К. Маркса, 1, кв.8</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0125 145678</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Бенефициар</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90%</w:t>
            </w: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Выписка из ЕГРЮЛ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7" w:type="dxa"/>
            <w:vAlign w:val="center"/>
          </w:tcPr>
          <w:p w:rsidR="00375ED1" w:rsidRPr="008E3A08" w:rsidRDefault="00375ED1" w:rsidP="007F08CC">
            <w:pPr>
              <w:ind w:firstLine="3"/>
              <w:jc w:val="left"/>
              <w:rPr>
                <w:color w:val="000000"/>
                <w:sz w:val="14"/>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775456123007</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154568484</w:t>
            </w:r>
            <w:r w:rsidRPr="008E3A08">
              <w:rPr>
                <w:bCs/>
                <w:color w:val="000000"/>
                <w:sz w:val="14"/>
                <w:szCs w:val="16"/>
              </w:rPr>
              <w:br/>
              <w:t>156468</w:t>
            </w: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ООО «Пример-3»</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Тында, ул. 1 Мая, 4</w:t>
            </w: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Участник</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25%</w:t>
            </w: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Выписка из ЕГРЮЛ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2.1</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7778899111</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Антонов  Максим Антонович</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Таганрог, ул. Разная, стр. 3/2, кв.56</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4545 123456</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Руководитель</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Выписка из ЕГРЮЛ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2.2</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3334455777</w:t>
            </w: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Задорнова Анна Львовна</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г. Сочи, ул. Садовая, 6, кв.33</w:t>
            </w:r>
          </w:p>
        </w:tc>
        <w:tc>
          <w:tcPr>
            <w:tcW w:w="1418"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2323 145678</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Бенефициар</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100%</w:t>
            </w: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 xml:space="preserve">Выписка из ЕГРЮЛ от </w:t>
            </w:r>
            <w:r w:rsidR="00B75858" w:rsidRPr="008E3A08">
              <w:rPr>
                <w:color w:val="000000"/>
                <w:sz w:val="14"/>
                <w:szCs w:val="16"/>
              </w:rPr>
              <w:t>01.01.202</w:t>
            </w:r>
            <w:r w:rsidR="00B75858">
              <w:rPr>
                <w:color w:val="000000"/>
                <w:sz w:val="14"/>
                <w:szCs w:val="16"/>
              </w:rPr>
              <w:t>6</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7" w:type="dxa"/>
            <w:vAlign w:val="center"/>
          </w:tcPr>
          <w:p w:rsidR="00375ED1" w:rsidRPr="008E3A08" w:rsidRDefault="00375ED1" w:rsidP="007F08CC">
            <w:pPr>
              <w:ind w:firstLine="3"/>
              <w:jc w:val="left"/>
              <w:rPr>
                <w:color w:val="000000"/>
                <w:sz w:val="14"/>
                <w:szCs w:val="16"/>
              </w:rPr>
            </w:pP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3</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Пример Лтд. (Primer Ltd)</w:t>
            </w: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Кипр, Лимассол, 45</w:t>
            </w: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Участник</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40%</w:t>
            </w:r>
          </w:p>
        </w:tc>
        <w:tc>
          <w:tcPr>
            <w:tcW w:w="1417" w:type="dxa"/>
            <w:vAlign w:val="center"/>
          </w:tcPr>
          <w:p w:rsidR="00375ED1" w:rsidRPr="008E3A08" w:rsidRDefault="00375ED1" w:rsidP="007F08CC">
            <w:pPr>
              <w:ind w:firstLine="3"/>
              <w:jc w:val="left"/>
              <w:rPr>
                <w:color w:val="000000"/>
                <w:sz w:val="14"/>
                <w:szCs w:val="16"/>
              </w:rPr>
            </w:pPr>
            <w:r w:rsidRPr="008E3A08">
              <w:rPr>
                <w:color w:val="000000"/>
                <w:sz w:val="14"/>
                <w:szCs w:val="16"/>
              </w:rPr>
              <w:t>Учредительный договор № 25 от 03.03.03</w:t>
            </w:r>
          </w:p>
        </w:tc>
      </w:tr>
      <w:tr w:rsidR="00375ED1" w:rsidRPr="008E3A08" w:rsidTr="007F08CC">
        <w:trPr>
          <w:trHeight w:val="225"/>
        </w:trPr>
        <w:tc>
          <w:tcPr>
            <w:tcW w:w="453"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67"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879"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570" w:type="dxa"/>
            <w:shd w:val="clear" w:color="auto" w:fill="auto"/>
            <w:vAlign w:val="center"/>
          </w:tcPr>
          <w:p w:rsidR="00375ED1" w:rsidRPr="008E3A08" w:rsidRDefault="00375ED1" w:rsidP="007F08CC">
            <w:pPr>
              <w:tabs>
                <w:tab w:val="left" w:pos="567"/>
                <w:tab w:val="left" w:pos="1985"/>
              </w:tabs>
              <w:ind w:right="34" w:firstLine="0"/>
              <w:jc w:val="center"/>
              <w:rPr>
                <w:b/>
                <w:bCs/>
                <w:color w:val="000000"/>
                <w:sz w:val="14"/>
                <w:szCs w:val="16"/>
              </w:rPr>
            </w:pPr>
            <w:r w:rsidRPr="008E3A08">
              <w:rPr>
                <w:b/>
                <w:bCs/>
                <w:color w:val="000000"/>
                <w:sz w:val="14"/>
                <w:szCs w:val="16"/>
              </w:rPr>
              <w:t>…</w:t>
            </w:r>
          </w:p>
        </w:tc>
        <w:tc>
          <w:tcPr>
            <w:tcW w:w="554"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709"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134"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p>
        </w:tc>
        <w:tc>
          <w:tcPr>
            <w:tcW w:w="1143" w:type="dxa"/>
            <w:shd w:val="clear" w:color="auto" w:fill="auto"/>
            <w:vAlign w:val="center"/>
          </w:tcPr>
          <w:p w:rsidR="00375ED1" w:rsidRPr="008E3A08" w:rsidRDefault="00375ED1" w:rsidP="007F08CC">
            <w:pPr>
              <w:tabs>
                <w:tab w:val="left" w:pos="567"/>
                <w:tab w:val="left" w:pos="1985"/>
              </w:tabs>
              <w:ind w:right="34" w:firstLine="0"/>
              <w:jc w:val="left"/>
              <w:rPr>
                <w:bCs/>
                <w:color w:val="000000"/>
                <w:sz w:val="14"/>
                <w:szCs w:val="16"/>
              </w:rPr>
            </w:pPr>
            <w:r w:rsidRPr="008E3A08">
              <w:rPr>
                <w:bCs/>
                <w:color w:val="000000"/>
                <w:sz w:val="14"/>
                <w:szCs w:val="16"/>
              </w:rPr>
              <w:t>Martin Fred</w:t>
            </w:r>
          </w:p>
        </w:tc>
        <w:tc>
          <w:tcPr>
            <w:tcW w:w="1418" w:type="dxa"/>
            <w:shd w:val="clear" w:color="auto" w:fill="auto"/>
            <w:vAlign w:val="bottom"/>
          </w:tcPr>
          <w:p w:rsidR="00375ED1" w:rsidRPr="008E3A08" w:rsidRDefault="00375ED1" w:rsidP="007F08CC">
            <w:pPr>
              <w:tabs>
                <w:tab w:val="left" w:pos="567"/>
                <w:tab w:val="left" w:pos="1985"/>
              </w:tabs>
              <w:ind w:right="34" w:firstLine="0"/>
              <w:jc w:val="center"/>
              <w:rPr>
                <w:bCs/>
                <w:color w:val="000000"/>
                <w:sz w:val="14"/>
                <w:szCs w:val="16"/>
              </w:rPr>
            </w:pP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r w:rsidRPr="008E3A08">
              <w:rPr>
                <w:bCs/>
                <w:color w:val="000000"/>
                <w:sz w:val="14"/>
                <w:szCs w:val="16"/>
              </w:rPr>
              <w:t>Руководитель</w:t>
            </w:r>
          </w:p>
        </w:tc>
        <w:tc>
          <w:tcPr>
            <w:tcW w:w="1276" w:type="dxa"/>
            <w:shd w:val="clear" w:color="auto" w:fill="auto"/>
            <w:vAlign w:val="center"/>
          </w:tcPr>
          <w:p w:rsidR="00375ED1" w:rsidRPr="008E3A08" w:rsidRDefault="00375ED1" w:rsidP="007F08CC">
            <w:pPr>
              <w:tabs>
                <w:tab w:val="left" w:pos="567"/>
                <w:tab w:val="left" w:pos="1985"/>
              </w:tabs>
              <w:ind w:right="34" w:firstLine="0"/>
              <w:jc w:val="center"/>
              <w:rPr>
                <w:bCs/>
                <w:color w:val="000000"/>
                <w:sz w:val="14"/>
                <w:szCs w:val="16"/>
              </w:rPr>
            </w:pPr>
          </w:p>
        </w:tc>
        <w:tc>
          <w:tcPr>
            <w:tcW w:w="1417" w:type="dxa"/>
          </w:tcPr>
          <w:p w:rsidR="00375ED1" w:rsidRPr="008E3A08" w:rsidRDefault="00375ED1" w:rsidP="007F08CC">
            <w:pPr>
              <w:tabs>
                <w:tab w:val="left" w:pos="567"/>
                <w:tab w:val="left" w:pos="1985"/>
              </w:tabs>
              <w:ind w:right="34" w:firstLine="0"/>
              <w:jc w:val="left"/>
              <w:rPr>
                <w:bCs/>
                <w:color w:val="000000"/>
                <w:sz w:val="14"/>
                <w:szCs w:val="16"/>
              </w:rPr>
            </w:pPr>
          </w:p>
        </w:tc>
      </w:tr>
    </w:tbl>
    <w:p w:rsidR="00375ED1" w:rsidRPr="008E3A08" w:rsidRDefault="00375ED1" w:rsidP="00375ED1">
      <w:pPr>
        <w:pStyle w:val="aff0"/>
        <w:tabs>
          <w:tab w:val="clear" w:pos="360"/>
          <w:tab w:val="left" w:pos="567"/>
          <w:tab w:val="left" w:pos="1985"/>
        </w:tabs>
        <w:spacing w:line="240" w:lineRule="auto"/>
        <w:ind w:right="34"/>
        <w:rPr>
          <w:sz w:val="24"/>
          <w:szCs w:val="24"/>
        </w:rPr>
      </w:pPr>
    </w:p>
    <w:p w:rsidR="005734D7" w:rsidRPr="008E3A08" w:rsidRDefault="00375ED1" w:rsidP="00375ED1">
      <w:pPr>
        <w:pStyle w:val="aff0"/>
        <w:tabs>
          <w:tab w:val="clear" w:pos="360"/>
          <w:tab w:val="left" w:pos="567"/>
          <w:tab w:val="left" w:pos="1985"/>
        </w:tabs>
        <w:spacing w:line="240" w:lineRule="auto"/>
        <w:ind w:left="0" w:right="34" w:firstLine="0"/>
        <w:rPr>
          <w:sz w:val="24"/>
          <w:szCs w:val="24"/>
        </w:rPr>
      </w:pPr>
      <w:r w:rsidRPr="008E3A08">
        <w:rPr>
          <w:szCs w:val="22"/>
        </w:rPr>
        <w:t>Приведённые в форме сведения о физических и юридических лицах являются условными и указаны в качестве примера.</w:t>
      </w:r>
    </w:p>
    <w:p w:rsidR="00211593" w:rsidRPr="008E3A08" w:rsidRDefault="00211593" w:rsidP="00B44C97">
      <w:pPr>
        <w:pStyle w:val="2"/>
        <w:keepNext/>
        <w:pageBreakBefore/>
        <w:numPr>
          <w:ilvl w:val="1"/>
          <w:numId w:val="28"/>
        </w:numPr>
        <w:tabs>
          <w:tab w:val="left" w:pos="567"/>
          <w:tab w:val="left" w:pos="1985"/>
        </w:tabs>
        <w:suppressAutoHyphens/>
        <w:spacing w:line="240" w:lineRule="auto"/>
        <w:ind w:left="0" w:right="34" w:firstLine="0"/>
        <w:jc w:val="left"/>
        <w:rPr>
          <w:szCs w:val="22"/>
        </w:rPr>
        <w:sectPr w:rsidR="00211593" w:rsidRPr="008E3A08" w:rsidSect="005734D7">
          <w:pgSz w:w="16838" w:h="11906" w:orient="landscape" w:code="9"/>
          <w:pgMar w:top="1134" w:right="680" w:bottom="426" w:left="539" w:header="680" w:footer="278" w:gutter="0"/>
          <w:cols w:space="708"/>
          <w:titlePg/>
          <w:docGrid w:linePitch="360"/>
        </w:sectPr>
      </w:pPr>
    </w:p>
    <w:p w:rsidR="00211593" w:rsidRPr="008E3A08" w:rsidRDefault="00211593"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581" w:name="_Toc423423683"/>
      <w:bookmarkStart w:id="582" w:name="_Ref440272051"/>
      <w:bookmarkStart w:id="583" w:name="_Ref440274744"/>
      <w:bookmarkStart w:id="584" w:name="_Toc441131137"/>
      <w:bookmarkStart w:id="585" w:name="_Toc229057818"/>
      <w:r w:rsidRPr="008E3A08">
        <w:rPr>
          <w:sz w:val="24"/>
          <w:szCs w:val="24"/>
        </w:rPr>
        <w:lastRenderedPageBreak/>
        <w:t xml:space="preserve">Согласие на обработку персональных данных (форма </w:t>
      </w:r>
      <w:r w:rsidR="003B5265">
        <w:rPr>
          <w:sz w:val="24"/>
          <w:szCs w:val="24"/>
          <w:lang w:val="ru-RU"/>
        </w:rPr>
        <w:t>7</w:t>
      </w:r>
      <w:r w:rsidRPr="008E3A08">
        <w:rPr>
          <w:sz w:val="24"/>
          <w:szCs w:val="24"/>
        </w:rPr>
        <w:t>)</w:t>
      </w:r>
      <w:bookmarkEnd w:id="540"/>
      <w:bookmarkEnd w:id="581"/>
      <w:bookmarkEnd w:id="582"/>
      <w:bookmarkEnd w:id="583"/>
      <w:bookmarkEnd w:id="584"/>
      <w:bookmarkEnd w:id="585"/>
    </w:p>
    <w:p w:rsidR="00211593" w:rsidRPr="008E3A08" w:rsidRDefault="00211593" w:rsidP="00B44C97">
      <w:pPr>
        <w:pStyle w:val="3"/>
        <w:numPr>
          <w:ilvl w:val="2"/>
          <w:numId w:val="28"/>
        </w:numPr>
        <w:tabs>
          <w:tab w:val="left" w:pos="567"/>
          <w:tab w:val="left" w:pos="1985"/>
        </w:tabs>
        <w:ind w:left="0" w:right="34" w:firstLine="0"/>
        <w:rPr>
          <w:sz w:val="24"/>
          <w:szCs w:val="24"/>
        </w:rPr>
      </w:pPr>
      <w:bookmarkStart w:id="586" w:name="_Toc343690587"/>
      <w:bookmarkStart w:id="587" w:name="_Toc372294431"/>
      <w:bookmarkStart w:id="588" w:name="_Toc379288899"/>
      <w:bookmarkStart w:id="589" w:name="_Toc384734783"/>
      <w:bookmarkStart w:id="590" w:name="_Toc396984081"/>
      <w:bookmarkStart w:id="591" w:name="_Toc423423684"/>
      <w:bookmarkStart w:id="592" w:name="_Toc439170713"/>
      <w:bookmarkStart w:id="593" w:name="_Toc439172815"/>
      <w:bookmarkStart w:id="594" w:name="_Toc439173256"/>
      <w:bookmarkStart w:id="595" w:name="_Toc439238252"/>
      <w:bookmarkStart w:id="596" w:name="_Toc439252799"/>
      <w:bookmarkStart w:id="597" w:name="_Toc439323773"/>
      <w:bookmarkStart w:id="598" w:name="_Toc440361408"/>
      <w:bookmarkStart w:id="599" w:name="_Toc440376290"/>
      <w:bookmarkStart w:id="600" w:name="_Toc440382548"/>
      <w:bookmarkStart w:id="601" w:name="_Toc440447218"/>
      <w:bookmarkStart w:id="602" w:name="_Toc440632379"/>
      <w:bookmarkStart w:id="603" w:name="_Toc440875151"/>
      <w:bookmarkStart w:id="604" w:name="_Toc441131138"/>
      <w:bookmarkStart w:id="605" w:name="_Toc441572143"/>
      <w:bookmarkStart w:id="606" w:name="_Toc441575235"/>
      <w:bookmarkStart w:id="607" w:name="_Toc442195901"/>
      <w:bookmarkStart w:id="608" w:name="_Toc442251943"/>
      <w:bookmarkStart w:id="609" w:name="_Toc442258892"/>
      <w:bookmarkStart w:id="610" w:name="_Toc442259132"/>
      <w:bookmarkStart w:id="611" w:name="_Toc442265443"/>
      <w:bookmarkStart w:id="612" w:name="_Toc447292649"/>
      <w:bookmarkStart w:id="613" w:name="_Toc461809095"/>
      <w:bookmarkStart w:id="614" w:name="_Toc463514514"/>
      <w:bookmarkStart w:id="615" w:name="_Toc466908634"/>
      <w:bookmarkStart w:id="616" w:name="_Toc468196573"/>
      <w:bookmarkStart w:id="617" w:name="_Toc468446654"/>
      <w:bookmarkStart w:id="618" w:name="_Toc468446848"/>
      <w:bookmarkStart w:id="619" w:name="_Toc469479704"/>
      <w:bookmarkStart w:id="620" w:name="_Toc471986654"/>
      <w:bookmarkStart w:id="621" w:name="_Toc498509288"/>
      <w:bookmarkStart w:id="622" w:name="_Toc524939644"/>
      <w:bookmarkStart w:id="623" w:name="_Toc535853833"/>
      <w:bookmarkStart w:id="624" w:name="_Toc536020464"/>
      <w:bookmarkStart w:id="625" w:name="_Toc229057819"/>
      <w:r w:rsidRPr="008E3A08">
        <w:rPr>
          <w:sz w:val="24"/>
          <w:szCs w:val="24"/>
        </w:rPr>
        <w:t xml:space="preserve">Форма </w:t>
      </w:r>
      <w:bookmarkEnd w:id="586"/>
      <w:bookmarkEnd w:id="587"/>
      <w:bookmarkEnd w:id="588"/>
      <w:bookmarkEnd w:id="589"/>
      <w:bookmarkEnd w:id="590"/>
      <w:bookmarkEnd w:id="591"/>
      <w:bookmarkEnd w:id="592"/>
      <w:bookmarkEnd w:id="593"/>
      <w:bookmarkEnd w:id="594"/>
      <w:bookmarkEnd w:id="595"/>
      <w:bookmarkEnd w:id="596"/>
      <w:r w:rsidRPr="008E3A08">
        <w:rPr>
          <w:sz w:val="24"/>
          <w:szCs w:val="24"/>
        </w:rPr>
        <w:t>Согласия на обработку персональных данных</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211593" w:rsidRPr="008E3A08" w:rsidRDefault="00211593" w:rsidP="00514096">
      <w:pPr>
        <w:tabs>
          <w:tab w:val="left" w:pos="567"/>
          <w:tab w:val="left" w:pos="1985"/>
          <w:tab w:val="left" w:pos="4757"/>
        </w:tabs>
        <w:ind w:right="34" w:firstLine="0"/>
        <w:jc w:val="left"/>
      </w:pPr>
      <w:r w:rsidRPr="008E3A08">
        <w:rPr>
          <w:szCs w:val="24"/>
        </w:rPr>
        <w:t xml:space="preserve">Приложение </w:t>
      </w:r>
      <w:r w:rsidR="003B5265">
        <w:rPr>
          <w:szCs w:val="24"/>
        </w:rPr>
        <w:t>7</w:t>
      </w:r>
      <w:r w:rsidRPr="008E3A08">
        <w:rPr>
          <w:szCs w:val="24"/>
        </w:rPr>
        <w:t xml:space="preserve"> к письму о подаче оферты</w:t>
      </w:r>
      <w:r w:rsidRPr="008E3A08">
        <w:rPr>
          <w:szCs w:val="24"/>
        </w:rPr>
        <w:br/>
      </w:r>
      <w:r w:rsidRPr="008E3A08">
        <w:t>от «____»_____________ г. №__________</w:t>
      </w:r>
    </w:p>
    <w:p w:rsidR="00211593" w:rsidRPr="008E3A08" w:rsidRDefault="00211593" w:rsidP="00134636">
      <w:pPr>
        <w:tabs>
          <w:tab w:val="left" w:pos="567"/>
          <w:tab w:val="left" w:pos="1985"/>
        </w:tabs>
        <w:ind w:right="34" w:firstLine="0"/>
        <w:jc w:val="center"/>
        <w:rPr>
          <w:b/>
          <w:szCs w:val="24"/>
        </w:rPr>
      </w:pPr>
    </w:p>
    <w:p w:rsidR="00E830D8" w:rsidRPr="008E3A08" w:rsidRDefault="00E830D8" w:rsidP="00E830D8">
      <w:pPr>
        <w:tabs>
          <w:tab w:val="left" w:pos="567"/>
          <w:tab w:val="left" w:pos="1985"/>
        </w:tabs>
        <w:ind w:right="34" w:firstLine="0"/>
        <w:jc w:val="center"/>
        <w:rPr>
          <w:b/>
          <w:szCs w:val="24"/>
        </w:rPr>
      </w:pPr>
      <w:r w:rsidRPr="008E3A08">
        <w:rPr>
          <w:b/>
          <w:szCs w:val="24"/>
        </w:rPr>
        <w:t>Согласие на обработку персональных данных</w:t>
      </w:r>
    </w:p>
    <w:p w:rsidR="00E830D8" w:rsidRPr="008E3A08" w:rsidRDefault="00E830D8" w:rsidP="00E830D8">
      <w:pPr>
        <w:tabs>
          <w:tab w:val="left" w:pos="0"/>
        </w:tabs>
        <w:jc w:val="center"/>
        <w:rPr>
          <w:b/>
          <w:snapToGrid w:val="0"/>
          <w:szCs w:val="24"/>
        </w:rPr>
      </w:pPr>
      <w:r w:rsidRPr="008E3A08">
        <w:rPr>
          <w:b/>
          <w:snapToGrid w:val="0"/>
          <w:szCs w:val="24"/>
        </w:rPr>
        <w:t>от «</w:t>
      </w:r>
      <w:r w:rsidRPr="008E3A08">
        <w:rPr>
          <w:snapToGrid w:val="0"/>
          <w:szCs w:val="24"/>
        </w:rPr>
        <w:t>_____</w:t>
      </w:r>
      <w:r w:rsidRPr="008E3A08">
        <w:rPr>
          <w:b/>
          <w:snapToGrid w:val="0"/>
          <w:szCs w:val="24"/>
        </w:rPr>
        <w:t xml:space="preserve">» </w:t>
      </w:r>
      <w:r w:rsidRPr="008E3A08">
        <w:rPr>
          <w:snapToGrid w:val="0"/>
          <w:szCs w:val="24"/>
        </w:rPr>
        <w:t>____________</w:t>
      </w:r>
      <w:r w:rsidRPr="008E3A08">
        <w:rPr>
          <w:b/>
          <w:snapToGrid w:val="0"/>
          <w:szCs w:val="24"/>
        </w:rPr>
        <w:t xml:space="preserve"> 20</w:t>
      </w:r>
      <w:r w:rsidRPr="008E3A08">
        <w:rPr>
          <w:snapToGrid w:val="0"/>
          <w:szCs w:val="24"/>
        </w:rPr>
        <w:t>____</w:t>
      </w:r>
      <w:r w:rsidRPr="008E3A08">
        <w:rPr>
          <w:b/>
          <w:snapToGrid w:val="0"/>
          <w:szCs w:val="24"/>
        </w:rPr>
        <w:t xml:space="preserve"> г. </w:t>
      </w:r>
    </w:p>
    <w:p w:rsidR="00E830D8" w:rsidRPr="008E3A08" w:rsidRDefault="00E830D8" w:rsidP="00E830D8">
      <w:pPr>
        <w:jc w:val="center"/>
        <w:rPr>
          <w:szCs w:val="24"/>
        </w:rPr>
      </w:pPr>
    </w:p>
    <w:p w:rsidR="00E830D8" w:rsidRPr="008E3A08" w:rsidRDefault="00E830D8" w:rsidP="00E830D8">
      <w:pPr>
        <w:rPr>
          <w:szCs w:val="24"/>
        </w:rPr>
      </w:pPr>
    </w:p>
    <w:p w:rsidR="00E830D8" w:rsidRPr="008E3A08" w:rsidRDefault="00E830D8" w:rsidP="00E830D8">
      <w:pPr>
        <w:autoSpaceDE w:val="0"/>
        <w:autoSpaceDN w:val="0"/>
        <w:adjustRightInd w:val="0"/>
        <w:rPr>
          <w:snapToGrid w:val="0"/>
          <w:szCs w:val="24"/>
        </w:rPr>
      </w:pPr>
      <w:r w:rsidRPr="008E3A08">
        <w:rPr>
          <w:snapToGrid w:val="0"/>
          <w:szCs w:val="24"/>
        </w:rPr>
        <w:t>Настоящим ___________________________________________________________________</w:t>
      </w:r>
    </w:p>
    <w:p w:rsidR="00E830D8" w:rsidRPr="008E3A08" w:rsidRDefault="00E830D8" w:rsidP="00E830D8">
      <w:pPr>
        <w:autoSpaceDE w:val="0"/>
        <w:autoSpaceDN w:val="0"/>
        <w:adjustRightInd w:val="0"/>
        <w:jc w:val="center"/>
        <w:rPr>
          <w:i/>
          <w:szCs w:val="24"/>
        </w:rPr>
      </w:pPr>
      <w:r w:rsidRPr="008E3A08">
        <w:rPr>
          <w:i/>
          <w:szCs w:val="24"/>
        </w:rPr>
        <w:t>(указывается</w:t>
      </w:r>
      <w:r w:rsidRPr="008E3A08">
        <w:rPr>
          <w:szCs w:val="24"/>
        </w:rPr>
        <w:t xml:space="preserve"> </w:t>
      </w:r>
      <w:r w:rsidRPr="008E3A08">
        <w:rPr>
          <w:i/>
          <w:szCs w:val="24"/>
        </w:rPr>
        <w:t>полное наименование участника закупочной процедуры</w:t>
      </w:r>
    </w:p>
    <w:p w:rsidR="00E830D8" w:rsidRPr="008E3A08" w:rsidRDefault="00E830D8" w:rsidP="00E830D8">
      <w:pPr>
        <w:autoSpaceDE w:val="0"/>
        <w:autoSpaceDN w:val="0"/>
        <w:adjustRightInd w:val="0"/>
        <w:jc w:val="center"/>
        <w:rPr>
          <w:szCs w:val="24"/>
        </w:rPr>
      </w:pPr>
      <w:r w:rsidRPr="008E3A08">
        <w:rPr>
          <w:b/>
          <w:i/>
          <w:szCs w:val="24"/>
        </w:rPr>
        <w:t>______________________________________________________________________________</w:t>
      </w:r>
      <w:r w:rsidRPr="008E3A08">
        <w:rPr>
          <w:szCs w:val="24"/>
        </w:rPr>
        <w:t xml:space="preserve"> </w:t>
      </w:r>
      <w:r w:rsidRPr="008E3A08">
        <w:rPr>
          <w:i/>
        </w:rPr>
        <w:t>(потенциального контрагента), контрагента)</w:t>
      </w:r>
    </w:p>
    <w:p w:rsidR="00E830D8" w:rsidRPr="008E3A08" w:rsidRDefault="00E830D8" w:rsidP="00E830D8">
      <w:pPr>
        <w:autoSpaceDE w:val="0"/>
        <w:autoSpaceDN w:val="0"/>
        <w:adjustRightInd w:val="0"/>
        <w:rPr>
          <w:sz w:val="18"/>
          <w:szCs w:val="24"/>
        </w:rPr>
      </w:pPr>
    </w:p>
    <w:p w:rsidR="00E830D8" w:rsidRPr="008E3A08" w:rsidRDefault="00E830D8" w:rsidP="00E830D8">
      <w:pPr>
        <w:autoSpaceDE w:val="0"/>
        <w:autoSpaceDN w:val="0"/>
        <w:adjustRightInd w:val="0"/>
        <w:rPr>
          <w:szCs w:val="24"/>
        </w:rPr>
      </w:pPr>
      <w:r w:rsidRPr="008E3A08">
        <w:rPr>
          <w:szCs w:val="24"/>
        </w:rPr>
        <w:t>Адрес регистрации: ____________________________________________________________</w:t>
      </w:r>
    </w:p>
    <w:p w:rsidR="00E830D8" w:rsidRPr="008E3A08" w:rsidRDefault="00E830D8" w:rsidP="00E830D8">
      <w:pPr>
        <w:autoSpaceDE w:val="0"/>
        <w:autoSpaceDN w:val="0"/>
        <w:adjustRightInd w:val="0"/>
        <w:rPr>
          <w:sz w:val="18"/>
          <w:szCs w:val="24"/>
        </w:rPr>
      </w:pPr>
    </w:p>
    <w:p w:rsidR="00E830D8" w:rsidRPr="008E3A08" w:rsidRDefault="00E830D8" w:rsidP="00E830D8">
      <w:pPr>
        <w:autoSpaceDE w:val="0"/>
        <w:autoSpaceDN w:val="0"/>
        <w:adjustRightInd w:val="0"/>
        <w:rPr>
          <w:szCs w:val="24"/>
        </w:rPr>
      </w:pPr>
      <w:r w:rsidRPr="008E3A08">
        <w:rPr>
          <w:szCs w:val="24"/>
        </w:rPr>
        <w:t xml:space="preserve">Свидетельство о регистрации: ___________________________________________________ </w:t>
      </w:r>
    </w:p>
    <w:p w:rsidR="00E830D8" w:rsidRPr="008E3A08" w:rsidRDefault="00E830D8" w:rsidP="00E830D8">
      <w:pPr>
        <w:autoSpaceDE w:val="0"/>
        <w:autoSpaceDN w:val="0"/>
        <w:adjustRightInd w:val="0"/>
        <w:rPr>
          <w:b/>
          <w:i/>
          <w:sz w:val="18"/>
          <w:szCs w:val="24"/>
        </w:rPr>
      </w:pPr>
    </w:p>
    <w:p w:rsidR="00E830D8" w:rsidRPr="008E3A08" w:rsidRDefault="00E830D8" w:rsidP="00E830D8">
      <w:pPr>
        <w:autoSpaceDE w:val="0"/>
        <w:autoSpaceDN w:val="0"/>
        <w:adjustRightInd w:val="0"/>
        <w:rPr>
          <w:b/>
          <w:i/>
          <w:szCs w:val="24"/>
        </w:rPr>
      </w:pPr>
      <w:r w:rsidRPr="008E3A08">
        <w:rPr>
          <w:i/>
          <w:szCs w:val="24"/>
        </w:rPr>
        <w:t xml:space="preserve">ИНН </w:t>
      </w:r>
      <w:r w:rsidRPr="008E3A08">
        <w:rPr>
          <w:b/>
          <w:i/>
          <w:szCs w:val="24"/>
        </w:rPr>
        <w:t>__________________________</w:t>
      </w:r>
    </w:p>
    <w:p w:rsidR="00E830D8" w:rsidRPr="008E3A08" w:rsidRDefault="00E830D8" w:rsidP="00E830D8">
      <w:pPr>
        <w:autoSpaceDE w:val="0"/>
        <w:autoSpaceDN w:val="0"/>
        <w:adjustRightInd w:val="0"/>
        <w:rPr>
          <w:b/>
          <w:i/>
          <w:szCs w:val="24"/>
        </w:rPr>
      </w:pPr>
      <w:r w:rsidRPr="008E3A08">
        <w:rPr>
          <w:i/>
          <w:szCs w:val="24"/>
        </w:rPr>
        <w:t xml:space="preserve">КПП </w:t>
      </w:r>
      <w:r w:rsidRPr="008E3A08">
        <w:rPr>
          <w:b/>
          <w:i/>
          <w:szCs w:val="24"/>
        </w:rPr>
        <w:t>__________________________</w:t>
      </w:r>
    </w:p>
    <w:p w:rsidR="00E830D8" w:rsidRPr="008E3A08" w:rsidRDefault="00E830D8" w:rsidP="00E830D8">
      <w:pPr>
        <w:autoSpaceDE w:val="0"/>
        <w:autoSpaceDN w:val="0"/>
        <w:adjustRightInd w:val="0"/>
        <w:rPr>
          <w:szCs w:val="24"/>
        </w:rPr>
      </w:pPr>
      <w:r w:rsidRPr="008E3A08">
        <w:rPr>
          <w:i/>
          <w:szCs w:val="24"/>
        </w:rPr>
        <w:t>ОГРН _________________________</w:t>
      </w:r>
    </w:p>
    <w:p w:rsidR="00E830D8" w:rsidRPr="008E3A08" w:rsidRDefault="00E830D8" w:rsidP="00E830D8">
      <w:pPr>
        <w:autoSpaceDE w:val="0"/>
        <w:autoSpaceDN w:val="0"/>
        <w:adjustRightInd w:val="0"/>
        <w:rPr>
          <w:szCs w:val="24"/>
        </w:rPr>
      </w:pPr>
    </w:p>
    <w:p w:rsidR="00E830D8" w:rsidRPr="008E3A08" w:rsidRDefault="00E830D8" w:rsidP="00E830D8">
      <w:pPr>
        <w:autoSpaceDE w:val="0"/>
        <w:autoSpaceDN w:val="0"/>
        <w:adjustRightInd w:val="0"/>
        <w:rPr>
          <w:b/>
          <w:i/>
          <w:szCs w:val="24"/>
        </w:rPr>
      </w:pPr>
      <w:r w:rsidRPr="008E3A08">
        <w:rPr>
          <w:szCs w:val="24"/>
        </w:rPr>
        <w:t>в лице</w:t>
      </w:r>
      <w:r w:rsidRPr="008E3A08">
        <w:rPr>
          <w:b/>
          <w:i/>
          <w:szCs w:val="24"/>
        </w:rPr>
        <w:t xml:space="preserve"> _______________________________________________________________________</w:t>
      </w:r>
    </w:p>
    <w:p w:rsidR="00E830D8" w:rsidRPr="008E3A08" w:rsidRDefault="00E830D8" w:rsidP="00E830D8">
      <w:pPr>
        <w:autoSpaceDE w:val="0"/>
        <w:autoSpaceDN w:val="0"/>
        <w:adjustRightInd w:val="0"/>
        <w:jc w:val="center"/>
        <w:rPr>
          <w:bCs/>
          <w:i/>
          <w:iCs/>
          <w:szCs w:val="24"/>
        </w:rPr>
      </w:pPr>
      <w:r w:rsidRPr="008E3A08">
        <w:rPr>
          <w:i/>
          <w:szCs w:val="24"/>
        </w:rPr>
        <w:t>(указываются Ф.И.О.,</w:t>
      </w:r>
      <w:r w:rsidRPr="008E3A08">
        <w:rPr>
          <w:bCs/>
          <w:i/>
          <w:iCs/>
          <w:szCs w:val="24"/>
        </w:rPr>
        <w:t xml:space="preserve"> адрес, номер основного документа, удостоверяющего личность,</w:t>
      </w:r>
    </w:p>
    <w:p w:rsidR="00E830D8" w:rsidRPr="008E3A08" w:rsidRDefault="00E830D8" w:rsidP="00E830D8">
      <w:pPr>
        <w:rPr>
          <w:szCs w:val="24"/>
        </w:rPr>
      </w:pPr>
      <w:r w:rsidRPr="008E3A08">
        <w:rPr>
          <w:b/>
          <w:bCs/>
          <w:i/>
          <w:iCs/>
          <w:szCs w:val="24"/>
        </w:rPr>
        <w:t>_____________________________________________________________________________</w:t>
      </w:r>
      <w:r w:rsidRPr="008E3A08">
        <w:rPr>
          <w:bCs/>
          <w:iCs/>
          <w:szCs w:val="24"/>
        </w:rPr>
        <w:t>,</w:t>
      </w:r>
    </w:p>
    <w:p w:rsidR="00E830D8" w:rsidRPr="008E3A08" w:rsidRDefault="00E830D8" w:rsidP="00E830D8">
      <w:pPr>
        <w:autoSpaceDE w:val="0"/>
        <w:autoSpaceDN w:val="0"/>
        <w:adjustRightInd w:val="0"/>
        <w:jc w:val="center"/>
        <w:rPr>
          <w:b/>
          <w:bCs/>
          <w:i/>
          <w:iCs/>
          <w:szCs w:val="24"/>
        </w:rPr>
      </w:pPr>
      <w:r w:rsidRPr="008E3A08">
        <w:rPr>
          <w:bCs/>
          <w:i/>
          <w:iCs/>
          <w:szCs w:val="24"/>
        </w:rPr>
        <w:t>сведения о дате выдачи указанного документа и выдавшем его органе) *</w:t>
      </w:r>
    </w:p>
    <w:p w:rsidR="00E830D8" w:rsidRPr="008E3A08" w:rsidRDefault="00E830D8" w:rsidP="00E830D8">
      <w:pPr>
        <w:autoSpaceDE w:val="0"/>
        <w:autoSpaceDN w:val="0"/>
        <w:adjustRightInd w:val="0"/>
        <w:rPr>
          <w:b/>
          <w:i/>
          <w:szCs w:val="24"/>
        </w:rPr>
      </w:pPr>
    </w:p>
    <w:p w:rsidR="00E830D8" w:rsidRPr="008E3A08" w:rsidRDefault="00E830D8" w:rsidP="00E830D8">
      <w:pPr>
        <w:autoSpaceDE w:val="0"/>
        <w:autoSpaceDN w:val="0"/>
        <w:adjustRightInd w:val="0"/>
        <w:rPr>
          <w:szCs w:val="24"/>
        </w:rPr>
      </w:pPr>
      <w:r w:rsidRPr="008E3A08">
        <w:rPr>
          <w:i/>
          <w:szCs w:val="24"/>
        </w:rPr>
        <w:t xml:space="preserve">действующего на основании </w:t>
      </w:r>
      <w:r w:rsidRPr="008E3A08">
        <w:rPr>
          <w:b/>
          <w:i/>
          <w:szCs w:val="24"/>
        </w:rPr>
        <w:t>_____________________________________</w:t>
      </w:r>
      <w:r w:rsidRPr="008E3A08">
        <w:rPr>
          <w:szCs w:val="24"/>
        </w:rPr>
        <w:t xml:space="preserve">, дает свое согласие </w:t>
      </w:r>
      <w:r w:rsidR="00926F21" w:rsidRPr="008E3A08">
        <w:rPr>
          <w:b/>
          <w:szCs w:val="24"/>
        </w:rPr>
        <w:t>Публичному акционерному обществу «Россети Центр</w:t>
      </w:r>
      <w:r w:rsidR="00926F21" w:rsidRPr="008E3A08">
        <w:rPr>
          <w:b/>
          <w:snapToGrid w:val="0"/>
          <w:szCs w:val="24"/>
        </w:rPr>
        <w:t>»</w:t>
      </w:r>
      <w:r w:rsidR="00926F21" w:rsidRPr="008E3A08">
        <w:rPr>
          <w:snapToGrid w:val="0"/>
          <w:szCs w:val="24"/>
        </w:rPr>
        <w:t xml:space="preserve">, зарегистрированному по адресу: </w:t>
      </w:r>
      <w:r w:rsidR="00926F21" w:rsidRPr="008E3A08">
        <w:rPr>
          <w:iCs/>
          <w:szCs w:val="24"/>
        </w:rPr>
        <w:t xml:space="preserve">РФ, </w:t>
      </w:r>
      <w:r w:rsidR="00926F21" w:rsidRPr="008E3A08">
        <w:rPr>
          <w:snapToGrid w:val="0"/>
          <w:szCs w:val="24"/>
        </w:rPr>
        <w:t>119017, г. Москва, ул. Малая Ордынка, 15</w:t>
      </w:r>
      <w:r w:rsidR="00926F21" w:rsidRPr="008E3A08">
        <w:rPr>
          <w:szCs w:val="24"/>
        </w:rPr>
        <w:t xml:space="preserve">, </w:t>
      </w:r>
      <w:r w:rsidR="00926F21" w:rsidRPr="008E3A08">
        <w:rPr>
          <w:b/>
          <w:szCs w:val="24"/>
        </w:rPr>
        <w:t>Публичному акционерному обществу «Россети Центр и Приволжье»</w:t>
      </w:r>
      <w:r w:rsidR="00926F21" w:rsidRPr="008E3A08">
        <w:rPr>
          <w:szCs w:val="24"/>
        </w:rPr>
        <w:t xml:space="preserve">, </w:t>
      </w:r>
      <w:r w:rsidR="00926F21" w:rsidRPr="008E3A08">
        <w:rPr>
          <w:snapToGrid w:val="0"/>
          <w:szCs w:val="24"/>
        </w:rPr>
        <w:t>зарегистрированному по адресу: г. Нижний Новгород, ул. Рождественская, 33</w:t>
      </w:r>
      <w:r w:rsidR="00926F21" w:rsidRPr="008E3A08">
        <w:rPr>
          <w:i/>
          <w:szCs w:val="24"/>
        </w:rPr>
        <w:t>**</w:t>
      </w:r>
      <w:r w:rsidR="00926F21" w:rsidRPr="008E3A08">
        <w:rPr>
          <w:snapToGrid w:val="0"/>
          <w:szCs w:val="24"/>
        </w:rPr>
        <w:t xml:space="preserve">, </w:t>
      </w:r>
      <w:r w:rsidR="00926F21" w:rsidRPr="008E3A08">
        <w:rPr>
          <w:szCs w:val="24"/>
        </w:rPr>
        <w:t>и</w:t>
      </w:r>
      <w:r w:rsidR="00926F21" w:rsidRPr="008E3A08">
        <w:rPr>
          <w:i/>
          <w:szCs w:val="24"/>
        </w:rPr>
        <w:t xml:space="preserve"> </w:t>
      </w:r>
      <w:r w:rsidR="00926F21" w:rsidRPr="008E3A08">
        <w:rPr>
          <w:b/>
          <w:szCs w:val="24"/>
        </w:rPr>
        <w:t>Публичному акционерному обществу «Российские сети»</w:t>
      </w:r>
      <w:r w:rsidRPr="008E3A08">
        <w:rPr>
          <w:szCs w:val="24"/>
        </w:rPr>
        <w:t xml:space="preserve">, </w:t>
      </w:r>
      <w:r w:rsidRPr="008E3A08">
        <w:rPr>
          <w:snapToGrid w:val="0"/>
          <w:szCs w:val="24"/>
        </w:rPr>
        <w:t>зарегистрированному по адресу: г. Москва, ул. Беловежская, 4, в отношении</w:t>
      </w:r>
      <w:r w:rsidRPr="008E3A08">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0714A6" w:rsidRPr="008E3A08">
        <w:rPr>
          <w:szCs w:val="24"/>
        </w:rPr>
        <w:t>(ам)</w:t>
      </w:r>
      <w:r w:rsidRPr="008E3A08">
        <w:rPr>
          <w:szCs w:val="24"/>
        </w:rPr>
        <w:t>: фамилия</w:t>
      </w:r>
      <w:r w:rsidRPr="008E3A08">
        <w:rPr>
          <w:snapToGrid w:val="0"/>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E3A08">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33E96" w:rsidRPr="008E3A08">
        <w:rPr>
          <w:szCs w:val="24"/>
        </w:rPr>
        <w:t>), руководителей</w:t>
      </w:r>
      <w:r w:rsidRPr="008E3A08">
        <w:rPr>
          <w:szCs w:val="24"/>
        </w:rPr>
        <w:t xml:space="preserve"> и бенефициаров.***</w:t>
      </w:r>
    </w:p>
    <w:p w:rsidR="00E830D8" w:rsidRPr="008E3A08" w:rsidRDefault="00E830D8" w:rsidP="00E830D8">
      <w:pPr>
        <w:ind w:firstLine="709"/>
        <w:rPr>
          <w:snapToGrid w:val="0"/>
          <w:szCs w:val="24"/>
        </w:rPr>
      </w:pPr>
      <w:r w:rsidRPr="008E3A08">
        <w:rPr>
          <w:snapToGrid w:val="0"/>
          <w:szCs w:val="24"/>
        </w:rPr>
        <w:t xml:space="preserve">Цель обработки персональных данных: </w:t>
      </w:r>
      <w:r w:rsidRPr="008E3A08">
        <w:rPr>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8E3A08">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830D8" w:rsidRPr="008E3A08" w:rsidRDefault="00E830D8" w:rsidP="00E830D8">
      <w:pPr>
        <w:ind w:firstLine="709"/>
        <w:rPr>
          <w:snapToGrid w:val="0"/>
          <w:color w:val="000000"/>
          <w:szCs w:val="24"/>
        </w:rPr>
      </w:pPr>
      <w:r w:rsidRPr="008E3A08">
        <w:rPr>
          <w:snapToGrid w:val="0"/>
          <w:szCs w:val="24"/>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8E3A08">
        <w:rPr>
          <w:snapToGrid w:val="0"/>
          <w:color w:val="000000"/>
          <w:szCs w:val="24"/>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830D8" w:rsidRPr="008E3A08" w:rsidRDefault="00E830D8" w:rsidP="00E830D8">
      <w:pPr>
        <w:ind w:firstLine="709"/>
        <w:rPr>
          <w:snapToGrid w:val="0"/>
          <w:color w:val="000000"/>
          <w:sz w:val="28"/>
          <w:szCs w:val="28"/>
        </w:rPr>
      </w:pPr>
    </w:p>
    <w:p w:rsidR="00CF5A73" w:rsidRPr="008E3A08" w:rsidRDefault="00CF5A73" w:rsidP="00CF5A73">
      <w:pPr>
        <w:ind w:firstLine="709"/>
        <w:rPr>
          <w:snapToGrid w:val="0"/>
          <w:color w:val="000000"/>
          <w:sz w:val="28"/>
          <w:szCs w:val="28"/>
        </w:rPr>
      </w:pPr>
    </w:p>
    <w:p w:rsidR="00CF5A73" w:rsidRPr="008E3A08" w:rsidRDefault="00CF5A73" w:rsidP="00CF5A73">
      <w:pPr>
        <w:ind w:firstLine="709"/>
        <w:rPr>
          <w:snapToGrid w:val="0"/>
          <w:color w:val="000000"/>
          <w:sz w:val="28"/>
          <w:szCs w:val="28"/>
        </w:rPr>
      </w:pPr>
    </w:p>
    <w:p w:rsidR="00CF5A73" w:rsidRPr="008E3A08" w:rsidRDefault="00CF5A73" w:rsidP="00CF5A73">
      <w:pPr>
        <w:ind w:firstLine="709"/>
        <w:rPr>
          <w:snapToGrid w:val="0"/>
          <w:color w:val="000000"/>
          <w:sz w:val="28"/>
          <w:szCs w:val="28"/>
        </w:rPr>
      </w:pPr>
    </w:p>
    <w:p w:rsidR="00CF5A73" w:rsidRPr="008E3A08" w:rsidRDefault="00CF5A73" w:rsidP="00CF5A73">
      <w:pPr>
        <w:rPr>
          <w:color w:val="000000"/>
          <w:sz w:val="28"/>
          <w:szCs w:val="28"/>
        </w:rPr>
      </w:pPr>
      <w:r w:rsidRPr="008E3A08">
        <w:rPr>
          <w:color w:val="000000"/>
          <w:sz w:val="28"/>
          <w:szCs w:val="28"/>
        </w:rPr>
        <w:t>____________________________                         ___________________________</w:t>
      </w:r>
    </w:p>
    <w:p w:rsidR="00CF5A73" w:rsidRPr="008E3A08" w:rsidRDefault="00CF5A73" w:rsidP="00CF5A73">
      <w:pPr>
        <w:contextualSpacing/>
      </w:pPr>
      <w:r w:rsidRPr="008E3A08">
        <w:t xml:space="preserve">(Подпись субъекта персональных данных / </w:t>
      </w:r>
      <w:r w:rsidRPr="008E3A08">
        <w:tab/>
      </w:r>
      <w:r w:rsidRPr="008E3A08">
        <w:tab/>
      </w:r>
      <w:r w:rsidRPr="008E3A08">
        <w:tab/>
        <w:t xml:space="preserve"> (Ф.И.О. и должность подписавшего*)</w:t>
      </w:r>
    </w:p>
    <w:p w:rsidR="00CF5A73" w:rsidRPr="008E3A08" w:rsidRDefault="00CF5A73" w:rsidP="00CF5A73">
      <w:pPr>
        <w:contextualSpacing/>
      </w:pPr>
      <w:r w:rsidRPr="008E3A08">
        <w:t xml:space="preserve">уполномоченного представителя)                                                </w:t>
      </w:r>
    </w:p>
    <w:p w:rsidR="00CF5A73" w:rsidRPr="008E3A08" w:rsidRDefault="00CF5A73" w:rsidP="00CF5A73">
      <w:pPr>
        <w:rPr>
          <w:b/>
          <w:bCs/>
          <w:sz w:val="28"/>
          <w:szCs w:val="28"/>
        </w:rPr>
      </w:pPr>
    </w:p>
    <w:p w:rsidR="00CF5A73" w:rsidRPr="008E3A08" w:rsidRDefault="00CF5A73" w:rsidP="00CF5A73">
      <w:pPr>
        <w:rPr>
          <w:b/>
          <w:bCs/>
          <w:sz w:val="28"/>
          <w:szCs w:val="28"/>
        </w:rPr>
      </w:pPr>
      <w:r w:rsidRPr="008E3A08">
        <w:rPr>
          <w:b/>
          <w:bCs/>
          <w:sz w:val="28"/>
          <w:szCs w:val="28"/>
        </w:rPr>
        <w:t>М.П.</w:t>
      </w:r>
    </w:p>
    <w:p w:rsidR="00CF5A73" w:rsidRPr="008E3A08" w:rsidRDefault="00CF5A73" w:rsidP="00CF5A73">
      <w:pPr>
        <w:rPr>
          <w:szCs w:val="24"/>
        </w:rPr>
      </w:pPr>
    </w:p>
    <w:p w:rsidR="00211593" w:rsidRPr="008E3A08" w:rsidRDefault="00211593" w:rsidP="00514096">
      <w:pPr>
        <w:tabs>
          <w:tab w:val="left" w:pos="567"/>
          <w:tab w:val="left" w:pos="1985"/>
        </w:tabs>
        <w:ind w:right="34" w:firstLine="0"/>
        <w:jc w:val="left"/>
      </w:pPr>
      <w:r w:rsidRPr="008E3A08">
        <w:br w:type="page"/>
      </w:r>
    </w:p>
    <w:p w:rsidR="00923EDA" w:rsidRPr="008E3A08" w:rsidRDefault="00923EDA" w:rsidP="00B44C97">
      <w:pPr>
        <w:pStyle w:val="3"/>
        <w:numPr>
          <w:ilvl w:val="2"/>
          <w:numId w:val="28"/>
        </w:numPr>
        <w:tabs>
          <w:tab w:val="left" w:pos="567"/>
          <w:tab w:val="left" w:pos="1985"/>
        </w:tabs>
        <w:ind w:left="0" w:right="34" w:firstLine="0"/>
        <w:rPr>
          <w:sz w:val="24"/>
          <w:szCs w:val="24"/>
        </w:rPr>
      </w:pPr>
      <w:bookmarkStart w:id="626" w:name="_Toc439252801"/>
      <w:bookmarkStart w:id="627" w:name="_Toc439323774"/>
      <w:bookmarkStart w:id="628" w:name="_Toc440361409"/>
      <w:bookmarkStart w:id="629" w:name="_Toc440376291"/>
      <w:bookmarkStart w:id="630" w:name="_Toc440382549"/>
      <w:bookmarkStart w:id="631" w:name="_Toc440447219"/>
      <w:bookmarkStart w:id="632" w:name="_Toc440632380"/>
      <w:bookmarkStart w:id="633" w:name="_Toc440875152"/>
      <w:bookmarkStart w:id="634" w:name="_Toc441131139"/>
      <w:bookmarkStart w:id="635" w:name="_Toc441572145"/>
      <w:bookmarkStart w:id="636" w:name="_Toc441575237"/>
      <w:bookmarkStart w:id="637" w:name="_Toc442195903"/>
      <w:bookmarkStart w:id="638" w:name="_Toc442251945"/>
      <w:bookmarkStart w:id="639" w:name="_Toc442258894"/>
      <w:bookmarkStart w:id="640" w:name="_Toc442259134"/>
      <w:bookmarkStart w:id="641" w:name="_Toc447292897"/>
      <w:bookmarkStart w:id="642" w:name="_Toc461808969"/>
      <w:bookmarkStart w:id="643" w:name="_Toc463514644"/>
      <w:bookmarkStart w:id="644" w:name="_Toc466969454"/>
      <w:bookmarkStart w:id="645" w:name="_Toc468453122"/>
      <w:bookmarkStart w:id="646" w:name="_Toc469479841"/>
      <w:bookmarkStart w:id="647" w:name="_Toc471988205"/>
      <w:bookmarkStart w:id="648" w:name="_Toc472497905"/>
      <w:bookmarkStart w:id="649" w:name="_Toc498509531"/>
      <w:bookmarkStart w:id="650" w:name="_Toc524939646"/>
      <w:bookmarkStart w:id="651" w:name="_Toc535853835"/>
      <w:bookmarkStart w:id="652" w:name="_Toc536020466"/>
      <w:bookmarkStart w:id="653" w:name="_Toc229057820"/>
      <w:r w:rsidRPr="008E3A08">
        <w:rPr>
          <w:sz w:val="24"/>
          <w:szCs w:val="24"/>
        </w:rPr>
        <w:lastRenderedPageBreak/>
        <w:t>Инструкции по заполнению</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E830D8" w:rsidRPr="008E3A08" w:rsidRDefault="00E830D8" w:rsidP="00B44C97">
      <w:pPr>
        <w:numPr>
          <w:ilvl w:val="3"/>
          <w:numId w:val="28"/>
        </w:numPr>
        <w:tabs>
          <w:tab w:val="left" w:pos="567"/>
          <w:tab w:val="left" w:pos="1985"/>
        </w:tabs>
        <w:spacing w:before="100" w:beforeAutospacing="1"/>
        <w:ind w:left="0" w:right="34" w:firstLine="1134"/>
        <w:rPr>
          <w:b/>
          <w:szCs w:val="24"/>
        </w:rPr>
      </w:pPr>
      <w:r w:rsidRPr="008E3A08">
        <w:rPr>
          <w:szCs w:val="24"/>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830D8" w:rsidRPr="008E3A08" w:rsidRDefault="00E830D8" w:rsidP="00B44C97">
      <w:pPr>
        <w:numPr>
          <w:ilvl w:val="3"/>
          <w:numId w:val="28"/>
        </w:numPr>
        <w:tabs>
          <w:tab w:val="left" w:pos="567"/>
          <w:tab w:val="left" w:pos="1985"/>
        </w:tabs>
        <w:spacing w:before="100" w:beforeAutospacing="1"/>
        <w:ind w:left="0" w:right="34" w:firstLine="1134"/>
        <w:rPr>
          <w:b/>
          <w:szCs w:val="24"/>
        </w:rPr>
      </w:pPr>
      <w:r w:rsidRPr="008E3A08">
        <w:t xml:space="preserve">** При заключении договоров </w:t>
      </w:r>
      <w:r w:rsidRPr="008E3A08">
        <w:rPr>
          <w:szCs w:val="24"/>
        </w:rPr>
        <w:t>ПАО «</w:t>
      </w:r>
      <w:r w:rsidR="000437B8" w:rsidRPr="008E3A08">
        <w:rPr>
          <w:szCs w:val="24"/>
        </w:rPr>
        <w:t>Россети Центр</w:t>
      </w:r>
      <w:r w:rsidRPr="008E3A08">
        <w:rPr>
          <w:szCs w:val="24"/>
        </w:rPr>
        <w:t>»/ПАО «</w:t>
      </w:r>
      <w:r w:rsidR="000437B8" w:rsidRPr="008E3A08">
        <w:rPr>
          <w:szCs w:val="24"/>
        </w:rPr>
        <w:t>Россети Центр</w:t>
      </w:r>
      <w:r w:rsidRPr="008E3A08">
        <w:rPr>
          <w:szCs w:val="24"/>
        </w:rPr>
        <w:t xml:space="preserve"> и </w:t>
      </w:r>
      <w:r w:rsidR="00A14828" w:rsidRPr="008E3A08">
        <w:rPr>
          <w:szCs w:val="24"/>
        </w:rPr>
        <w:t>Приволжье</w:t>
      </w:r>
      <w:r w:rsidRPr="008E3A08">
        <w:rPr>
          <w:szCs w:val="24"/>
        </w:rPr>
        <w:t>»</w:t>
      </w:r>
      <w:r w:rsidRPr="008E3A08">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0714A6" w:rsidRPr="008E3A08">
        <w:t>(ам)</w:t>
      </w:r>
      <w:r w:rsidRPr="008E3A08">
        <w:t>,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E3A08">
        <w:rPr>
          <w:snapToGrid w:val="0"/>
        </w:rPr>
        <w:t xml:space="preserve">, удостоверяющего личность; ИНН </w:t>
      </w:r>
      <w:r w:rsidRPr="008E3A08">
        <w:t>(участников, учредителей, акционеров, руководителей)).</w:t>
      </w:r>
    </w:p>
    <w:p w:rsidR="00E830D8" w:rsidRPr="008E3A08" w:rsidRDefault="00E830D8" w:rsidP="00B44C97">
      <w:pPr>
        <w:numPr>
          <w:ilvl w:val="3"/>
          <w:numId w:val="28"/>
        </w:numPr>
        <w:tabs>
          <w:tab w:val="left" w:pos="567"/>
          <w:tab w:val="left" w:pos="1985"/>
        </w:tabs>
        <w:spacing w:before="100" w:beforeAutospacing="1"/>
        <w:ind w:left="0" w:right="34" w:firstLine="1134"/>
        <w:rPr>
          <w:szCs w:val="24"/>
        </w:rPr>
      </w:pPr>
      <w:r w:rsidRPr="008E3A08">
        <w:rPr>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E3A08">
        <w:rPr>
          <w:szCs w:val="24"/>
          <w:lang w:val="x-none" w:eastAsia="x-none"/>
        </w:rPr>
        <w:t>ПАО «Россети»,</w:t>
      </w:r>
      <w:r w:rsidRPr="008E3A08">
        <w:rPr>
          <w:szCs w:val="24"/>
          <w:lang w:eastAsia="x-none"/>
        </w:rPr>
        <w:t xml:space="preserve"> </w:t>
      </w:r>
      <w:r w:rsidRPr="008E3A08">
        <w:rPr>
          <w:szCs w:val="24"/>
        </w:rPr>
        <w:t>ПАО «</w:t>
      </w:r>
      <w:r w:rsidR="000437B8" w:rsidRPr="008E3A08">
        <w:rPr>
          <w:szCs w:val="24"/>
        </w:rPr>
        <w:t>Россети Центр</w:t>
      </w:r>
      <w:r w:rsidRPr="008E3A08">
        <w:rPr>
          <w:szCs w:val="24"/>
        </w:rPr>
        <w:t>»/ПАО «</w:t>
      </w:r>
      <w:r w:rsidR="000437B8" w:rsidRPr="008E3A08">
        <w:rPr>
          <w:szCs w:val="24"/>
        </w:rPr>
        <w:t>Россети Центр</w:t>
      </w:r>
      <w:r w:rsidRPr="008E3A08">
        <w:rPr>
          <w:szCs w:val="24"/>
        </w:rPr>
        <w:t xml:space="preserve"> и </w:t>
      </w:r>
      <w:r w:rsidR="00A14828" w:rsidRPr="008E3A08">
        <w:rPr>
          <w:szCs w:val="24"/>
        </w:rPr>
        <w:t>Приволжье</w:t>
      </w:r>
      <w:r w:rsidRPr="008E3A08">
        <w:rPr>
          <w:szCs w:val="24"/>
        </w:rPr>
        <w:t>» перед</w:t>
      </w:r>
      <w:r w:rsidRPr="008E3A08">
        <w:rPr>
          <w:spacing w:val="-4"/>
          <w:szCs w:val="24"/>
        </w:rPr>
        <w:t xml:space="preserve"> руководителем, собственником (участником, учредителем, акционером), а также бенефициаром</w:t>
      </w:r>
      <w:r w:rsidRPr="008E3A08">
        <w:rPr>
          <w:szCs w:val="24"/>
        </w:rPr>
        <w:t xml:space="preserve"> участника закупки / контрагента / третьего лица, привлеченного контрагентом к исполнению своих обязательств по договору</w:t>
      </w:r>
      <w:r w:rsidR="000714A6" w:rsidRPr="008E3A08">
        <w:rPr>
          <w:szCs w:val="24"/>
        </w:rPr>
        <w:t>(ам)</w:t>
      </w:r>
      <w:r w:rsidRPr="008E3A08">
        <w:rPr>
          <w:szCs w:val="24"/>
        </w:rPr>
        <w:t>,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w:t>
      </w:r>
      <w:r w:rsidR="000714A6" w:rsidRPr="008E3A08">
        <w:rPr>
          <w:szCs w:val="24"/>
        </w:rPr>
        <w:t>(ам)</w:t>
      </w:r>
      <w:r w:rsidRPr="008E3A08">
        <w:rPr>
          <w:szCs w:val="24"/>
        </w:rPr>
        <w:t xml:space="preserve">, и предполагает, что </w:t>
      </w:r>
      <w:r w:rsidRPr="008E3A08">
        <w:rPr>
          <w:spacing w:val="-4"/>
          <w:szCs w:val="24"/>
        </w:rPr>
        <w:t>участник закупки (потенциальный контрагент) / контрагент получил у руководителя, своих бенефициаров и бенефициаров</w:t>
      </w:r>
      <w:r w:rsidRPr="008E3A08">
        <w:rPr>
          <w:szCs w:val="24"/>
        </w:rPr>
        <w:t xml:space="preserve"> третьих лиц, привлеченных контрагентом к исполнению своих обязательств по договору</w:t>
      </w:r>
      <w:r w:rsidR="000714A6" w:rsidRPr="008E3A08">
        <w:rPr>
          <w:szCs w:val="24"/>
        </w:rPr>
        <w:t>(ам)</w:t>
      </w:r>
      <w:r w:rsidRPr="008E3A08">
        <w:rPr>
          <w:szCs w:val="24"/>
        </w:rPr>
        <w:t xml:space="preserve"> согласие </w:t>
      </w:r>
      <w:r w:rsidRPr="008E3A08">
        <w:rPr>
          <w:spacing w:val="-4"/>
          <w:szCs w:val="24"/>
        </w:rPr>
        <w:t xml:space="preserve">на представление (обработку) </w:t>
      </w:r>
      <w:r w:rsidRPr="008E3A08">
        <w:rPr>
          <w:szCs w:val="24"/>
          <w:lang w:val="x-none" w:eastAsia="x-none"/>
        </w:rPr>
        <w:t>ПАО «Россети»,</w:t>
      </w:r>
      <w:r w:rsidRPr="008E3A08">
        <w:rPr>
          <w:szCs w:val="24"/>
          <w:lang w:eastAsia="x-none"/>
        </w:rPr>
        <w:t xml:space="preserve"> </w:t>
      </w:r>
      <w:r w:rsidRPr="008E3A08">
        <w:rPr>
          <w:szCs w:val="24"/>
        </w:rPr>
        <w:t>ПАО «</w:t>
      </w:r>
      <w:r w:rsidR="000437B8" w:rsidRPr="008E3A08">
        <w:rPr>
          <w:szCs w:val="24"/>
        </w:rPr>
        <w:t>Россети Центр</w:t>
      </w:r>
      <w:r w:rsidRPr="008E3A08">
        <w:rPr>
          <w:szCs w:val="24"/>
        </w:rPr>
        <w:t>»/ПАО «</w:t>
      </w:r>
      <w:r w:rsidR="000437B8" w:rsidRPr="008E3A08">
        <w:rPr>
          <w:szCs w:val="24"/>
        </w:rPr>
        <w:t>Россети Центр</w:t>
      </w:r>
      <w:r w:rsidRPr="008E3A08">
        <w:rPr>
          <w:szCs w:val="24"/>
        </w:rPr>
        <w:t xml:space="preserve"> и </w:t>
      </w:r>
      <w:r w:rsidR="00A14828" w:rsidRPr="008E3A08">
        <w:rPr>
          <w:szCs w:val="24"/>
        </w:rPr>
        <w:t>Приволжье</w:t>
      </w:r>
      <w:r w:rsidRPr="008E3A08">
        <w:rPr>
          <w:szCs w:val="24"/>
        </w:rPr>
        <w:t>»</w:t>
      </w:r>
      <w:r w:rsidRPr="008E3A08">
        <w:rPr>
          <w:spacing w:val="-4"/>
          <w:szCs w:val="24"/>
        </w:rPr>
        <w:t xml:space="preserve"> </w:t>
      </w:r>
      <w:r w:rsidRPr="008E3A08">
        <w:rPr>
          <w:szCs w:val="24"/>
        </w:rPr>
        <w:t>и в уполномоченные государственные органы указанных сведений.</w:t>
      </w:r>
    </w:p>
    <w:p w:rsidR="00F276BC" w:rsidRPr="008E3A08" w:rsidRDefault="00F276BC" w:rsidP="00514096">
      <w:pPr>
        <w:tabs>
          <w:tab w:val="left" w:pos="567"/>
          <w:tab w:val="left" w:pos="1985"/>
        </w:tabs>
        <w:ind w:right="34" w:firstLine="0"/>
        <w:jc w:val="left"/>
      </w:pPr>
    </w:p>
    <w:p w:rsidR="00F276BC" w:rsidRPr="008E3A08" w:rsidRDefault="00F276BC" w:rsidP="00514096">
      <w:pPr>
        <w:tabs>
          <w:tab w:val="left" w:pos="567"/>
          <w:tab w:val="left" w:pos="1985"/>
        </w:tabs>
        <w:ind w:right="34" w:firstLine="0"/>
        <w:jc w:val="left"/>
      </w:pPr>
    </w:p>
    <w:p w:rsidR="00211593" w:rsidRPr="008E3A08" w:rsidRDefault="00211593" w:rsidP="00514096">
      <w:pPr>
        <w:tabs>
          <w:tab w:val="left" w:pos="567"/>
          <w:tab w:val="left" w:pos="1985"/>
        </w:tabs>
        <w:ind w:right="34" w:firstLine="0"/>
        <w:jc w:val="left"/>
      </w:pPr>
    </w:p>
    <w:p w:rsidR="00E05737" w:rsidRPr="008E3A08" w:rsidRDefault="00E05737"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rPr>
          <w:sz w:val="24"/>
          <w:szCs w:val="24"/>
        </w:rPr>
        <w:sectPr w:rsidR="00E05737" w:rsidRPr="008E3A08" w:rsidSect="00CC4109">
          <w:pgSz w:w="11906" w:h="16838" w:code="9"/>
          <w:pgMar w:top="680" w:right="707" w:bottom="1134" w:left="1276" w:header="680" w:footer="278" w:gutter="0"/>
          <w:cols w:space="708"/>
          <w:titlePg/>
          <w:docGrid w:linePitch="360"/>
        </w:sectPr>
      </w:pPr>
      <w:bookmarkStart w:id="654" w:name="_Ref440272274"/>
      <w:bookmarkStart w:id="655" w:name="_Ref440274756"/>
      <w:bookmarkStart w:id="656" w:name="_Toc441131143"/>
      <w:bookmarkStart w:id="657" w:name="_Toc426108836"/>
      <w:bookmarkStart w:id="658" w:name="_Ref441574460"/>
      <w:bookmarkStart w:id="659" w:name="_Ref441574649"/>
      <w:bookmarkStart w:id="660" w:name="_Ref442264586"/>
      <w:bookmarkStart w:id="661" w:name="_Ref442271949"/>
    </w:p>
    <w:p w:rsidR="00211593" w:rsidRPr="008E3A08" w:rsidRDefault="00211593" w:rsidP="00B44C97">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662" w:name="_Ref440376324"/>
      <w:bookmarkStart w:id="663" w:name="_Ref440376401"/>
      <w:bookmarkStart w:id="664" w:name="_Toc441131149"/>
      <w:bookmarkStart w:id="665" w:name="_Toc229057821"/>
      <w:bookmarkEnd w:id="654"/>
      <w:bookmarkEnd w:id="655"/>
      <w:bookmarkEnd w:id="656"/>
      <w:bookmarkEnd w:id="657"/>
      <w:bookmarkEnd w:id="658"/>
      <w:bookmarkEnd w:id="659"/>
      <w:bookmarkEnd w:id="660"/>
      <w:bookmarkEnd w:id="661"/>
      <w:r w:rsidRPr="008E3A08">
        <w:rPr>
          <w:sz w:val="24"/>
          <w:szCs w:val="24"/>
        </w:rPr>
        <w:lastRenderedPageBreak/>
        <w:t xml:space="preserve">План распределения объемов </w:t>
      </w:r>
      <w:r w:rsidR="00E964CF" w:rsidRPr="008E3A08">
        <w:rPr>
          <w:sz w:val="24"/>
          <w:szCs w:val="24"/>
          <w:lang w:val="ru-RU"/>
        </w:rPr>
        <w:t>по Договору</w:t>
      </w:r>
      <w:r w:rsidR="000714A6" w:rsidRPr="008E3A08">
        <w:rPr>
          <w:sz w:val="24"/>
          <w:szCs w:val="24"/>
          <w:lang w:val="ru-RU"/>
        </w:rPr>
        <w:t>(ам)</w:t>
      </w:r>
      <w:r w:rsidR="00E964CF" w:rsidRPr="008E3A08">
        <w:rPr>
          <w:sz w:val="24"/>
          <w:szCs w:val="24"/>
        </w:rPr>
        <w:t xml:space="preserve"> </w:t>
      </w:r>
      <w:r w:rsidR="007E20E1" w:rsidRPr="008E3A08">
        <w:rPr>
          <w:sz w:val="24"/>
          <w:szCs w:val="24"/>
          <w:lang w:val="ru-RU"/>
        </w:rPr>
        <w:t>между членами</w:t>
      </w:r>
      <w:r w:rsidRPr="008E3A08">
        <w:rPr>
          <w:sz w:val="24"/>
          <w:szCs w:val="24"/>
        </w:rPr>
        <w:t xml:space="preserve"> коллективного Участника </w:t>
      </w:r>
      <w:r w:rsidRPr="008E3A08">
        <w:rPr>
          <w:color w:val="000000"/>
          <w:sz w:val="24"/>
          <w:szCs w:val="24"/>
        </w:rPr>
        <w:t>(форма </w:t>
      </w:r>
      <w:r w:rsidR="003B5265">
        <w:rPr>
          <w:color w:val="000000"/>
          <w:sz w:val="24"/>
          <w:szCs w:val="24"/>
          <w:lang w:val="ru-RU"/>
        </w:rPr>
        <w:t>8</w:t>
      </w:r>
      <w:r w:rsidRPr="008E3A08">
        <w:rPr>
          <w:color w:val="000000"/>
          <w:sz w:val="24"/>
          <w:szCs w:val="24"/>
        </w:rPr>
        <w:t>)</w:t>
      </w:r>
      <w:bookmarkEnd w:id="662"/>
      <w:bookmarkEnd w:id="663"/>
      <w:bookmarkEnd w:id="664"/>
      <w:bookmarkEnd w:id="665"/>
    </w:p>
    <w:p w:rsidR="00211593" w:rsidRPr="008E3A08" w:rsidRDefault="00211593" w:rsidP="00514096">
      <w:pPr>
        <w:tabs>
          <w:tab w:val="left" w:pos="567"/>
          <w:tab w:val="left" w:pos="1985"/>
        </w:tabs>
        <w:ind w:right="34" w:firstLine="0"/>
        <w:rPr>
          <w:szCs w:val="24"/>
        </w:rPr>
      </w:pPr>
      <w:r w:rsidRPr="008E3A08">
        <w:rPr>
          <w:szCs w:val="24"/>
        </w:rPr>
        <w:t>(</w:t>
      </w:r>
      <w:r w:rsidRPr="008E3A08">
        <w:rPr>
          <w:szCs w:val="24"/>
          <w:shd w:val="clear" w:color="auto" w:fill="FFFF99"/>
        </w:rPr>
        <w:t>заполняется отдельно по каждому из лотов с указанием номера и названия лота</w:t>
      </w:r>
      <w:r w:rsidRPr="008E3A08">
        <w:rPr>
          <w:szCs w:val="24"/>
        </w:rPr>
        <w:t>)</w:t>
      </w:r>
    </w:p>
    <w:p w:rsidR="00211593" w:rsidRPr="008E3A08" w:rsidRDefault="00211593" w:rsidP="00B44C97">
      <w:pPr>
        <w:pStyle w:val="3"/>
        <w:numPr>
          <w:ilvl w:val="2"/>
          <w:numId w:val="28"/>
        </w:numPr>
        <w:tabs>
          <w:tab w:val="left" w:pos="567"/>
          <w:tab w:val="left" w:pos="1985"/>
        </w:tabs>
        <w:ind w:left="0" w:right="34" w:firstLine="0"/>
        <w:rPr>
          <w:sz w:val="24"/>
          <w:szCs w:val="24"/>
        </w:rPr>
      </w:pPr>
      <w:bookmarkStart w:id="666" w:name="_Toc440376305"/>
      <w:bookmarkStart w:id="667" w:name="_Toc440382563"/>
      <w:bookmarkStart w:id="668" w:name="_Toc440447233"/>
      <w:bookmarkStart w:id="669" w:name="_Toc440632394"/>
      <w:bookmarkStart w:id="670" w:name="_Toc440875163"/>
      <w:bookmarkStart w:id="671" w:name="_Toc441131150"/>
      <w:bookmarkStart w:id="672" w:name="_Toc441572157"/>
      <w:bookmarkStart w:id="673" w:name="_Toc441575249"/>
      <w:bookmarkStart w:id="674" w:name="_Toc442195914"/>
      <w:bookmarkStart w:id="675" w:name="_Toc442251956"/>
      <w:bookmarkStart w:id="676" w:name="_Toc442258905"/>
      <w:bookmarkStart w:id="677" w:name="_Toc442259145"/>
      <w:bookmarkStart w:id="678" w:name="_Toc442265457"/>
      <w:bookmarkStart w:id="679" w:name="_Toc447292662"/>
      <w:bookmarkStart w:id="680" w:name="_Toc461809114"/>
      <w:bookmarkStart w:id="681" w:name="_Toc463514533"/>
      <w:bookmarkStart w:id="682" w:name="_Toc466908651"/>
      <w:bookmarkStart w:id="683" w:name="_Toc468196590"/>
      <w:bookmarkStart w:id="684" w:name="_Toc468446671"/>
      <w:bookmarkStart w:id="685" w:name="_Toc468446865"/>
      <w:bookmarkStart w:id="686" w:name="_Toc469479721"/>
      <w:bookmarkStart w:id="687" w:name="_Toc471986671"/>
      <w:bookmarkStart w:id="688" w:name="_Toc498509305"/>
      <w:bookmarkStart w:id="689" w:name="_Toc524939658"/>
      <w:bookmarkStart w:id="690" w:name="_Toc535853844"/>
      <w:bookmarkStart w:id="691" w:name="_Toc536020472"/>
      <w:bookmarkStart w:id="692" w:name="_Toc229057822"/>
      <w:r w:rsidRPr="008E3A08">
        <w:rPr>
          <w:sz w:val="24"/>
          <w:szCs w:val="24"/>
        </w:rPr>
        <w:t xml:space="preserve">Форма плана распределения объемов </w:t>
      </w:r>
      <w:r w:rsidR="00E964CF" w:rsidRPr="008E3A08">
        <w:rPr>
          <w:sz w:val="24"/>
          <w:szCs w:val="24"/>
          <w:lang w:val="ru-RU"/>
        </w:rPr>
        <w:t>по Договору</w:t>
      </w:r>
      <w:r w:rsidR="000714A6" w:rsidRPr="008E3A08">
        <w:rPr>
          <w:sz w:val="24"/>
          <w:szCs w:val="24"/>
          <w:lang w:val="ru-RU"/>
        </w:rPr>
        <w:t>(ам)</w:t>
      </w:r>
      <w:r w:rsidR="003260DA" w:rsidRPr="008E3A08">
        <w:rPr>
          <w:sz w:val="24"/>
          <w:szCs w:val="24"/>
        </w:rPr>
        <w:t xml:space="preserve"> </w:t>
      </w:r>
      <w:r w:rsidR="007E20E1" w:rsidRPr="008E3A08">
        <w:rPr>
          <w:sz w:val="24"/>
          <w:szCs w:val="24"/>
          <w:lang w:val="ru-RU"/>
        </w:rPr>
        <w:t>между членами</w:t>
      </w:r>
      <w:r w:rsidR="007E20E1" w:rsidRPr="008E3A08">
        <w:rPr>
          <w:sz w:val="24"/>
          <w:szCs w:val="24"/>
        </w:rPr>
        <w:t xml:space="preserve"> </w:t>
      </w:r>
      <w:r w:rsidRPr="008E3A08">
        <w:rPr>
          <w:sz w:val="24"/>
          <w:szCs w:val="24"/>
        </w:rPr>
        <w:t>коллективного Участника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211593" w:rsidRPr="008E3A08"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211593" w:rsidRPr="008E3A08" w:rsidRDefault="00211593" w:rsidP="00514096">
      <w:pPr>
        <w:tabs>
          <w:tab w:val="left" w:pos="567"/>
          <w:tab w:val="left" w:pos="1985"/>
        </w:tabs>
        <w:ind w:right="34" w:firstLine="0"/>
        <w:jc w:val="left"/>
        <w:rPr>
          <w:color w:val="000000"/>
          <w:szCs w:val="24"/>
        </w:rPr>
      </w:pPr>
      <w:r w:rsidRPr="008E3A08">
        <w:rPr>
          <w:color w:val="000000"/>
          <w:szCs w:val="24"/>
        </w:rPr>
        <w:t xml:space="preserve">Приложение </w:t>
      </w:r>
      <w:r w:rsidR="003B5265">
        <w:rPr>
          <w:noProof/>
          <w:color w:val="000000"/>
          <w:szCs w:val="24"/>
        </w:rPr>
        <w:t>8</w:t>
      </w:r>
      <w:r w:rsidRPr="008E3A08">
        <w:rPr>
          <w:color w:val="000000"/>
          <w:szCs w:val="24"/>
        </w:rPr>
        <w:t xml:space="preserve"> к письму о подаче оферты</w:t>
      </w:r>
      <w:r w:rsidRPr="008E3A08">
        <w:rPr>
          <w:color w:val="000000"/>
          <w:szCs w:val="24"/>
        </w:rPr>
        <w:br/>
        <w:t>от «____»_____________ г. №__________</w:t>
      </w:r>
    </w:p>
    <w:p w:rsidR="00211593" w:rsidRPr="008E3A08" w:rsidRDefault="00211593" w:rsidP="00514096">
      <w:pPr>
        <w:tabs>
          <w:tab w:val="left" w:pos="567"/>
          <w:tab w:val="left" w:pos="1985"/>
        </w:tabs>
        <w:ind w:right="34" w:firstLine="0"/>
        <w:rPr>
          <w:color w:val="000000"/>
          <w:szCs w:val="24"/>
        </w:rPr>
      </w:pPr>
    </w:p>
    <w:p w:rsidR="00211593" w:rsidRPr="008E3A08" w:rsidRDefault="00211593" w:rsidP="00514096">
      <w:pPr>
        <w:tabs>
          <w:tab w:val="left" w:pos="567"/>
          <w:tab w:val="left" w:pos="1985"/>
        </w:tabs>
        <w:ind w:right="34" w:firstLine="0"/>
        <w:jc w:val="center"/>
        <w:rPr>
          <w:b/>
          <w:szCs w:val="24"/>
        </w:rPr>
      </w:pPr>
      <w:r w:rsidRPr="008E3A08">
        <w:rPr>
          <w:b/>
          <w:szCs w:val="24"/>
        </w:rPr>
        <w:t xml:space="preserve">План распределения объемов </w:t>
      </w:r>
      <w:r w:rsidR="00E964CF" w:rsidRPr="008E3A08">
        <w:rPr>
          <w:b/>
          <w:szCs w:val="24"/>
        </w:rPr>
        <w:t>по Договору</w:t>
      </w:r>
      <w:r w:rsidR="000714A6" w:rsidRPr="008E3A08">
        <w:rPr>
          <w:b/>
          <w:szCs w:val="24"/>
        </w:rPr>
        <w:t>(ам)</w:t>
      </w:r>
      <w:r w:rsidR="00E964CF" w:rsidRPr="008E3A08">
        <w:rPr>
          <w:b/>
          <w:szCs w:val="24"/>
        </w:rPr>
        <w:t xml:space="preserve"> </w:t>
      </w:r>
      <w:r w:rsidR="007E20E1" w:rsidRPr="008E3A08">
        <w:rPr>
          <w:b/>
          <w:szCs w:val="24"/>
        </w:rPr>
        <w:t>между членами</w:t>
      </w:r>
      <w:r w:rsidR="007E20E1" w:rsidRPr="008E3A08">
        <w:rPr>
          <w:szCs w:val="24"/>
        </w:rPr>
        <w:t xml:space="preserve"> </w:t>
      </w:r>
      <w:r w:rsidRPr="008E3A08">
        <w:rPr>
          <w:b/>
          <w:szCs w:val="24"/>
        </w:rPr>
        <w:t>коллективного Участника</w:t>
      </w:r>
    </w:p>
    <w:p w:rsidR="00211593" w:rsidRPr="008E3A08" w:rsidRDefault="00211593" w:rsidP="00514096">
      <w:pPr>
        <w:tabs>
          <w:tab w:val="left" w:pos="567"/>
          <w:tab w:val="left" w:pos="1985"/>
        </w:tabs>
        <w:ind w:right="34" w:firstLine="0"/>
        <w:rPr>
          <w:color w:val="000000"/>
          <w:szCs w:val="24"/>
        </w:rPr>
      </w:pPr>
    </w:p>
    <w:p w:rsidR="00211593" w:rsidRPr="008E3A08" w:rsidRDefault="00211593" w:rsidP="00514096">
      <w:pPr>
        <w:tabs>
          <w:tab w:val="left" w:pos="567"/>
          <w:tab w:val="left" w:pos="1985"/>
        </w:tabs>
        <w:ind w:right="34" w:firstLine="0"/>
        <w:rPr>
          <w:color w:val="000000"/>
          <w:szCs w:val="24"/>
        </w:rPr>
      </w:pPr>
      <w:r w:rsidRPr="008E3A08">
        <w:rPr>
          <w:color w:val="000000"/>
          <w:szCs w:val="24"/>
        </w:rPr>
        <w:t>Наименование и адрес лидера коллективного Участника: _______________________</w:t>
      </w:r>
    </w:p>
    <w:p w:rsidR="00211593" w:rsidRPr="008E3A08"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BD0ED5" w:rsidRPr="008E3A08" w:rsidTr="00015B77">
        <w:trPr>
          <w:trHeight w:val="1022"/>
        </w:trPr>
        <w:tc>
          <w:tcPr>
            <w:tcW w:w="633" w:type="dxa"/>
            <w:vAlign w:val="center"/>
          </w:tcPr>
          <w:p w:rsidR="00BD0ED5" w:rsidRPr="008E3A08" w:rsidRDefault="00BD0ED5" w:rsidP="00514096">
            <w:pPr>
              <w:tabs>
                <w:tab w:val="left" w:pos="567"/>
                <w:tab w:val="left" w:pos="1985"/>
              </w:tabs>
              <w:ind w:right="34" w:firstLine="0"/>
              <w:jc w:val="center"/>
              <w:rPr>
                <w:b/>
              </w:rPr>
            </w:pPr>
            <w:r w:rsidRPr="008E3A08">
              <w:rPr>
                <w:b/>
              </w:rPr>
              <w:t>№ п/п</w:t>
            </w:r>
          </w:p>
        </w:tc>
        <w:tc>
          <w:tcPr>
            <w:tcW w:w="2736" w:type="dxa"/>
            <w:vAlign w:val="center"/>
          </w:tcPr>
          <w:p w:rsidR="00E964CF" w:rsidRPr="008E3A08" w:rsidRDefault="00BD0ED5" w:rsidP="00514096">
            <w:pPr>
              <w:pStyle w:val="af4"/>
              <w:tabs>
                <w:tab w:val="left" w:pos="567"/>
                <w:tab w:val="left" w:pos="1985"/>
              </w:tabs>
              <w:spacing w:before="0" w:after="0"/>
              <w:ind w:left="0" w:right="34"/>
              <w:jc w:val="center"/>
              <w:rPr>
                <w:sz w:val="24"/>
                <w:szCs w:val="24"/>
              </w:rPr>
            </w:pPr>
            <w:r w:rsidRPr="008E3A08">
              <w:rPr>
                <w:b/>
              </w:rPr>
              <w:t xml:space="preserve">Наименование </w:t>
            </w:r>
            <w:r w:rsidR="00E964CF" w:rsidRPr="008E3A08">
              <w:rPr>
                <w:b/>
              </w:rPr>
              <w:t xml:space="preserve">этапа по </w:t>
            </w:r>
            <w:r w:rsidR="00E964CF" w:rsidRPr="008E3A08">
              <w:rPr>
                <w:b/>
                <w:sz w:val="24"/>
                <w:szCs w:val="24"/>
              </w:rPr>
              <w:t>Договору</w:t>
            </w:r>
            <w:r w:rsidR="000714A6" w:rsidRPr="008E3A08">
              <w:rPr>
                <w:b/>
                <w:sz w:val="24"/>
                <w:szCs w:val="24"/>
              </w:rPr>
              <w:t>(ам)</w:t>
            </w:r>
            <w:r w:rsidR="00E964CF" w:rsidRPr="008E3A08">
              <w:rPr>
                <w:sz w:val="24"/>
                <w:szCs w:val="24"/>
              </w:rPr>
              <w:t xml:space="preserve"> </w:t>
            </w:r>
          </w:p>
          <w:p w:rsidR="00BD0ED5" w:rsidRPr="008E3A08" w:rsidRDefault="00E964CF" w:rsidP="00E964CF">
            <w:pPr>
              <w:pStyle w:val="af4"/>
              <w:tabs>
                <w:tab w:val="left" w:pos="567"/>
                <w:tab w:val="left" w:pos="1985"/>
              </w:tabs>
              <w:spacing w:before="0" w:after="0"/>
              <w:ind w:left="0" w:right="34"/>
              <w:jc w:val="center"/>
              <w:rPr>
                <w:b/>
              </w:rPr>
            </w:pPr>
            <w:r w:rsidRPr="008E3A08">
              <w:rPr>
                <w:b/>
                <w:sz w:val="24"/>
                <w:szCs w:val="24"/>
              </w:rPr>
              <w:t xml:space="preserve">(наименование </w:t>
            </w:r>
            <w:r w:rsidRPr="008E3A08">
              <w:rPr>
                <w:b/>
              </w:rPr>
              <w:t>работ/услуг,</w:t>
            </w:r>
            <w:r w:rsidRPr="008E3A08">
              <w:rPr>
                <w:b/>
                <w:sz w:val="24"/>
                <w:szCs w:val="24"/>
              </w:rPr>
              <w:t xml:space="preserve"> </w:t>
            </w:r>
            <w:r w:rsidR="00BD0ED5" w:rsidRPr="008E3A08">
              <w:rPr>
                <w:b/>
              </w:rPr>
              <w:t>продукции</w:t>
            </w:r>
            <w:r w:rsidRPr="008E3A08">
              <w:rPr>
                <w:b/>
              </w:rPr>
              <w:t>:</w:t>
            </w:r>
            <w:r w:rsidR="00BD0ED5" w:rsidRPr="008E3A08">
              <w:rPr>
                <w:b/>
              </w:rPr>
              <w:t xml:space="preserve"> тип, марка</w:t>
            </w:r>
            <w:r w:rsidRPr="008E3A08">
              <w:rPr>
                <w:b/>
              </w:rPr>
              <w:t>)</w:t>
            </w:r>
          </w:p>
        </w:tc>
        <w:tc>
          <w:tcPr>
            <w:tcW w:w="2146" w:type="dxa"/>
            <w:vAlign w:val="center"/>
          </w:tcPr>
          <w:p w:rsidR="00BD0ED5" w:rsidRPr="008E3A08" w:rsidRDefault="00BD0ED5" w:rsidP="00514096">
            <w:pPr>
              <w:pStyle w:val="af4"/>
              <w:tabs>
                <w:tab w:val="left" w:pos="567"/>
                <w:tab w:val="left" w:pos="1985"/>
              </w:tabs>
              <w:spacing w:before="0" w:after="0"/>
              <w:ind w:left="0" w:right="34"/>
              <w:jc w:val="center"/>
              <w:rPr>
                <w:b/>
              </w:rPr>
            </w:pPr>
            <w:r w:rsidRPr="008E3A08">
              <w:rPr>
                <w:b/>
              </w:rPr>
              <w:t>Наименование организации</w:t>
            </w:r>
          </w:p>
        </w:tc>
        <w:tc>
          <w:tcPr>
            <w:tcW w:w="2707" w:type="dxa"/>
            <w:vAlign w:val="center"/>
          </w:tcPr>
          <w:p w:rsidR="00BD0ED5" w:rsidRPr="008E3A08" w:rsidRDefault="00BD0ED5" w:rsidP="00514096">
            <w:pPr>
              <w:pStyle w:val="af4"/>
              <w:tabs>
                <w:tab w:val="left" w:pos="567"/>
                <w:tab w:val="left" w:pos="1985"/>
              </w:tabs>
              <w:spacing w:before="0" w:after="0"/>
              <w:ind w:left="0" w:right="34"/>
              <w:jc w:val="center"/>
              <w:rPr>
                <w:b/>
              </w:rPr>
            </w:pPr>
            <w:r w:rsidRPr="008E3A08">
              <w:rPr>
                <w:b/>
              </w:rPr>
              <w:t xml:space="preserve">Стоимость </w:t>
            </w:r>
            <w:r w:rsidR="00E964CF" w:rsidRPr="008E3A08">
              <w:rPr>
                <w:b/>
              </w:rPr>
              <w:t xml:space="preserve">по </w:t>
            </w:r>
            <w:r w:rsidR="00E964CF" w:rsidRPr="008E3A08">
              <w:rPr>
                <w:b/>
                <w:sz w:val="24"/>
                <w:szCs w:val="24"/>
              </w:rPr>
              <w:t>Договору</w:t>
            </w:r>
            <w:r w:rsidR="000714A6" w:rsidRPr="008E3A08">
              <w:rPr>
                <w:b/>
                <w:sz w:val="24"/>
                <w:szCs w:val="24"/>
              </w:rPr>
              <w:t>(ам)</w:t>
            </w:r>
            <w:r w:rsidR="00E964CF" w:rsidRPr="008E3A08">
              <w:rPr>
                <w:sz w:val="24"/>
                <w:szCs w:val="24"/>
              </w:rPr>
              <w:t xml:space="preserve"> </w:t>
            </w:r>
            <w:r w:rsidRPr="008E3A08">
              <w:rPr>
                <w:b/>
              </w:rPr>
              <w:t>в % от общей стоимости</w:t>
            </w:r>
          </w:p>
          <w:p w:rsidR="00BD0ED5" w:rsidRPr="008E3A08" w:rsidRDefault="00BD0ED5" w:rsidP="00514096">
            <w:pPr>
              <w:pStyle w:val="af4"/>
              <w:tabs>
                <w:tab w:val="left" w:pos="567"/>
                <w:tab w:val="left" w:pos="1985"/>
              </w:tabs>
              <w:spacing w:before="0" w:after="0"/>
              <w:ind w:left="0" w:right="34"/>
              <w:jc w:val="center"/>
              <w:rPr>
                <w:b/>
              </w:rPr>
            </w:pPr>
            <w:r w:rsidRPr="008E3A08">
              <w:rPr>
                <w:b/>
              </w:rPr>
              <w:t>100%</w:t>
            </w:r>
          </w:p>
        </w:tc>
        <w:tc>
          <w:tcPr>
            <w:tcW w:w="1349" w:type="dxa"/>
            <w:vAlign w:val="center"/>
          </w:tcPr>
          <w:p w:rsidR="00E964CF" w:rsidRPr="008E3A08" w:rsidRDefault="00BD0ED5" w:rsidP="00E964CF">
            <w:pPr>
              <w:pStyle w:val="af4"/>
              <w:tabs>
                <w:tab w:val="left" w:pos="567"/>
                <w:tab w:val="left" w:pos="1985"/>
              </w:tabs>
              <w:spacing w:before="0" w:after="0"/>
              <w:ind w:left="0" w:right="34"/>
              <w:jc w:val="center"/>
              <w:rPr>
                <w:b/>
                <w:sz w:val="24"/>
                <w:szCs w:val="24"/>
              </w:rPr>
            </w:pPr>
            <w:r w:rsidRPr="008E3A08">
              <w:rPr>
                <w:b/>
              </w:rPr>
              <w:t xml:space="preserve">Сроки </w:t>
            </w:r>
            <w:r w:rsidR="00E964CF" w:rsidRPr="008E3A08">
              <w:rPr>
                <w:b/>
                <w:sz w:val="24"/>
                <w:szCs w:val="24"/>
              </w:rPr>
              <w:t>выполнения</w:t>
            </w:r>
          </w:p>
          <w:p w:rsidR="00E964CF" w:rsidRPr="008E3A08" w:rsidRDefault="00E964CF" w:rsidP="00E964CF">
            <w:pPr>
              <w:pStyle w:val="af4"/>
              <w:tabs>
                <w:tab w:val="left" w:pos="567"/>
                <w:tab w:val="left" w:pos="1985"/>
              </w:tabs>
              <w:spacing w:before="0" w:after="0"/>
              <w:ind w:left="0" w:right="34"/>
              <w:jc w:val="center"/>
              <w:rPr>
                <w:b/>
                <w:sz w:val="24"/>
                <w:szCs w:val="24"/>
              </w:rPr>
            </w:pPr>
            <w:r w:rsidRPr="008E3A08">
              <w:rPr>
                <w:b/>
                <w:sz w:val="24"/>
                <w:szCs w:val="24"/>
              </w:rPr>
              <w:t xml:space="preserve">этапа </w:t>
            </w:r>
          </w:p>
          <w:p w:rsidR="00BD0ED5" w:rsidRPr="008E3A08" w:rsidRDefault="00E964CF" w:rsidP="00E964CF">
            <w:pPr>
              <w:pStyle w:val="af4"/>
              <w:tabs>
                <w:tab w:val="left" w:pos="567"/>
                <w:tab w:val="left" w:pos="1985"/>
              </w:tabs>
              <w:spacing w:before="0" w:after="0"/>
              <w:ind w:left="0" w:right="34"/>
              <w:jc w:val="center"/>
              <w:rPr>
                <w:b/>
              </w:rPr>
            </w:pPr>
            <w:r w:rsidRPr="008E3A08">
              <w:rPr>
                <w:sz w:val="24"/>
                <w:szCs w:val="24"/>
              </w:rPr>
              <w:t xml:space="preserve"> </w:t>
            </w:r>
            <w:r w:rsidR="00BD0ED5" w:rsidRPr="008E3A08">
              <w:rPr>
                <w:b/>
              </w:rPr>
              <w:t>(начало и окончание)</w:t>
            </w:r>
          </w:p>
        </w:tc>
      </w:tr>
      <w:tr w:rsidR="00BD0ED5" w:rsidRPr="008E3A08" w:rsidTr="00015B77">
        <w:trPr>
          <w:trHeight w:val="256"/>
        </w:trPr>
        <w:tc>
          <w:tcPr>
            <w:tcW w:w="633" w:type="dxa"/>
            <w:vAlign w:val="center"/>
          </w:tcPr>
          <w:p w:rsidR="00BD0ED5" w:rsidRPr="008E3A08"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r>
      <w:tr w:rsidR="00BD0ED5" w:rsidRPr="008E3A08" w:rsidTr="00015B77">
        <w:trPr>
          <w:trHeight w:val="256"/>
        </w:trPr>
        <w:tc>
          <w:tcPr>
            <w:tcW w:w="633" w:type="dxa"/>
            <w:vAlign w:val="center"/>
          </w:tcPr>
          <w:p w:rsidR="00BD0ED5" w:rsidRPr="008E3A08"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r>
      <w:tr w:rsidR="00BD0ED5" w:rsidRPr="008E3A08" w:rsidTr="00015B77">
        <w:trPr>
          <w:trHeight w:val="256"/>
        </w:trPr>
        <w:tc>
          <w:tcPr>
            <w:tcW w:w="633" w:type="dxa"/>
            <w:vAlign w:val="center"/>
          </w:tcPr>
          <w:p w:rsidR="00BD0ED5" w:rsidRPr="008E3A08"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r>
      <w:tr w:rsidR="00BD0ED5" w:rsidRPr="008E3A08" w:rsidTr="00015B77">
        <w:trPr>
          <w:trHeight w:val="256"/>
        </w:trPr>
        <w:tc>
          <w:tcPr>
            <w:tcW w:w="633" w:type="dxa"/>
            <w:vAlign w:val="center"/>
          </w:tcPr>
          <w:p w:rsidR="00BD0ED5" w:rsidRPr="008E3A08" w:rsidRDefault="00BD0ED5" w:rsidP="00514096">
            <w:pPr>
              <w:pStyle w:val="af7"/>
              <w:tabs>
                <w:tab w:val="left" w:pos="567"/>
                <w:tab w:val="left" w:pos="1985"/>
              </w:tabs>
              <w:spacing w:before="0" w:after="0"/>
              <w:ind w:left="0" w:right="34"/>
              <w:jc w:val="center"/>
              <w:rPr>
                <w:color w:val="000000"/>
                <w:sz w:val="22"/>
              </w:rPr>
            </w:pPr>
            <w:r w:rsidRPr="008E3A08">
              <w:rPr>
                <w:color w:val="000000"/>
                <w:sz w:val="22"/>
              </w:rPr>
              <w:t>…</w:t>
            </w:r>
          </w:p>
        </w:tc>
        <w:tc>
          <w:tcPr>
            <w:tcW w:w="273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E3A08" w:rsidRDefault="00BD0ED5" w:rsidP="00514096">
            <w:pPr>
              <w:pStyle w:val="af7"/>
              <w:tabs>
                <w:tab w:val="left" w:pos="567"/>
                <w:tab w:val="left" w:pos="1985"/>
              </w:tabs>
              <w:spacing w:before="0" w:after="0"/>
              <w:ind w:left="0" w:right="34"/>
              <w:jc w:val="center"/>
              <w:rPr>
                <w:sz w:val="22"/>
              </w:rPr>
            </w:pPr>
          </w:p>
        </w:tc>
      </w:tr>
      <w:tr w:rsidR="00BD0ED5" w:rsidRPr="008E3A08" w:rsidTr="00015B77">
        <w:trPr>
          <w:trHeight w:val="269"/>
        </w:trPr>
        <w:tc>
          <w:tcPr>
            <w:tcW w:w="5515" w:type="dxa"/>
            <w:gridSpan w:val="3"/>
            <w:vAlign w:val="center"/>
          </w:tcPr>
          <w:p w:rsidR="00BD0ED5" w:rsidRPr="008E3A08" w:rsidRDefault="00BD0ED5" w:rsidP="00514096">
            <w:pPr>
              <w:pStyle w:val="af7"/>
              <w:tabs>
                <w:tab w:val="left" w:pos="567"/>
                <w:tab w:val="left" w:pos="1985"/>
              </w:tabs>
              <w:spacing w:before="0" w:after="0"/>
              <w:ind w:left="0" w:right="34"/>
              <w:rPr>
                <w:b/>
                <w:sz w:val="22"/>
              </w:rPr>
            </w:pPr>
            <w:r w:rsidRPr="008E3A08">
              <w:rPr>
                <w:b/>
                <w:sz w:val="22"/>
              </w:rPr>
              <w:t>ИТОГО</w:t>
            </w:r>
          </w:p>
        </w:tc>
        <w:tc>
          <w:tcPr>
            <w:tcW w:w="2707" w:type="dxa"/>
            <w:vAlign w:val="center"/>
          </w:tcPr>
          <w:p w:rsidR="00BD0ED5" w:rsidRPr="008E3A08" w:rsidRDefault="000924F2" w:rsidP="00514096">
            <w:pPr>
              <w:pStyle w:val="af7"/>
              <w:tabs>
                <w:tab w:val="left" w:pos="567"/>
                <w:tab w:val="left" w:pos="1985"/>
              </w:tabs>
              <w:spacing w:before="0" w:after="0"/>
              <w:ind w:left="0" w:right="34"/>
              <w:jc w:val="center"/>
              <w:rPr>
                <w:b/>
                <w:sz w:val="22"/>
              </w:rPr>
            </w:pPr>
            <w:r w:rsidRPr="008E3A08">
              <w:rPr>
                <w:b/>
                <w:sz w:val="22"/>
              </w:rPr>
              <w:t>100%</w:t>
            </w:r>
          </w:p>
        </w:tc>
        <w:tc>
          <w:tcPr>
            <w:tcW w:w="1349" w:type="dxa"/>
            <w:vAlign w:val="center"/>
          </w:tcPr>
          <w:p w:rsidR="00BD0ED5" w:rsidRPr="008E3A08" w:rsidRDefault="00BD0ED5" w:rsidP="00514096">
            <w:pPr>
              <w:pStyle w:val="af7"/>
              <w:tabs>
                <w:tab w:val="left" w:pos="567"/>
                <w:tab w:val="left" w:pos="1985"/>
              </w:tabs>
              <w:spacing w:before="0" w:after="0"/>
              <w:ind w:left="0" w:right="34"/>
              <w:jc w:val="center"/>
              <w:rPr>
                <w:b/>
                <w:sz w:val="22"/>
              </w:rPr>
            </w:pPr>
            <w:r w:rsidRPr="008E3A08">
              <w:rPr>
                <w:b/>
                <w:sz w:val="22"/>
              </w:rPr>
              <w:t>Х</w:t>
            </w:r>
          </w:p>
        </w:tc>
      </w:tr>
    </w:tbl>
    <w:p w:rsidR="00211593" w:rsidRPr="008E3A08" w:rsidRDefault="00211593" w:rsidP="00514096">
      <w:pPr>
        <w:tabs>
          <w:tab w:val="left" w:pos="567"/>
          <w:tab w:val="left" w:pos="1985"/>
        </w:tabs>
        <w:ind w:right="34" w:firstLine="0"/>
        <w:rPr>
          <w:color w:val="000000"/>
          <w:szCs w:val="24"/>
        </w:rPr>
      </w:pPr>
    </w:p>
    <w:p w:rsidR="00211593" w:rsidRPr="008E3A08" w:rsidRDefault="00211593" w:rsidP="004C4238">
      <w:pPr>
        <w:tabs>
          <w:tab w:val="left" w:pos="567"/>
          <w:tab w:val="left" w:pos="1985"/>
        </w:tabs>
        <w:ind w:right="5669" w:firstLine="0"/>
        <w:rPr>
          <w:color w:val="000000"/>
          <w:szCs w:val="24"/>
        </w:rPr>
      </w:pPr>
      <w:r w:rsidRPr="008E3A08">
        <w:rPr>
          <w:color w:val="000000"/>
          <w:szCs w:val="24"/>
        </w:rPr>
        <w:t>____________________________________</w:t>
      </w:r>
    </w:p>
    <w:p w:rsidR="00211593" w:rsidRPr="008E3A08" w:rsidRDefault="00211593" w:rsidP="004C4238">
      <w:pPr>
        <w:tabs>
          <w:tab w:val="left" w:pos="567"/>
          <w:tab w:val="left" w:pos="1985"/>
        </w:tabs>
        <w:ind w:right="5669" w:firstLine="0"/>
        <w:jc w:val="center"/>
        <w:rPr>
          <w:color w:val="000000"/>
          <w:szCs w:val="24"/>
          <w:vertAlign w:val="superscript"/>
        </w:rPr>
      </w:pPr>
      <w:r w:rsidRPr="008E3A08">
        <w:rPr>
          <w:color w:val="000000"/>
          <w:szCs w:val="24"/>
          <w:vertAlign w:val="superscript"/>
        </w:rPr>
        <w:t>(подпись, М.П.)</w:t>
      </w:r>
    </w:p>
    <w:p w:rsidR="00211593" w:rsidRPr="008E3A08" w:rsidRDefault="00211593" w:rsidP="004C4238">
      <w:pPr>
        <w:tabs>
          <w:tab w:val="left" w:pos="567"/>
          <w:tab w:val="left" w:pos="1985"/>
        </w:tabs>
        <w:ind w:right="5669" w:firstLine="0"/>
        <w:rPr>
          <w:color w:val="000000"/>
          <w:szCs w:val="24"/>
        </w:rPr>
      </w:pPr>
      <w:r w:rsidRPr="008E3A08">
        <w:rPr>
          <w:color w:val="000000"/>
          <w:szCs w:val="24"/>
        </w:rPr>
        <w:t>____________________________________</w:t>
      </w:r>
    </w:p>
    <w:p w:rsidR="00211593" w:rsidRPr="008E3A08" w:rsidRDefault="00211593" w:rsidP="004C4238">
      <w:pPr>
        <w:tabs>
          <w:tab w:val="left" w:pos="567"/>
          <w:tab w:val="left" w:pos="1985"/>
        </w:tabs>
        <w:ind w:right="5669" w:firstLine="0"/>
        <w:jc w:val="center"/>
        <w:rPr>
          <w:color w:val="000000"/>
          <w:szCs w:val="24"/>
          <w:vertAlign w:val="superscript"/>
        </w:rPr>
      </w:pPr>
      <w:r w:rsidRPr="008E3A08">
        <w:rPr>
          <w:color w:val="000000"/>
          <w:szCs w:val="24"/>
          <w:vertAlign w:val="superscript"/>
        </w:rPr>
        <w:t>(фамилия, имя, отчество подписавшего, должность)</w:t>
      </w:r>
    </w:p>
    <w:p w:rsidR="00211593" w:rsidRPr="008E3A08"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конец формы</w:t>
      </w:r>
    </w:p>
    <w:p w:rsidR="00211593" w:rsidRPr="008E3A08" w:rsidRDefault="00211593" w:rsidP="00514096">
      <w:pPr>
        <w:tabs>
          <w:tab w:val="left" w:pos="567"/>
          <w:tab w:val="left" w:pos="1985"/>
        </w:tabs>
        <w:ind w:right="34" w:firstLine="0"/>
        <w:jc w:val="left"/>
        <w:rPr>
          <w:sz w:val="2"/>
          <w:szCs w:val="2"/>
        </w:rPr>
      </w:pPr>
      <w:r w:rsidRPr="008E3A08">
        <w:rPr>
          <w:b/>
          <w:szCs w:val="24"/>
        </w:rPr>
        <w:br w:type="page"/>
      </w:r>
    </w:p>
    <w:p w:rsidR="00211593" w:rsidRPr="008E3A08" w:rsidRDefault="00211593" w:rsidP="00B44C97">
      <w:pPr>
        <w:pStyle w:val="3"/>
        <w:numPr>
          <w:ilvl w:val="2"/>
          <w:numId w:val="28"/>
        </w:numPr>
        <w:tabs>
          <w:tab w:val="left" w:pos="567"/>
          <w:tab w:val="left" w:pos="1985"/>
        </w:tabs>
        <w:ind w:left="0" w:right="34" w:firstLine="0"/>
        <w:rPr>
          <w:sz w:val="24"/>
          <w:szCs w:val="24"/>
        </w:rPr>
      </w:pPr>
      <w:bookmarkStart w:id="693" w:name="_Toc440376306"/>
      <w:bookmarkStart w:id="694" w:name="_Toc440382564"/>
      <w:bookmarkStart w:id="695" w:name="_Toc440447234"/>
      <w:bookmarkStart w:id="696" w:name="_Toc440632395"/>
      <w:bookmarkStart w:id="697" w:name="_Toc440875164"/>
      <w:bookmarkStart w:id="698" w:name="_Toc441131151"/>
      <w:bookmarkStart w:id="699" w:name="_Toc441572158"/>
      <w:bookmarkStart w:id="700" w:name="_Toc441575250"/>
      <w:bookmarkStart w:id="701" w:name="_Toc442195915"/>
      <w:bookmarkStart w:id="702" w:name="_Toc442251957"/>
      <w:bookmarkStart w:id="703" w:name="_Toc442258906"/>
      <w:bookmarkStart w:id="704" w:name="_Toc442259146"/>
      <w:bookmarkStart w:id="705" w:name="_Toc442265458"/>
      <w:bookmarkStart w:id="706" w:name="_Toc447292663"/>
      <w:bookmarkStart w:id="707" w:name="_Toc461809115"/>
      <w:bookmarkStart w:id="708" w:name="_Toc463514534"/>
      <w:bookmarkStart w:id="709" w:name="_Toc466908652"/>
      <w:bookmarkStart w:id="710" w:name="_Toc468196591"/>
      <w:bookmarkStart w:id="711" w:name="_Toc468446672"/>
      <w:bookmarkStart w:id="712" w:name="_Toc468446866"/>
      <w:bookmarkStart w:id="713" w:name="_Toc469479722"/>
      <w:bookmarkStart w:id="714" w:name="_Toc471986672"/>
      <w:bookmarkStart w:id="715" w:name="_Toc498509306"/>
      <w:bookmarkStart w:id="716" w:name="_Toc524939659"/>
      <w:bookmarkStart w:id="717" w:name="_Toc535853845"/>
      <w:bookmarkStart w:id="718" w:name="_Toc536020473"/>
      <w:bookmarkStart w:id="719" w:name="_Toc229057823"/>
      <w:r w:rsidRPr="008E3A08">
        <w:rPr>
          <w:sz w:val="24"/>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211593" w:rsidRPr="00002791" w:rsidRDefault="00211593"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Данная форма заполняется только в том случае, если Заявка подается коллективным Участником.</w:t>
      </w:r>
      <w:r w:rsidR="00DF6472" w:rsidRPr="00002791">
        <w:rPr>
          <w:sz w:val="24"/>
          <w:szCs w:val="24"/>
          <w:lang w:val="ru-RU"/>
        </w:rPr>
        <w:t xml:space="preserve"> </w:t>
      </w:r>
    </w:p>
    <w:p w:rsidR="00211593" w:rsidRPr="00002791" w:rsidRDefault="00211593"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дату и номер Заявки в соответствии с письмом о подаче оферты (</w:t>
      </w:r>
      <w:r w:rsidR="00C15C40" w:rsidRPr="00002791">
        <w:rPr>
          <w:sz w:val="24"/>
          <w:szCs w:val="24"/>
          <w:lang w:val="ru-RU"/>
        </w:rPr>
        <w:t xml:space="preserve">форма </w:t>
      </w:r>
      <w:r w:rsidR="000E204A" w:rsidRPr="00002791">
        <w:rPr>
          <w:sz w:val="24"/>
          <w:szCs w:val="24"/>
          <w:lang w:val="ru-RU"/>
        </w:rPr>
        <w:fldChar w:fldCharType="begin"/>
      </w:r>
      <w:r w:rsidR="000E204A" w:rsidRPr="00002791">
        <w:rPr>
          <w:sz w:val="24"/>
          <w:szCs w:val="24"/>
          <w:lang w:val="ru-RU"/>
        </w:rPr>
        <w:instrText xml:space="preserve"> REF _Ref55336310 \r \h </w:instrText>
      </w:r>
      <w:r w:rsidR="008E3A08" w:rsidRPr="00002791">
        <w:rPr>
          <w:sz w:val="24"/>
          <w:szCs w:val="24"/>
          <w:lang w:val="ru-RU"/>
        </w:rPr>
        <w:instrText xml:space="preserve"> \* MERGEFORMAT </w:instrText>
      </w:r>
      <w:r w:rsidR="000E204A" w:rsidRPr="00002791">
        <w:rPr>
          <w:sz w:val="24"/>
          <w:szCs w:val="24"/>
          <w:lang w:val="ru-RU"/>
        </w:rPr>
      </w:r>
      <w:r w:rsidR="000E204A" w:rsidRPr="00002791">
        <w:rPr>
          <w:sz w:val="24"/>
          <w:szCs w:val="24"/>
          <w:lang w:val="ru-RU"/>
        </w:rPr>
        <w:fldChar w:fldCharType="separate"/>
      </w:r>
      <w:r w:rsidR="00002791" w:rsidRPr="00002791">
        <w:rPr>
          <w:sz w:val="24"/>
          <w:szCs w:val="24"/>
          <w:lang w:val="ru-RU"/>
        </w:rPr>
        <w:t>1.14</w:t>
      </w:r>
      <w:r w:rsidR="000E204A" w:rsidRPr="00002791">
        <w:rPr>
          <w:sz w:val="24"/>
          <w:szCs w:val="24"/>
          <w:lang w:val="ru-RU"/>
        </w:rPr>
        <w:fldChar w:fldCharType="end"/>
      </w:r>
      <w:r w:rsidR="00C15C40" w:rsidRPr="00002791">
        <w:rPr>
          <w:sz w:val="24"/>
          <w:szCs w:val="24"/>
          <w:lang w:val="ru-RU"/>
        </w:rPr>
        <w:t xml:space="preserve"> текущей части</w:t>
      </w:r>
      <w:r w:rsidRPr="00002791">
        <w:rPr>
          <w:sz w:val="24"/>
          <w:szCs w:val="24"/>
        </w:rPr>
        <w:t>).</w:t>
      </w:r>
    </w:p>
    <w:p w:rsidR="00211593" w:rsidRPr="00002791" w:rsidRDefault="00211593"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свое фирменное наименование (в т.ч. организационно-правовую форму) и свой адрес.</w:t>
      </w:r>
    </w:p>
    <w:p w:rsidR="00211593" w:rsidRPr="00002791" w:rsidRDefault="00211593"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В данной форме лидер коллективного Участника указывает</w:t>
      </w:r>
      <w:r w:rsidR="006B075D" w:rsidRPr="00002791">
        <w:rPr>
          <w:sz w:val="24"/>
          <w:szCs w:val="24"/>
          <w:lang w:val="ru-RU"/>
        </w:rPr>
        <w:t xml:space="preserve"> данные </w:t>
      </w:r>
      <w:r w:rsidR="006B075D" w:rsidRPr="00002791">
        <w:rPr>
          <w:sz w:val="24"/>
          <w:szCs w:val="24"/>
        </w:rPr>
        <w:t xml:space="preserve">в соответствии с </w:t>
      </w:r>
      <w:r w:rsidR="006B075D" w:rsidRPr="00002791">
        <w:rPr>
          <w:sz w:val="24"/>
          <w:szCs w:val="24"/>
          <w:lang w:val="ru-RU"/>
        </w:rPr>
        <w:t xml:space="preserve">документами разделов </w:t>
      </w:r>
      <w:r w:rsidR="006B075D" w:rsidRPr="00002791">
        <w:rPr>
          <w:i/>
          <w:sz w:val="24"/>
          <w:szCs w:val="24"/>
          <w:lang w:eastAsia="ru-RU"/>
        </w:rPr>
        <w:t xml:space="preserve">ДОКУМЕНТЫ </w:t>
      </w:r>
      <w:r w:rsidR="00495483" w:rsidRPr="00002791">
        <w:rPr>
          <w:i/>
          <w:sz w:val="24"/>
          <w:szCs w:val="24"/>
          <w:lang w:val="ru-RU" w:eastAsia="ru-RU"/>
        </w:rPr>
        <w:t>ОБЩЕЙ</w:t>
      </w:r>
      <w:r w:rsidR="006B075D" w:rsidRPr="00002791">
        <w:rPr>
          <w:i/>
          <w:sz w:val="24"/>
          <w:szCs w:val="24"/>
          <w:lang w:eastAsia="ru-RU"/>
        </w:rPr>
        <w:t xml:space="preserve"> ЧАСТИ ЗАЯВКИ </w:t>
      </w:r>
      <w:r w:rsidR="006B075D" w:rsidRPr="00002791">
        <w:rPr>
          <w:i/>
          <w:sz w:val="24"/>
          <w:szCs w:val="24"/>
          <w:lang w:val="ru-RU" w:eastAsia="ru-RU"/>
        </w:rPr>
        <w:t xml:space="preserve">и </w:t>
      </w:r>
      <w:r w:rsidR="006B075D" w:rsidRPr="00002791">
        <w:rPr>
          <w:i/>
          <w:sz w:val="24"/>
          <w:szCs w:val="24"/>
          <w:lang w:eastAsia="ru-RU"/>
        </w:rPr>
        <w:t xml:space="preserve">ДОКУМЕНТЫ </w:t>
      </w:r>
      <w:r w:rsidR="006B075D" w:rsidRPr="00002791">
        <w:rPr>
          <w:i/>
          <w:sz w:val="24"/>
          <w:szCs w:val="24"/>
          <w:lang w:val="ru-RU" w:eastAsia="ru-RU"/>
        </w:rPr>
        <w:t xml:space="preserve">ЦЕНОВОЙ ЧАСТИ </w:t>
      </w:r>
      <w:r w:rsidR="006B075D" w:rsidRPr="00002791">
        <w:rPr>
          <w:i/>
          <w:sz w:val="24"/>
          <w:szCs w:val="24"/>
          <w:lang w:eastAsia="ru-RU"/>
        </w:rPr>
        <w:t>ЗАЯВКИ</w:t>
      </w:r>
      <w:r w:rsidRPr="00002791">
        <w:rPr>
          <w:sz w:val="24"/>
          <w:szCs w:val="24"/>
        </w:rPr>
        <w:t>:</w:t>
      </w:r>
    </w:p>
    <w:p w:rsidR="00211593" w:rsidRPr="00002791"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002791">
        <w:rPr>
          <w:sz w:val="24"/>
          <w:szCs w:val="24"/>
        </w:rPr>
        <w:t xml:space="preserve">перечень </w:t>
      </w:r>
      <w:r w:rsidR="00E964CF" w:rsidRPr="00002791">
        <w:rPr>
          <w:sz w:val="24"/>
          <w:szCs w:val="24"/>
          <w:lang w:val="ru-RU"/>
        </w:rPr>
        <w:t>объёмов по Договору</w:t>
      </w:r>
      <w:r w:rsidR="000714A6" w:rsidRPr="00002791">
        <w:rPr>
          <w:sz w:val="24"/>
          <w:szCs w:val="24"/>
          <w:lang w:val="ru-RU"/>
        </w:rPr>
        <w:t>(ам)</w:t>
      </w:r>
      <w:r w:rsidR="00211593" w:rsidRPr="00002791">
        <w:rPr>
          <w:sz w:val="24"/>
          <w:szCs w:val="24"/>
        </w:rPr>
        <w:t>;</w:t>
      </w:r>
    </w:p>
    <w:p w:rsidR="00211593" w:rsidRPr="00002791"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002791">
        <w:rPr>
          <w:sz w:val="24"/>
          <w:szCs w:val="24"/>
        </w:rPr>
        <w:t>стоимость продукции в процентном выражении</w:t>
      </w:r>
      <w:r w:rsidR="00211593" w:rsidRPr="00002791">
        <w:rPr>
          <w:sz w:val="24"/>
          <w:szCs w:val="24"/>
        </w:rPr>
        <w:t>;</w:t>
      </w:r>
    </w:p>
    <w:p w:rsidR="00211593" w:rsidRPr="008E3A08"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002791">
        <w:rPr>
          <w:sz w:val="24"/>
          <w:szCs w:val="24"/>
        </w:rPr>
        <w:t xml:space="preserve">сроки </w:t>
      </w:r>
      <w:r w:rsidR="0046272A" w:rsidRPr="00002791">
        <w:rPr>
          <w:sz w:val="24"/>
          <w:szCs w:val="24"/>
          <w:lang w:val="ru-RU"/>
        </w:rPr>
        <w:t>выполнения</w:t>
      </w:r>
      <w:r w:rsidR="0046272A" w:rsidRPr="008E3A08">
        <w:rPr>
          <w:sz w:val="24"/>
          <w:szCs w:val="24"/>
          <w:lang w:val="ru-RU"/>
        </w:rPr>
        <w:t xml:space="preserve"> этапа, указанного в плане</w:t>
      </w:r>
      <w:r w:rsidRPr="008E3A08">
        <w:rPr>
          <w:sz w:val="24"/>
          <w:szCs w:val="24"/>
        </w:rPr>
        <w:t xml:space="preserve"> каждым членом коллективного Участника</w:t>
      </w:r>
      <w:r w:rsidR="00211593" w:rsidRPr="008E3A08">
        <w:rPr>
          <w:sz w:val="24"/>
          <w:szCs w:val="24"/>
        </w:rPr>
        <w:t>.</w:t>
      </w:r>
    </w:p>
    <w:p w:rsidR="00495483" w:rsidRPr="008E3A08" w:rsidRDefault="00495483" w:rsidP="00B44C97">
      <w:pPr>
        <w:pStyle w:val="aff0"/>
        <w:numPr>
          <w:ilvl w:val="3"/>
          <w:numId w:val="28"/>
        </w:numPr>
        <w:tabs>
          <w:tab w:val="left" w:pos="567"/>
          <w:tab w:val="left" w:pos="1985"/>
        </w:tabs>
        <w:spacing w:before="100" w:beforeAutospacing="1" w:line="240" w:lineRule="auto"/>
        <w:ind w:left="0" w:right="34" w:firstLine="1134"/>
        <w:rPr>
          <w:i/>
          <w:sz w:val="24"/>
          <w:szCs w:val="24"/>
        </w:rPr>
      </w:pPr>
      <w:r w:rsidRPr="008E3A08">
        <w:rPr>
          <w:sz w:val="24"/>
          <w:szCs w:val="24"/>
        </w:rPr>
        <w:t xml:space="preserve"> Документы основной части заявки не должны содержать сведений о ценовом предложении</w:t>
      </w:r>
      <w:r w:rsidR="00DF39CB" w:rsidRPr="008E3A08">
        <w:rPr>
          <w:sz w:val="24"/>
          <w:szCs w:val="24"/>
        </w:rPr>
        <w:t xml:space="preserve"> </w:t>
      </w:r>
      <w:r w:rsidR="00DF39CB" w:rsidRPr="008E3A08">
        <w:rPr>
          <w:i/>
          <w:sz w:val="24"/>
          <w:szCs w:val="24"/>
        </w:rPr>
        <w:t>(за исключением случаев, описанных в п. 3.1.3 части I «ОБЩИЕ УСЛОВИЯ ПРОВЕДЕНИЯ ЗАКУПКИ»))</w:t>
      </w:r>
      <w:r w:rsidRPr="008E3A08">
        <w:rPr>
          <w:i/>
          <w:sz w:val="24"/>
          <w:szCs w:val="24"/>
        </w:rPr>
        <w:t>.</w:t>
      </w:r>
    </w:p>
    <w:p w:rsidR="00633584" w:rsidRPr="008E3A08" w:rsidRDefault="00633584" w:rsidP="00B44C97">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720" w:name="_Ref93268095"/>
      <w:bookmarkStart w:id="721" w:name="_Ref93268099"/>
      <w:bookmarkStart w:id="722" w:name="_Toc98253958"/>
      <w:bookmarkStart w:id="723" w:name="_Toc165173884"/>
      <w:bookmarkStart w:id="724" w:name="_Toc423423678"/>
      <w:bookmarkStart w:id="725" w:name="_Ref440272510"/>
      <w:bookmarkStart w:id="726" w:name="_Ref440274961"/>
      <w:bookmarkStart w:id="727" w:name="_Ref90381141"/>
      <w:bookmarkStart w:id="728" w:name="_Toc90385121"/>
      <w:bookmarkStart w:id="729" w:name="_Toc98253952"/>
      <w:bookmarkStart w:id="730" w:name="_Toc165173878"/>
      <w:bookmarkStart w:id="731" w:name="_Toc423427449"/>
      <w:bookmarkStart w:id="732" w:name="_Toc441131146"/>
      <w:bookmarkStart w:id="733" w:name="_Toc498512865"/>
      <w:bookmarkStart w:id="734" w:name="_Toc229057824"/>
      <w:r w:rsidRPr="008E3A08">
        <w:rPr>
          <w:sz w:val="24"/>
          <w:szCs w:val="24"/>
        </w:rPr>
        <w:lastRenderedPageBreak/>
        <w:t xml:space="preserve">План распределения объемов </w:t>
      </w:r>
      <w:r w:rsidR="0046272A" w:rsidRPr="008E3A08">
        <w:rPr>
          <w:sz w:val="24"/>
          <w:szCs w:val="24"/>
          <w:lang w:val="ru-RU"/>
        </w:rPr>
        <w:t>по Договору</w:t>
      </w:r>
      <w:r w:rsidR="000714A6" w:rsidRPr="008E3A08">
        <w:rPr>
          <w:sz w:val="24"/>
          <w:szCs w:val="24"/>
          <w:lang w:val="ru-RU"/>
        </w:rPr>
        <w:t>(ам)</w:t>
      </w:r>
      <w:r w:rsidRPr="008E3A08">
        <w:rPr>
          <w:sz w:val="24"/>
          <w:szCs w:val="24"/>
        </w:rPr>
        <w:t xml:space="preserve"> между Участником и </w:t>
      </w:r>
      <w:r w:rsidR="0046272A" w:rsidRPr="008E3A08">
        <w:rPr>
          <w:sz w:val="24"/>
          <w:szCs w:val="24"/>
        </w:rPr>
        <w:t>соисполнителями</w:t>
      </w:r>
      <w:r w:rsidR="0046272A" w:rsidRPr="008E3A08">
        <w:rPr>
          <w:sz w:val="24"/>
          <w:szCs w:val="24"/>
          <w:lang w:val="ru-RU"/>
        </w:rPr>
        <w:t xml:space="preserve"> (</w:t>
      </w:r>
      <w:r w:rsidR="002C11D9" w:rsidRPr="008E3A08">
        <w:rPr>
          <w:sz w:val="24"/>
          <w:szCs w:val="24"/>
          <w:lang w:val="ru-RU"/>
        </w:rPr>
        <w:t>субподрядчиками</w:t>
      </w:r>
      <w:r w:rsidR="0046272A" w:rsidRPr="008E3A08">
        <w:rPr>
          <w:sz w:val="24"/>
          <w:szCs w:val="24"/>
          <w:lang w:val="ru-RU"/>
        </w:rPr>
        <w:t>)</w:t>
      </w:r>
      <w:r w:rsidRPr="008E3A08">
        <w:rPr>
          <w:sz w:val="24"/>
          <w:szCs w:val="24"/>
        </w:rPr>
        <w:t xml:space="preserve"> (форма </w:t>
      </w:r>
      <w:r w:rsidR="003B5265">
        <w:rPr>
          <w:sz w:val="24"/>
          <w:szCs w:val="24"/>
          <w:lang w:val="ru-RU"/>
        </w:rPr>
        <w:t>9</w:t>
      </w:r>
      <w:r w:rsidRPr="008E3A08">
        <w:rPr>
          <w:sz w:val="24"/>
          <w:szCs w:val="24"/>
        </w:rPr>
        <w:t>)</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633584" w:rsidRPr="008E3A08" w:rsidRDefault="00633584" w:rsidP="00514096">
      <w:pPr>
        <w:tabs>
          <w:tab w:val="left" w:pos="567"/>
          <w:tab w:val="left" w:pos="1985"/>
        </w:tabs>
        <w:ind w:right="34" w:firstLine="0"/>
        <w:rPr>
          <w:szCs w:val="24"/>
        </w:rPr>
      </w:pPr>
      <w:r w:rsidRPr="008E3A08">
        <w:rPr>
          <w:szCs w:val="24"/>
        </w:rPr>
        <w:t>(</w:t>
      </w:r>
      <w:r w:rsidRPr="008E3A08">
        <w:rPr>
          <w:szCs w:val="24"/>
          <w:shd w:val="clear" w:color="auto" w:fill="FFFF99"/>
        </w:rPr>
        <w:t>заполняется отдельно по каждому из лотов с указанием номера и названия лота</w:t>
      </w:r>
      <w:r w:rsidRPr="008E3A08">
        <w:rPr>
          <w:szCs w:val="24"/>
        </w:rPr>
        <w:t>)</w:t>
      </w:r>
    </w:p>
    <w:p w:rsidR="00633584" w:rsidRPr="008E3A08" w:rsidRDefault="00633584" w:rsidP="00B44C97">
      <w:pPr>
        <w:pStyle w:val="3"/>
        <w:numPr>
          <w:ilvl w:val="2"/>
          <w:numId w:val="28"/>
        </w:numPr>
        <w:tabs>
          <w:tab w:val="left" w:pos="567"/>
          <w:tab w:val="num" w:pos="1134"/>
          <w:tab w:val="left" w:pos="1985"/>
        </w:tabs>
        <w:ind w:left="0" w:right="34" w:firstLine="0"/>
        <w:rPr>
          <w:sz w:val="24"/>
          <w:szCs w:val="24"/>
        </w:rPr>
      </w:pPr>
      <w:bookmarkStart w:id="735" w:name="_Toc90385125"/>
      <w:bookmarkStart w:id="736" w:name="_Toc439170705"/>
      <w:bookmarkStart w:id="737" w:name="_Toc439172807"/>
      <w:bookmarkStart w:id="738" w:name="_Toc439173268"/>
      <w:bookmarkStart w:id="739" w:name="_Toc439238264"/>
      <w:bookmarkStart w:id="740" w:name="_Toc439252812"/>
      <w:bookmarkStart w:id="741" w:name="_Toc439323785"/>
      <w:bookmarkStart w:id="742" w:name="_Toc440361420"/>
      <w:bookmarkStart w:id="743" w:name="_Toc440376302"/>
      <w:bookmarkStart w:id="744" w:name="_Toc440382560"/>
      <w:bookmarkStart w:id="745" w:name="_Toc440447230"/>
      <w:bookmarkStart w:id="746" w:name="_Toc440632391"/>
      <w:bookmarkStart w:id="747" w:name="_Toc440875160"/>
      <w:bookmarkStart w:id="748" w:name="_Toc441131147"/>
      <w:bookmarkStart w:id="749" w:name="_Toc441572154"/>
      <w:bookmarkStart w:id="750" w:name="_Toc441575246"/>
      <w:bookmarkStart w:id="751" w:name="_Toc462066844"/>
      <w:bookmarkStart w:id="752" w:name="_Toc469480794"/>
      <w:bookmarkStart w:id="753" w:name="_Toc471827677"/>
      <w:bookmarkStart w:id="754" w:name="_Toc471828502"/>
      <w:bookmarkStart w:id="755" w:name="_Toc498512866"/>
      <w:bookmarkStart w:id="756" w:name="_Toc229057825"/>
      <w:r w:rsidRPr="008E3A08">
        <w:rPr>
          <w:sz w:val="24"/>
          <w:szCs w:val="24"/>
        </w:rPr>
        <w:t xml:space="preserve">Форма </w:t>
      </w:r>
      <w:bookmarkEnd w:id="735"/>
      <w:bookmarkEnd w:id="736"/>
      <w:bookmarkEnd w:id="737"/>
      <w:bookmarkEnd w:id="738"/>
      <w:bookmarkEnd w:id="739"/>
      <w:bookmarkEnd w:id="740"/>
      <w:bookmarkEnd w:id="741"/>
      <w:bookmarkEnd w:id="742"/>
      <w:r w:rsidRPr="008E3A08">
        <w:rPr>
          <w:sz w:val="24"/>
          <w:szCs w:val="24"/>
        </w:rPr>
        <w:t xml:space="preserve">Плана распределения объемов </w:t>
      </w:r>
      <w:r w:rsidR="0046272A" w:rsidRPr="008E3A08">
        <w:rPr>
          <w:sz w:val="24"/>
          <w:szCs w:val="24"/>
          <w:lang w:val="ru-RU"/>
        </w:rPr>
        <w:t>по Договору</w:t>
      </w:r>
      <w:r w:rsidR="000714A6" w:rsidRPr="008E3A08">
        <w:rPr>
          <w:sz w:val="24"/>
          <w:szCs w:val="24"/>
          <w:lang w:val="ru-RU"/>
        </w:rPr>
        <w:t>(ам)</w:t>
      </w:r>
      <w:r w:rsidRPr="008E3A08">
        <w:rPr>
          <w:sz w:val="24"/>
          <w:szCs w:val="24"/>
        </w:rPr>
        <w:t xml:space="preserve"> между Участником и </w:t>
      </w:r>
      <w:bookmarkEnd w:id="743"/>
      <w:bookmarkEnd w:id="744"/>
      <w:bookmarkEnd w:id="745"/>
      <w:bookmarkEnd w:id="746"/>
      <w:bookmarkEnd w:id="747"/>
      <w:bookmarkEnd w:id="748"/>
      <w:bookmarkEnd w:id="749"/>
      <w:bookmarkEnd w:id="750"/>
      <w:bookmarkEnd w:id="751"/>
      <w:bookmarkEnd w:id="752"/>
      <w:bookmarkEnd w:id="753"/>
      <w:bookmarkEnd w:id="754"/>
      <w:bookmarkEnd w:id="755"/>
      <w:r w:rsidR="0046272A" w:rsidRPr="008E3A08">
        <w:rPr>
          <w:sz w:val="24"/>
          <w:szCs w:val="24"/>
        </w:rPr>
        <w:t>соисполнителями</w:t>
      </w:r>
      <w:r w:rsidR="0046272A" w:rsidRPr="008E3A08">
        <w:rPr>
          <w:sz w:val="24"/>
          <w:szCs w:val="24"/>
          <w:lang w:val="ru-RU"/>
        </w:rPr>
        <w:t xml:space="preserve"> (субподрядчиками)</w:t>
      </w:r>
      <w:bookmarkEnd w:id="756"/>
    </w:p>
    <w:p w:rsidR="00633584" w:rsidRPr="008E3A08" w:rsidRDefault="00633584"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633584" w:rsidRPr="008E3A08" w:rsidRDefault="00633584" w:rsidP="00514096">
      <w:pPr>
        <w:tabs>
          <w:tab w:val="left" w:pos="567"/>
          <w:tab w:val="left" w:pos="1985"/>
        </w:tabs>
        <w:ind w:right="34" w:firstLine="0"/>
        <w:jc w:val="left"/>
        <w:rPr>
          <w:color w:val="000000"/>
          <w:szCs w:val="24"/>
        </w:rPr>
      </w:pPr>
      <w:r w:rsidRPr="008E3A08">
        <w:rPr>
          <w:color w:val="000000"/>
          <w:szCs w:val="24"/>
        </w:rPr>
        <w:t xml:space="preserve">Приложение </w:t>
      </w:r>
      <w:r w:rsidR="003B5265">
        <w:rPr>
          <w:noProof/>
          <w:color w:val="000000"/>
          <w:szCs w:val="24"/>
        </w:rPr>
        <w:t>9</w:t>
      </w:r>
      <w:r w:rsidRPr="008E3A08">
        <w:rPr>
          <w:color w:val="000000"/>
          <w:szCs w:val="24"/>
        </w:rPr>
        <w:t xml:space="preserve"> к письму о подаче оферты</w:t>
      </w:r>
      <w:r w:rsidRPr="008E3A08">
        <w:rPr>
          <w:color w:val="000000"/>
          <w:szCs w:val="24"/>
        </w:rPr>
        <w:br/>
        <w:t>от «____»_____________ г. №__________</w:t>
      </w:r>
    </w:p>
    <w:p w:rsidR="00633584" w:rsidRPr="008E3A08" w:rsidRDefault="00633584" w:rsidP="00514096">
      <w:pPr>
        <w:tabs>
          <w:tab w:val="left" w:pos="567"/>
          <w:tab w:val="left" w:pos="1985"/>
        </w:tabs>
        <w:ind w:right="34" w:firstLine="0"/>
        <w:rPr>
          <w:color w:val="000000"/>
          <w:szCs w:val="24"/>
        </w:rPr>
      </w:pPr>
    </w:p>
    <w:p w:rsidR="00633584" w:rsidRPr="008E3A08" w:rsidRDefault="00633584" w:rsidP="00514096">
      <w:pPr>
        <w:tabs>
          <w:tab w:val="left" w:pos="567"/>
          <w:tab w:val="left" w:pos="1985"/>
        </w:tabs>
        <w:ind w:right="34" w:firstLine="0"/>
        <w:jc w:val="center"/>
        <w:rPr>
          <w:b/>
          <w:szCs w:val="24"/>
        </w:rPr>
      </w:pPr>
      <w:r w:rsidRPr="008E3A08">
        <w:rPr>
          <w:b/>
          <w:szCs w:val="24"/>
        </w:rPr>
        <w:t xml:space="preserve">План распределения объемов </w:t>
      </w:r>
      <w:r w:rsidR="0046272A" w:rsidRPr="008E3A08">
        <w:rPr>
          <w:b/>
          <w:szCs w:val="24"/>
        </w:rPr>
        <w:t>по Договору</w:t>
      </w:r>
      <w:r w:rsidR="000714A6" w:rsidRPr="008E3A08">
        <w:rPr>
          <w:b/>
          <w:szCs w:val="24"/>
        </w:rPr>
        <w:t>(ам)</w:t>
      </w:r>
      <w:r w:rsidR="00704052" w:rsidRPr="008E3A08">
        <w:rPr>
          <w:b/>
          <w:szCs w:val="24"/>
        </w:rPr>
        <w:t xml:space="preserve"> </w:t>
      </w:r>
      <w:r w:rsidRPr="008E3A08">
        <w:rPr>
          <w:b/>
          <w:szCs w:val="24"/>
        </w:rPr>
        <w:t xml:space="preserve">между Участником и </w:t>
      </w:r>
      <w:r w:rsidR="0046272A" w:rsidRPr="008E3A08">
        <w:rPr>
          <w:b/>
          <w:szCs w:val="24"/>
        </w:rPr>
        <w:t>соисполнителями (субподрядчиками)</w:t>
      </w:r>
    </w:p>
    <w:p w:rsidR="00633584" w:rsidRPr="008E3A08" w:rsidRDefault="00633584" w:rsidP="00514096">
      <w:pPr>
        <w:tabs>
          <w:tab w:val="left" w:pos="567"/>
          <w:tab w:val="left" w:pos="1985"/>
        </w:tabs>
        <w:ind w:right="34" w:firstLine="0"/>
        <w:rPr>
          <w:color w:val="000000"/>
          <w:szCs w:val="24"/>
        </w:rPr>
      </w:pPr>
    </w:p>
    <w:p w:rsidR="00633584" w:rsidRPr="008E3A08" w:rsidRDefault="00633584" w:rsidP="00514096">
      <w:pPr>
        <w:tabs>
          <w:tab w:val="left" w:pos="567"/>
          <w:tab w:val="left" w:pos="1985"/>
        </w:tabs>
        <w:ind w:right="34" w:firstLine="0"/>
        <w:rPr>
          <w:color w:val="000000"/>
          <w:szCs w:val="24"/>
        </w:rPr>
      </w:pPr>
      <w:r w:rsidRPr="008E3A08">
        <w:rPr>
          <w:color w:val="000000"/>
          <w:szCs w:val="24"/>
        </w:rPr>
        <w:t>Наименование и адрес Участника: _______________________</w:t>
      </w:r>
    </w:p>
    <w:p w:rsidR="0046272A" w:rsidRPr="008E3A08" w:rsidRDefault="0046272A" w:rsidP="00514096">
      <w:pPr>
        <w:tabs>
          <w:tab w:val="left" w:pos="567"/>
          <w:tab w:val="left" w:pos="1985"/>
        </w:tabs>
        <w:ind w:right="34" w:firstLine="0"/>
        <w:rPr>
          <w:color w:val="000000"/>
          <w:szCs w:val="24"/>
        </w:rPr>
      </w:pPr>
    </w:p>
    <w:p w:rsidR="0046272A" w:rsidRPr="008E3A08" w:rsidRDefault="0046272A"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46272A" w:rsidRPr="008E3A08" w:rsidTr="0046272A">
        <w:trPr>
          <w:trHeight w:val="1022"/>
        </w:trPr>
        <w:tc>
          <w:tcPr>
            <w:tcW w:w="633" w:type="dxa"/>
            <w:vAlign w:val="center"/>
          </w:tcPr>
          <w:p w:rsidR="0046272A" w:rsidRPr="008E3A08" w:rsidRDefault="0046272A" w:rsidP="0046272A">
            <w:pPr>
              <w:tabs>
                <w:tab w:val="left" w:pos="567"/>
                <w:tab w:val="left" w:pos="1985"/>
              </w:tabs>
              <w:ind w:right="34" w:firstLine="0"/>
              <w:jc w:val="center"/>
              <w:rPr>
                <w:b/>
              </w:rPr>
            </w:pPr>
            <w:r w:rsidRPr="008E3A08">
              <w:rPr>
                <w:b/>
              </w:rPr>
              <w:t>№ п/п</w:t>
            </w:r>
          </w:p>
        </w:tc>
        <w:tc>
          <w:tcPr>
            <w:tcW w:w="2736" w:type="dxa"/>
            <w:vAlign w:val="center"/>
          </w:tcPr>
          <w:p w:rsidR="0046272A" w:rsidRPr="008E3A08" w:rsidRDefault="0046272A" w:rsidP="0046272A">
            <w:pPr>
              <w:pStyle w:val="af4"/>
              <w:tabs>
                <w:tab w:val="left" w:pos="567"/>
                <w:tab w:val="left" w:pos="1985"/>
              </w:tabs>
              <w:spacing w:before="0" w:after="0"/>
              <w:ind w:left="0" w:right="34"/>
              <w:jc w:val="center"/>
              <w:rPr>
                <w:sz w:val="24"/>
                <w:szCs w:val="24"/>
              </w:rPr>
            </w:pPr>
            <w:r w:rsidRPr="008E3A08">
              <w:rPr>
                <w:b/>
              </w:rPr>
              <w:t xml:space="preserve">Наименование этапа по </w:t>
            </w:r>
            <w:r w:rsidRPr="008E3A08">
              <w:rPr>
                <w:b/>
                <w:sz w:val="24"/>
                <w:szCs w:val="24"/>
              </w:rPr>
              <w:t>Договору</w:t>
            </w:r>
            <w:r w:rsidR="000714A6" w:rsidRPr="008E3A08">
              <w:rPr>
                <w:b/>
                <w:sz w:val="24"/>
                <w:szCs w:val="24"/>
              </w:rPr>
              <w:t>(ам)</w:t>
            </w:r>
            <w:r w:rsidRPr="008E3A08">
              <w:rPr>
                <w:sz w:val="24"/>
                <w:szCs w:val="24"/>
              </w:rPr>
              <w:t xml:space="preserve"> </w:t>
            </w:r>
          </w:p>
          <w:p w:rsidR="0046272A" w:rsidRPr="008E3A08" w:rsidRDefault="0046272A" w:rsidP="0046272A">
            <w:pPr>
              <w:pStyle w:val="af4"/>
              <w:tabs>
                <w:tab w:val="left" w:pos="567"/>
                <w:tab w:val="left" w:pos="1985"/>
              </w:tabs>
              <w:spacing w:before="0" w:after="0"/>
              <w:ind w:left="0" w:right="34"/>
              <w:jc w:val="center"/>
              <w:rPr>
                <w:b/>
              </w:rPr>
            </w:pPr>
            <w:r w:rsidRPr="008E3A08">
              <w:rPr>
                <w:b/>
                <w:sz w:val="24"/>
                <w:szCs w:val="24"/>
              </w:rPr>
              <w:t xml:space="preserve">(наименование </w:t>
            </w:r>
            <w:r w:rsidRPr="008E3A08">
              <w:rPr>
                <w:b/>
              </w:rPr>
              <w:t>работ/услуг,</w:t>
            </w:r>
            <w:r w:rsidRPr="008E3A08">
              <w:rPr>
                <w:b/>
                <w:sz w:val="24"/>
                <w:szCs w:val="24"/>
              </w:rPr>
              <w:t xml:space="preserve"> </w:t>
            </w:r>
            <w:r w:rsidRPr="008E3A08">
              <w:rPr>
                <w:b/>
              </w:rPr>
              <w:t>продукции: тип, марка)</w:t>
            </w:r>
          </w:p>
        </w:tc>
        <w:tc>
          <w:tcPr>
            <w:tcW w:w="2146" w:type="dxa"/>
            <w:vAlign w:val="center"/>
          </w:tcPr>
          <w:p w:rsidR="0046272A" w:rsidRPr="008E3A08" w:rsidRDefault="0046272A" w:rsidP="0046272A">
            <w:pPr>
              <w:pStyle w:val="af4"/>
              <w:tabs>
                <w:tab w:val="left" w:pos="567"/>
                <w:tab w:val="left" w:pos="1985"/>
              </w:tabs>
              <w:spacing w:before="0" w:after="0"/>
              <w:ind w:left="0" w:right="34"/>
              <w:jc w:val="center"/>
              <w:rPr>
                <w:b/>
              </w:rPr>
            </w:pPr>
            <w:r w:rsidRPr="008E3A08">
              <w:rPr>
                <w:b/>
              </w:rPr>
              <w:t>Наименование организации</w:t>
            </w:r>
          </w:p>
        </w:tc>
        <w:tc>
          <w:tcPr>
            <w:tcW w:w="2707" w:type="dxa"/>
            <w:vAlign w:val="center"/>
          </w:tcPr>
          <w:p w:rsidR="0046272A" w:rsidRPr="008E3A08" w:rsidRDefault="0046272A" w:rsidP="0046272A">
            <w:pPr>
              <w:pStyle w:val="af4"/>
              <w:tabs>
                <w:tab w:val="left" w:pos="567"/>
                <w:tab w:val="left" w:pos="1985"/>
              </w:tabs>
              <w:spacing w:before="0" w:after="0"/>
              <w:ind w:left="0" w:right="34"/>
              <w:jc w:val="center"/>
              <w:rPr>
                <w:b/>
              </w:rPr>
            </w:pPr>
            <w:r w:rsidRPr="008E3A08">
              <w:rPr>
                <w:b/>
              </w:rPr>
              <w:t xml:space="preserve">Стоимость по </w:t>
            </w:r>
            <w:r w:rsidRPr="008E3A08">
              <w:rPr>
                <w:b/>
                <w:sz w:val="24"/>
                <w:szCs w:val="24"/>
              </w:rPr>
              <w:t>Договору</w:t>
            </w:r>
            <w:r w:rsidR="000714A6" w:rsidRPr="008E3A08">
              <w:rPr>
                <w:b/>
                <w:sz w:val="24"/>
                <w:szCs w:val="24"/>
              </w:rPr>
              <w:t>(ам)</w:t>
            </w:r>
            <w:r w:rsidRPr="008E3A08">
              <w:rPr>
                <w:sz w:val="24"/>
                <w:szCs w:val="24"/>
              </w:rPr>
              <w:t xml:space="preserve"> </w:t>
            </w:r>
            <w:r w:rsidRPr="008E3A08">
              <w:rPr>
                <w:b/>
              </w:rPr>
              <w:t>в % от общей стоимости</w:t>
            </w:r>
          </w:p>
          <w:p w:rsidR="0046272A" w:rsidRPr="008E3A08" w:rsidRDefault="0046272A" w:rsidP="0046272A">
            <w:pPr>
              <w:pStyle w:val="af4"/>
              <w:tabs>
                <w:tab w:val="left" w:pos="567"/>
                <w:tab w:val="left" w:pos="1985"/>
              </w:tabs>
              <w:spacing w:before="0" w:after="0"/>
              <w:ind w:left="0" w:right="34"/>
              <w:jc w:val="center"/>
              <w:rPr>
                <w:b/>
              </w:rPr>
            </w:pPr>
            <w:r w:rsidRPr="008E3A08">
              <w:rPr>
                <w:b/>
              </w:rPr>
              <w:t>100%</w:t>
            </w:r>
          </w:p>
        </w:tc>
        <w:tc>
          <w:tcPr>
            <w:tcW w:w="1349" w:type="dxa"/>
            <w:vAlign w:val="center"/>
          </w:tcPr>
          <w:p w:rsidR="0046272A" w:rsidRPr="008E3A08" w:rsidRDefault="0046272A" w:rsidP="0046272A">
            <w:pPr>
              <w:pStyle w:val="af4"/>
              <w:tabs>
                <w:tab w:val="left" w:pos="567"/>
                <w:tab w:val="left" w:pos="1985"/>
              </w:tabs>
              <w:spacing w:before="0" w:after="0"/>
              <w:ind w:left="0" w:right="34"/>
              <w:jc w:val="center"/>
              <w:rPr>
                <w:b/>
                <w:sz w:val="24"/>
                <w:szCs w:val="24"/>
              </w:rPr>
            </w:pPr>
            <w:r w:rsidRPr="008E3A08">
              <w:rPr>
                <w:b/>
              </w:rPr>
              <w:t xml:space="preserve">Сроки </w:t>
            </w:r>
            <w:r w:rsidRPr="008E3A08">
              <w:rPr>
                <w:b/>
                <w:sz w:val="24"/>
                <w:szCs w:val="24"/>
              </w:rPr>
              <w:t>выполнения</w:t>
            </w:r>
          </w:p>
          <w:p w:rsidR="0046272A" w:rsidRPr="008E3A08" w:rsidRDefault="0046272A" w:rsidP="0046272A">
            <w:pPr>
              <w:pStyle w:val="af4"/>
              <w:tabs>
                <w:tab w:val="left" w:pos="567"/>
                <w:tab w:val="left" w:pos="1985"/>
              </w:tabs>
              <w:spacing w:before="0" w:after="0"/>
              <w:ind w:left="0" w:right="34"/>
              <w:jc w:val="center"/>
              <w:rPr>
                <w:b/>
                <w:sz w:val="24"/>
                <w:szCs w:val="24"/>
              </w:rPr>
            </w:pPr>
            <w:r w:rsidRPr="008E3A08">
              <w:rPr>
                <w:b/>
                <w:sz w:val="24"/>
                <w:szCs w:val="24"/>
              </w:rPr>
              <w:t xml:space="preserve">этапа </w:t>
            </w:r>
          </w:p>
          <w:p w:rsidR="0046272A" w:rsidRPr="008E3A08" w:rsidRDefault="0046272A" w:rsidP="0046272A">
            <w:pPr>
              <w:pStyle w:val="af4"/>
              <w:tabs>
                <w:tab w:val="left" w:pos="567"/>
                <w:tab w:val="left" w:pos="1985"/>
              </w:tabs>
              <w:spacing w:before="0" w:after="0"/>
              <w:ind w:left="0" w:right="34"/>
              <w:jc w:val="center"/>
              <w:rPr>
                <w:b/>
              </w:rPr>
            </w:pPr>
            <w:r w:rsidRPr="008E3A08">
              <w:rPr>
                <w:sz w:val="24"/>
                <w:szCs w:val="24"/>
              </w:rPr>
              <w:t xml:space="preserve"> </w:t>
            </w:r>
            <w:r w:rsidRPr="008E3A08">
              <w:rPr>
                <w:b/>
              </w:rPr>
              <w:t>(начало и окончание)</w:t>
            </w:r>
          </w:p>
        </w:tc>
      </w:tr>
      <w:tr w:rsidR="0046272A" w:rsidRPr="008E3A08" w:rsidTr="0046272A">
        <w:trPr>
          <w:trHeight w:val="256"/>
        </w:trPr>
        <w:tc>
          <w:tcPr>
            <w:tcW w:w="633" w:type="dxa"/>
            <w:vAlign w:val="center"/>
          </w:tcPr>
          <w:p w:rsidR="0046272A" w:rsidRPr="008E3A08" w:rsidRDefault="0046272A" w:rsidP="00495483">
            <w:pPr>
              <w:pStyle w:val="af7"/>
              <w:tabs>
                <w:tab w:val="left" w:pos="567"/>
                <w:tab w:val="left" w:pos="1985"/>
              </w:tabs>
              <w:spacing w:before="0" w:after="0"/>
              <w:ind w:left="0" w:right="34"/>
              <w:rPr>
                <w:color w:val="000000"/>
                <w:sz w:val="22"/>
              </w:rPr>
            </w:pPr>
          </w:p>
        </w:tc>
        <w:tc>
          <w:tcPr>
            <w:tcW w:w="273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r>
      <w:tr w:rsidR="0046272A" w:rsidRPr="008E3A08" w:rsidTr="0046272A">
        <w:trPr>
          <w:trHeight w:val="256"/>
        </w:trPr>
        <w:tc>
          <w:tcPr>
            <w:tcW w:w="633" w:type="dxa"/>
            <w:vAlign w:val="center"/>
          </w:tcPr>
          <w:p w:rsidR="0046272A" w:rsidRPr="008E3A08" w:rsidRDefault="0046272A" w:rsidP="00495483">
            <w:pPr>
              <w:pStyle w:val="af7"/>
              <w:tabs>
                <w:tab w:val="left" w:pos="567"/>
                <w:tab w:val="left" w:pos="1985"/>
              </w:tabs>
              <w:spacing w:before="0" w:after="0"/>
              <w:ind w:left="0" w:right="34"/>
              <w:rPr>
                <w:color w:val="000000"/>
                <w:sz w:val="22"/>
              </w:rPr>
            </w:pPr>
          </w:p>
        </w:tc>
        <w:tc>
          <w:tcPr>
            <w:tcW w:w="273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r>
      <w:tr w:rsidR="0046272A" w:rsidRPr="008E3A08" w:rsidTr="0046272A">
        <w:trPr>
          <w:trHeight w:val="256"/>
        </w:trPr>
        <w:tc>
          <w:tcPr>
            <w:tcW w:w="633" w:type="dxa"/>
            <w:vAlign w:val="center"/>
          </w:tcPr>
          <w:p w:rsidR="0046272A" w:rsidRPr="008E3A08" w:rsidRDefault="0046272A" w:rsidP="00495483">
            <w:pPr>
              <w:pStyle w:val="af7"/>
              <w:tabs>
                <w:tab w:val="left" w:pos="567"/>
                <w:tab w:val="left" w:pos="1985"/>
              </w:tabs>
              <w:spacing w:before="0" w:after="0"/>
              <w:ind w:left="0" w:right="34"/>
              <w:rPr>
                <w:color w:val="000000"/>
                <w:sz w:val="22"/>
              </w:rPr>
            </w:pPr>
          </w:p>
        </w:tc>
        <w:tc>
          <w:tcPr>
            <w:tcW w:w="273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r>
      <w:tr w:rsidR="0046272A" w:rsidRPr="008E3A08" w:rsidTr="0046272A">
        <w:trPr>
          <w:trHeight w:val="256"/>
        </w:trPr>
        <w:tc>
          <w:tcPr>
            <w:tcW w:w="633" w:type="dxa"/>
            <w:vAlign w:val="center"/>
          </w:tcPr>
          <w:p w:rsidR="0046272A" w:rsidRPr="008E3A08" w:rsidRDefault="0046272A" w:rsidP="0046272A">
            <w:pPr>
              <w:pStyle w:val="af7"/>
              <w:tabs>
                <w:tab w:val="left" w:pos="567"/>
                <w:tab w:val="left" w:pos="1985"/>
              </w:tabs>
              <w:spacing w:before="0" w:after="0"/>
              <w:ind w:left="0" w:right="34"/>
              <w:jc w:val="center"/>
              <w:rPr>
                <w:color w:val="000000"/>
                <w:sz w:val="22"/>
              </w:rPr>
            </w:pPr>
            <w:r w:rsidRPr="008E3A08">
              <w:rPr>
                <w:color w:val="000000"/>
                <w:sz w:val="22"/>
              </w:rPr>
              <w:t>…</w:t>
            </w:r>
          </w:p>
        </w:tc>
        <w:tc>
          <w:tcPr>
            <w:tcW w:w="273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8E3A08" w:rsidRDefault="0046272A" w:rsidP="0046272A">
            <w:pPr>
              <w:pStyle w:val="af7"/>
              <w:tabs>
                <w:tab w:val="left" w:pos="567"/>
                <w:tab w:val="left" w:pos="1985"/>
              </w:tabs>
              <w:spacing w:before="0" w:after="0"/>
              <w:ind w:left="0" w:right="34"/>
              <w:jc w:val="center"/>
              <w:rPr>
                <w:sz w:val="22"/>
              </w:rPr>
            </w:pPr>
          </w:p>
        </w:tc>
      </w:tr>
      <w:tr w:rsidR="0046272A" w:rsidRPr="008E3A08" w:rsidTr="0046272A">
        <w:trPr>
          <w:trHeight w:val="269"/>
        </w:trPr>
        <w:tc>
          <w:tcPr>
            <w:tcW w:w="5515" w:type="dxa"/>
            <w:gridSpan w:val="3"/>
            <w:vAlign w:val="center"/>
          </w:tcPr>
          <w:p w:rsidR="0046272A" w:rsidRPr="008E3A08" w:rsidRDefault="0046272A" w:rsidP="0046272A">
            <w:pPr>
              <w:pStyle w:val="af7"/>
              <w:tabs>
                <w:tab w:val="left" w:pos="567"/>
                <w:tab w:val="left" w:pos="1985"/>
              </w:tabs>
              <w:spacing w:before="0" w:after="0"/>
              <w:ind w:left="0" w:right="34"/>
              <w:rPr>
                <w:b/>
                <w:sz w:val="22"/>
              </w:rPr>
            </w:pPr>
            <w:r w:rsidRPr="008E3A08">
              <w:rPr>
                <w:b/>
                <w:sz w:val="22"/>
              </w:rPr>
              <w:t>ИТОГО</w:t>
            </w:r>
          </w:p>
        </w:tc>
        <w:tc>
          <w:tcPr>
            <w:tcW w:w="2707" w:type="dxa"/>
            <w:vAlign w:val="center"/>
          </w:tcPr>
          <w:p w:rsidR="0046272A" w:rsidRPr="008E3A08" w:rsidRDefault="000924F2" w:rsidP="0046272A">
            <w:pPr>
              <w:pStyle w:val="af7"/>
              <w:tabs>
                <w:tab w:val="left" w:pos="567"/>
                <w:tab w:val="left" w:pos="1985"/>
              </w:tabs>
              <w:spacing w:before="0" w:after="0"/>
              <w:ind w:left="0" w:right="34"/>
              <w:jc w:val="center"/>
              <w:rPr>
                <w:b/>
                <w:sz w:val="22"/>
              </w:rPr>
            </w:pPr>
            <w:r w:rsidRPr="008E3A08">
              <w:rPr>
                <w:b/>
                <w:sz w:val="22"/>
              </w:rPr>
              <w:t>100%</w:t>
            </w:r>
          </w:p>
        </w:tc>
        <w:tc>
          <w:tcPr>
            <w:tcW w:w="1349" w:type="dxa"/>
            <w:vAlign w:val="center"/>
          </w:tcPr>
          <w:p w:rsidR="0046272A" w:rsidRPr="008E3A08" w:rsidRDefault="0046272A" w:rsidP="0046272A">
            <w:pPr>
              <w:pStyle w:val="af7"/>
              <w:tabs>
                <w:tab w:val="left" w:pos="567"/>
                <w:tab w:val="left" w:pos="1985"/>
              </w:tabs>
              <w:spacing w:before="0" w:after="0"/>
              <w:ind w:left="0" w:right="34"/>
              <w:jc w:val="center"/>
              <w:rPr>
                <w:b/>
                <w:sz w:val="22"/>
              </w:rPr>
            </w:pPr>
            <w:r w:rsidRPr="008E3A08">
              <w:rPr>
                <w:b/>
                <w:sz w:val="22"/>
              </w:rPr>
              <w:t>Х</w:t>
            </w:r>
          </w:p>
        </w:tc>
      </w:tr>
    </w:tbl>
    <w:p w:rsidR="0046272A" w:rsidRPr="008E3A08" w:rsidRDefault="0046272A" w:rsidP="00514096">
      <w:pPr>
        <w:tabs>
          <w:tab w:val="left" w:pos="567"/>
          <w:tab w:val="left" w:pos="1985"/>
        </w:tabs>
        <w:ind w:right="34" w:firstLine="0"/>
        <w:rPr>
          <w:color w:val="000000"/>
          <w:szCs w:val="24"/>
        </w:rPr>
      </w:pPr>
    </w:p>
    <w:p w:rsidR="00633584" w:rsidRPr="008E3A08" w:rsidRDefault="00633584" w:rsidP="004C4238">
      <w:pPr>
        <w:tabs>
          <w:tab w:val="left" w:pos="567"/>
          <w:tab w:val="left" w:pos="1985"/>
        </w:tabs>
        <w:ind w:right="5669" w:firstLine="0"/>
        <w:rPr>
          <w:color w:val="000000"/>
          <w:szCs w:val="24"/>
        </w:rPr>
      </w:pPr>
      <w:r w:rsidRPr="008E3A08">
        <w:rPr>
          <w:color w:val="000000"/>
          <w:szCs w:val="24"/>
        </w:rPr>
        <w:t>____________________________________</w:t>
      </w:r>
    </w:p>
    <w:p w:rsidR="00633584" w:rsidRPr="008E3A08" w:rsidRDefault="00633584" w:rsidP="004C4238">
      <w:pPr>
        <w:tabs>
          <w:tab w:val="left" w:pos="567"/>
          <w:tab w:val="left" w:pos="1985"/>
        </w:tabs>
        <w:ind w:right="5669" w:firstLine="0"/>
        <w:jc w:val="center"/>
        <w:rPr>
          <w:color w:val="000000"/>
          <w:szCs w:val="24"/>
          <w:vertAlign w:val="superscript"/>
        </w:rPr>
      </w:pPr>
      <w:r w:rsidRPr="008E3A08">
        <w:rPr>
          <w:color w:val="000000"/>
          <w:szCs w:val="24"/>
          <w:vertAlign w:val="superscript"/>
        </w:rPr>
        <w:t>(подпись, М.П.)</w:t>
      </w:r>
    </w:p>
    <w:p w:rsidR="00633584" w:rsidRPr="008E3A08" w:rsidRDefault="00633584" w:rsidP="004C4238">
      <w:pPr>
        <w:tabs>
          <w:tab w:val="left" w:pos="567"/>
          <w:tab w:val="left" w:pos="1985"/>
        </w:tabs>
        <w:ind w:right="5669" w:firstLine="0"/>
        <w:rPr>
          <w:color w:val="000000"/>
          <w:szCs w:val="24"/>
        </w:rPr>
      </w:pPr>
      <w:r w:rsidRPr="008E3A08">
        <w:rPr>
          <w:color w:val="000000"/>
          <w:szCs w:val="24"/>
        </w:rPr>
        <w:t>____________________________________</w:t>
      </w:r>
    </w:p>
    <w:p w:rsidR="00633584" w:rsidRPr="008E3A08" w:rsidRDefault="00633584" w:rsidP="004C4238">
      <w:pPr>
        <w:tabs>
          <w:tab w:val="left" w:pos="567"/>
          <w:tab w:val="left" w:pos="1985"/>
        </w:tabs>
        <w:ind w:right="5669" w:firstLine="0"/>
        <w:jc w:val="center"/>
        <w:rPr>
          <w:color w:val="000000"/>
          <w:szCs w:val="24"/>
          <w:vertAlign w:val="superscript"/>
        </w:rPr>
      </w:pPr>
      <w:r w:rsidRPr="008E3A08">
        <w:rPr>
          <w:color w:val="000000"/>
          <w:szCs w:val="24"/>
          <w:vertAlign w:val="superscript"/>
        </w:rPr>
        <w:t>(фамилия, имя, отчество подписавшего, должность)</w:t>
      </w:r>
    </w:p>
    <w:p w:rsidR="0046272A" w:rsidRPr="008E3A08" w:rsidRDefault="0046272A" w:rsidP="00514096">
      <w:pPr>
        <w:tabs>
          <w:tab w:val="left" w:pos="567"/>
          <w:tab w:val="left" w:pos="1985"/>
        </w:tabs>
        <w:ind w:right="34" w:firstLine="0"/>
        <w:jc w:val="center"/>
        <w:rPr>
          <w:color w:val="000000"/>
          <w:szCs w:val="24"/>
          <w:vertAlign w:val="superscript"/>
        </w:rPr>
      </w:pPr>
    </w:p>
    <w:p w:rsidR="00633584" w:rsidRPr="008E3A08" w:rsidRDefault="00633584"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конец формы</w:t>
      </w:r>
    </w:p>
    <w:p w:rsidR="00633584" w:rsidRPr="008E3A08" w:rsidRDefault="00633584" w:rsidP="00514096">
      <w:pPr>
        <w:tabs>
          <w:tab w:val="left" w:pos="567"/>
          <w:tab w:val="left" w:pos="1985"/>
        </w:tabs>
        <w:ind w:right="34" w:firstLine="0"/>
        <w:jc w:val="left"/>
        <w:rPr>
          <w:szCs w:val="24"/>
        </w:rPr>
      </w:pPr>
      <w:bookmarkStart w:id="757" w:name="_Toc90385126"/>
      <w:bookmarkStart w:id="758" w:name="_Toc98253959"/>
      <w:bookmarkStart w:id="759" w:name="_Toc157248211"/>
      <w:bookmarkStart w:id="760" w:name="_Toc157496580"/>
      <w:bookmarkStart w:id="761" w:name="_Toc158206119"/>
      <w:bookmarkStart w:id="762" w:name="_Toc164057804"/>
      <w:bookmarkStart w:id="763" w:name="_Toc164137154"/>
      <w:bookmarkStart w:id="764" w:name="_Toc164161314"/>
      <w:bookmarkStart w:id="765" w:name="_Toc165173885"/>
      <w:r w:rsidRPr="008E3A08">
        <w:rPr>
          <w:b/>
          <w:szCs w:val="24"/>
        </w:rPr>
        <w:br w:type="page"/>
      </w:r>
    </w:p>
    <w:p w:rsidR="00633584" w:rsidRPr="008E3A08" w:rsidRDefault="00633584" w:rsidP="00B44C97">
      <w:pPr>
        <w:pStyle w:val="3"/>
        <w:numPr>
          <w:ilvl w:val="2"/>
          <w:numId w:val="28"/>
        </w:numPr>
        <w:tabs>
          <w:tab w:val="left" w:pos="567"/>
          <w:tab w:val="num" w:pos="1134"/>
          <w:tab w:val="left" w:pos="1985"/>
        </w:tabs>
        <w:ind w:left="0" w:right="34" w:firstLine="0"/>
        <w:rPr>
          <w:sz w:val="24"/>
          <w:szCs w:val="24"/>
        </w:rPr>
      </w:pPr>
      <w:bookmarkStart w:id="766" w:name="_Toc439170706"/>
      <w:bookmarkStart w:id="767" w:name="_Toc439172808"/>
      <w:bookmarkStart w:id="768" w:name="_Toc439173269"/>
      <w:bookmarkStart w:id="769" w:name="_Toc439238265"/>
      <w:bookmarkStart w:id="770" w:name="_Toc439252813"/>
      <w:bookmarkStart w:id="771" w:name="_Toc439323786"/>
      <w:bookmarkStart w:id="772" w:name="_Toc440361421"/>
      <w:bookmarkStart w:id="773" w:name="_Toc440376303"/>
      <w:bookmarkStart w:id="774" w:name="_Toc440382561"/>
      <w:bookmarkStart w:id="775" w:name="_Toc440447231"/>
      <w:bookmarkStart w:id="776" w:name="_Toc440632392"/>
      <w:bookmarkStart w:id="777" w:name="_Toc440875161"/>
      <w:bookmarkStart w:id="778" w:name="_Toc441131148"/>
      <w:bookmarkStart w:id="779" w:name="_Toc441572155"/>
      <w:bookmarkStart w:id="780" w:name="_Toc441575247"/>
      <w:bookmarkStart w:id="781" w:name="_Toc462066845"/>
      <w:bookmarkStart w:id="782" w:name="_Toc469480795"/>
      <w:bookmarkStart w:id="783" w:name="_Toc471827678"/>
      <w:bookmarkStart w:id="784" w:name="_Toc471828503"/>
      <w:bookmarkStart w:id="785" w:name="_Toc498512867"/>
      <w:bookmarkStart w:id="786" w:name="_Toc229057826"/>
      <w:r w:rsidRPr="008E3A08">
        <w:rPr>
          <w:sz w:val="24"/>
          <w:szCs w:val="24"/>
        </w:rPr>
        <w:lastRenderedPageBreak/>
        <w:t>Инструкции по заполнению</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33584" w:rsidRPr="00002791" w:rsidRDefault="00633584"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 xml:space="preserve">Данная форма заполняется только в том случае, если Заявка подается Участником с </w:t>
      </w:r>
      <w:r w:rsidRPr="00002791">
        <w:rPr>
          <w:sz w:val="24"/>
          <w:szCs w:val="24"/>
        </w:rPr>
        <w:t>привлечением соисполнителей.</w:t>
      </w:r>
    </w:p>
    <w:p w:rsidR="00633584" w:rsidRPr="00002791" w:rsidRDefault="00633584"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дату и номер Заявки в соответствии с письмом о подаче оферты (</w:t>
      </w:r>
      <w:r w:rsidR="00C15C40" w:rsidRPr="00002791">
        <w:rPr>
          <w:sz w:val="24"/>
          <w:szCs w:val="24"/>
          <w:lang w:val="ru-RU"/>
        </w:rPr>
        <w:t xml:space="preserve">форма </w:t>
      </w:r>
      <w:r w:rsidR="000E204A" w:rsidRPr="00002791">
        <w:rPr>
          <w:sz w:val="24"/>
          <w:szCs w:val="24"/>
          <w:lang w:val="ru-RU"/>
        </w:rPr>
        <w:fldChar w:fldCharType="begin"/>
      </w:r>
      <w:r w:rsidR="000E204A" w:rsidRPr="00002791">
        <w:rPr>
          <w:sz w:val="24"/>
          <w:szCs w:val="24"/>
          <w:lang w:val="ru-RU"/>
        </w:rPr>
        <w:instrText xml:space="preserve"> REF _Ref55336310 \r \h </w:instrText>
      </w:r>
      <w:r w:rsidR="008E3A08" w:rsidRPr="00002791">
        <w:rPr>
          <w:sz w:val="24"/>
          <w:szCs w:val="24"/>
          <w:lang w:val="ru-RU"/>
        </w:rPr>
        <w:instrText xml:space="preserve"> \* MERGEFORMAT </w:instrText>
      </w:r>
      <w:r w:rsidR="000E204A" w:rsidRPr="00002791">
        <w:rPr>
          <w:sz w:val="24"/>
          <w:szCs w:val="24"/>
          <w:lang w:val="ru-RU"/>
        </w:rPr>
      </w:r>
      <w:r w:rsidR="000E204A" w:rsidRPr="00002791">
        <w:rPr>
          <w:sz w:val="24"/>
          <w:szCs w:val="24"/>
          <w:lang w:val="ru-RU"/>
        </w:rPr>
        <w:fldChar w:fldCharType="separate"/>
      </w:r>
      <w:r w:rsidR="00002791" w:rsidRPr="00002791">
        <w:rPr>
          <w:sz w:val="24"/>
          <w:szCs w:val="24"/>
          <w:lang w:val="ru-RU"/>
        </w:rPr>
        <w:t>1.14</w:t>
      </w:r>
      <w:r w:rsidR="000E204A" w:rsidRPr="00002791">
        <w:rPr>
          <w:sz w:val="24"/>
          <w:szCs w:val="24"/>
          <w:lang w:val="ru-RU"/>
        </w:rPr>
        <w:fldChar w:fldCharType="end"/>
      </w:r>
      <w:r w:rsidR="00C15C40" w:rsidRPr="00002791">
        <w:rPr>
          <w:sz w:val="24"/>
          <w:szCs w:val="24"/>
          <w:lang w:val="ru-RU"/>
        </w:rPr>
        <w:t xml:space="preserve"> текущей части</w:t>
      </w:r>
      <w:r w:rsidRPr="00002791">
        <w:rPr>
          <w:sz w:val="24"/>
          <w:szCs w:val="24"/>
        </w:rPr>
        <w:t>).</w:t>
      </w:r>
    </w:p>
    <w:p w:rsidR="00633584" w:rsidRPr="00002791" w:rsidRDefault="00633584"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свое фирменное наименование (в т.ч. организационно-правовую форму) и свой адрес.</w:t>
      </w:r>
    </w:p>
    <w:p w:rsidR="006B075D" w:rsidRPr="00002791" w:rsidRDefault="006B075D"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В данной форме Участник указывает</w:t>
      </w:r>
      <w:r w:rsidRPr="00002791">
        <w:rPr>
          <w:sz w:val="24"/>
          <w:szCs w:val="24"/>
          <w:lang w:val="ru-RU"/>
        </w:rPr>
        <w:t xml:space="preserve"> данные </w:t>
      </w:r>
      <w:r w:rsidRPr="00002791">
        <w:rPr>
          <w:sz w:val="24"/>
          <w:szCs w:val="24"/>
        </w:rPr>
        <w:t xml:space="preserve">в соответствии с </w:t>
      </w:r>
      <w:r w:rsidRPr="00002791">
        <w:rPr>
          <w:sz w:val="24"/>
          <w:szCs w:val="24"/>
          <w:lang w:val="ru-RU"/>
        </w:rPr>
        <w:t xml:space="preserve">документами разделов </w:t>
      </w:r>
      <w:r w:rsidRPr="00002791">
        <w:rPr>
          <w:i/>
          <w:sz w:val="24"/>
          <w:szCs w:val="24"/>
          <w:lang w:eastAsia="ru-RU"/>
        </w:rPr>
        <w:t xml:space="preserve">ДОКУМЕНТЫ </w:t>
      </w:r>
      <w:r w:rsidR="008F6B34" w:rsidRPr="00002791">
        <w:rPr>
          <w:i/>
          <w:sz w:val="24"/>
          <w:szCs w:val="24"/>
          <w:lang w:val="ru-RU" w:eastAsia="ru-RU"/>
        </w:rPr>
        <w:t>ОСНОВНОЙ</w:t>
      </w:r>
      <w:r w:rsidRPr="00002791">
        <w:rPr>
          <w:i/>
          <w:sz w:val="24"/>
          <w:szCs w:val="24"/>
          <w:lang w:eastAsia="ru-RU"/>
        </w:rPr>
        <w:t xml:space="preserve"> ЧАСТИ ЗАЯВКИ </w:t>
      </w:r>
      <w:r w:rsidRPr="00002791">
        <w:rPr>
          <w:i/>
          <w:sz w:val="24"/>
          <w:szCs w:val="24"/>
          <w:lang w:val="ru-RU" w:eastAsia="ru-RU"/>
        </w:rPr>
        <w:t xml:space="preserve">и </w:t>
      </w:r>
      <w:r w:rsidRPr="00002791">
        <w:rPr>
          <w:i/>
          <w:sz w:val="24"/>
          <w:szCs w:val="24"/>
          <w:lang w:eastAsia="ru-RU"/>
        </w:rPr>
        <w:t xml:space="preserve">ДОКУМЕНТЫ </w:t>
      </w:r>
      <w:r w:rsidRPr="00002791">
        <w:rPr>
          <w:i/>
          <w:sz w:val="24"/>
          <w:szCs w:val="24"/>
          <w:lang w:val="ru-RU" w:eastAsia="ru-RU"/>
        </w:rPr>
        <w:t xml:space="preserve">ЦЕНОВОЙ ЧАСТИ </w:t>
      </w:r>
      <w:r w:rsidRPr="00002791">
        <w:rPr>
          <w:i/>
          <w:sz w:val="24"/>
          <w:szCs w:val="24"/>
          <w:lang w:eastAsia="ru-RU"/>
        </w:rPr>
        <w:t>ЗАЯВКИ</w:t>
      </w:r>
      <w:r w:rsidRPr="00002791">
        <w:rPr>
          <w:sz w:val="24"/>
          <w:szCs w:val="24"/>
        </w:rPr>
        <w:t>:</w:t>
      </w:r>
    </w:p>
    <w:p w:rsidR="006B075D" w:rsidRPr="00002791" w:rsidRDefault="006B075D" w:rsidP="00B44C97">
      <w:pPr>
        <w:pStyle w:val="a2"/>
        <w:numPr>
          <w:ilvl w:val="4"/>
          <w:numId w:val="39"/>
        </w:numPr>
        <w:tabs>
          <w:tab w:val="left" w:pos="567"/>
          <w:tab w:val="left" w:pos="1134"/>
          <w:tab w:val="left" w:pos="1985"/>
        </w:tabs>
        <w:spacing w:before="100" w:beforeAutospacing="1" w:line="240" w:lineRule="auto"/>
        <w:ind w:left="1134" w:right="34" w:firstLine="567"/>
        <w:rPr>
          <w:sz w:val="24"/>
          <w:szCs w:val="24"/>
        </w:rPr>
      </w:pPr>
      <w:r w:rsidRPr="00002791">
        <w:rPr>
          <w:sz w:val="24"/>
          <w:szCs w:val="24"/>
        </w:rPr>
        <w:t>перечень объёмов по Договору</w:t>
      </w:r>
      <w:r w:rsidR="000714A6" w:rsidRPr="00002791">
        <w:rPr>
          <w:sz w:val="24"/>
          <w:szCs w:val="24"/>
          <w:lang w:val="ru-RU"/>
        </w:rPr>
        <w:t>(ам)</w:t>
      </w:r>
      <w:r w:rsidRPr="00002791">
        <w:rPr>
          <w:sz w:val="24"/>
          <w:szCs w:val="24"/>
        </w:rPr>
        <w:t>;</w:t>
      </w:r>
    </w:p>
    <w:p w:rsidR="006B075D" w:rsidRPr="008E3A08" w:rsidRDefault="006B075D" w:rsidP="00B44C97">
      <w:pPr>
        <w:pStyle w:val="a2"/>
        <w:numPr>
          <w:ilvl w:val="4"/>
          <w:numId w:val="39"/>
        </w:numPr>
        <w:tabs>
          <w:tab w:val="left" w:pos="567"/>
          <w:tab w:val="left" w:pos="1134"/>
          <w:tab w:val="left" w:pos="1985"/>
        </w:tabs>
        <w:spacing w:before="100" w:beforeAutospacing="1" w:line="240" w:lineRule="auto"/>
        <w:ind w:left="1134" w:right="34" w:firstLine="567"/>
        <w:rPr>
          <w:sz w:val="24"/>
          <w:szCs w:val="24"/>
        </w:rPr>
      </w:pPr>
      <w:r w:rsidRPr="00002791">
        <w:rPr>
          <w:sz w:val="24"/>
          <w:szCs w:val="24"/>
        </w:rPr>
        <w:t>стоимость продукции</w:t>
      </w:r>
      <w:r w:rsidRPr="008E3A08">
        <w:rPr>
          <w:sz w:val="24"/>
          <w:szCs w:val="24"/>
        </w:rPr>
        <w:t xml:space="preserve"> в процентном выражении;</w:t>
      </w:r>
    </w:p>
    <w:p w:rsidR="006B075D" w:rsidRPr="008E3A08" w:rsidRDefault="006B075D" w:rsidP="00B44C97">
      <w:pPr>
        <w:pStyle w:val="a2"/>
        <w:numPr>
          <w:ilvl w:val="4"/>
          <w:numId w:val="39"/>
        </w:numPr>
        <w:tabs>
          <w:tab w:val="left" w:pos="567"/>
          <w:tab w:val="left" w:pos="1134"/>
          <w:tab w:val="left" w:pos="1985"/>
        </w:tabs>
        <w:spacing w:before="100" w:beforeAutospacing="1" w:line="240" w:lineRule="auto"/>
        <w:ind w:left="1134" w:right="34" w:firstLine="567"/>
        <w:rPr>
          <w:sz w:val="24"/>
          <w:szCs w:val="24"/>
        </w:rPr>
      </w:pPr>
      <w:r w:rsidRPr="008E3A08">
        <w:rPr>
          <w:sz w:val="24"/>
          <w:szCs w:val="24"/>
        </w:rPr>
        <w:t>сроки выполнения этапа, указанного в плане каждым соисполнителем</w:t>
      </w:r>
      <w:r w:rsidRPr="008E3A08">
        <w:rPr>
          <w:sz w:val="24"/>
          <w:szCs w:val="24"/>
          <w:lang w:val="ru-RU"/>
        </w:rPr>
        <w:t xml:space="preserve"> (субподрядчиком)</w:t>
      </w:r>
      <w:r w:rsidRPr="008E3A08">
        <w:rPr>
          <w:sz w:val="24"/>
          <w:szCs w:val="24"/>
        </w:rPr>
        <w:t>.</w:t>
      </w:r>
    </w:p>
    <w:p w:rsidR="00495483" w:rsidRPr="008E3A08" w:rsidRDefault="00DF39CB"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 xml:space="preserve">Документы основной части заявки не должны содержать сведений о ценовом предложении </w:t>
      </w:r>
      <w:r w:rsidRPr="008E3A08">
        <w:rPr>
          <w:i/>
          <w:sz w:val="24"/>
          <w:szCs w:val="24"/>
        </w:rPr>
        <w:t>(за исключением случаев, описанных в п. 3.1.3 части I «ОБЩИЕ УСЛОВИЯ ПРОВЕДЕНИЯ ЗАКУПКИ»))</w:t>
      </w:r>
      <w:r w:rsidR="00495483" w:rsidRPr="008E3A08">
        <w:rPr>
          <w:sz w:val="24"/>
          <w:szCs w:val="24"/>
        </w:rPr>
        <w:t>.</w:t>
      </w:r>
    </w:p>
    <w:bookmarkEnd w:id="35"/>
    <w:bookmarkEnd w:id="36"/>
    <w:p w:rsidR="005B2EF3" w:rsidRPr="008E3A08" w:rsidRDefault="005B2EF3" w:rsidP="005B2EF3">
      <w:pPr>
        <w:tabs>
          <w:tab w:val="left" w:pos="567"/>
          <w:tab w:val="left" w:pos="1985"/>
        </w:tabs>
        <w:ind w:right="34" w:firstLine="0"/>
        <w:jc w:val="left"/>
      </w:pPr>
    </w:p>
    <w:p w:rsidR="005B2EF3" w:rsidRPr="008E3A08" w:rsidRDefault="005B2EF3"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sectPr w:rsidR="005B2EF3" w:rsidRPr="008E3A08" w:rsidSect="00A134D5">
          <w:headerReference w:type="even" r:id="rId15"/>
          <w:headerReference w:type="default" r:id="rId16"/>
          <w:footerReference w:type="even" r:id="rId17"/>
          <w:headerReference w:type="first" r:id="rId18"/>
          <w:footerReference w:type="first" r:id="rId19"/>
          <w:pgSz w:w="11906" w:h="16838" w:code="9"/>
          <w:pgMar w:top="680" w:right="567" w:bottom="539" w:left="1134" w:header="709" w:footer="709" w:gutter="0"/>
          <w:cols w:space="720"/>
          <w:docGrid w:linePitch="360"/>
        </w:sectPr>
      </w:pPr>
    </w:p>
    <w:p w:rsidR="00B10775" w:rsidRPr="008E3A08" w:rsidRDefault="00B10775" w:rsidP="00B44C97">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787" w:name="_Toc229057827"/>
      <w:r w:rsidRPr="008E3A08">
        <w:rPr>
          <w:sz w:val="24"/>
          <w:szCs w:val="24"/>
        </w:rPr>
        <w:lastRenderedPageBreak/>
        <w:t>Справка об участии в судебных разбирательствах (форма </w:t>
      </w:r>
      <w:r w:rsidR="006A71AA" w:rsidRPr="008E3A08">
        <w:rPr>
          <w:sz w:val="24"/>
          <w:szCs w:val="24"/>
          <w:lang w:val="ru-RU"/>
        </w:rPr>
        <w:t>1</w:t>
      </w:r>
      <w:r w:rsidR="003B5265">
        <w:rPr>
          <w:sz w:val="24"/>
          <w:szCs w:val="24"/>
          <w:lang w:val="ru-RU"/>
        </w:rPr>
        <w:t>0</w:t>
      </w:r>
      <w:r w:rsidRPr="008E3A08">
        <w:rPr>
          <w:sz w:val="24"/>
          <w:szCs w:val="24"/>
        </w:rPr>
        <w:t>)</w:t>
      </w:r>
      <w:bookmarkEnd w:id="787"/>
    </w:p>
    <w:p w:rsidR="00B10775" w:rsidRPr="008E3A08" w:rsidRDefault="00B10775" w:rsidP="00B10775">
      <w:pPr>
        <w:tabs>
          <w:tab w:val="left" w:pos="567"/>
          <w:tab w:val="left" w:pos="1985"/>
        </w:tabs>
        <w:ind w:right="34" w:firstLine="0"/>
        <w:rPr>
          <w:szCs w:val="24"/>
        </w:rPr>
      </w:pPr>
      <w:r w:rsidRPr="008E3A08">
        <w:rPr>
          <w:szCs w:val="24"/>
        </w:rPr>
        <w:t>(</w:t>
      </w:r>
      <w:r w:rsidRPr="008E3A08">
        <w:rPr>
          <w:szCs w:val="24"/>
          <w:shd w:val="clear" w:color="auto" w:fill="FFFF99"/>
        </w:rPr>
        <w:t>заполняется отдельно по каждому из лотов с указанием номера и названия лота</w:t>
      </w:r>
      <w:r w:rsidRPr="008E3A08">
        <w:rPr>
          <w:szCs w:val="24"/>
        </w:rPr>
        <w:t>)</w:t>
      </w:r>
    </w:p>
    <w:p w:rsidR="00B10775" w:rsidRPr="008E3A08" w:rsidRDefault="00B10775" w:rsidP="00B44C97">
      <w:pPr>
        <w:pStyle w:val="3"/>
        <w:numPr>
          <w:ilvl w:val="2"/>
          <w:numId w:val="28"/>
        </w:numPr>
        <w:tabs>
          <w:tab w:val="left" w:pos="567"/>
          <w:tab w:val="num" w:pos="1134"/>
          <w:tab w:val="left" w:pos="1985"/>
        </w:tabs>
        <w:ind w:left="0" w:right="34" w:firstLine="0"/>
        <w:rPr>
          <w:sz w:val="24"/>
          <w:szCs w:val="24"/>
        </w:rPr>
      </w:pPr>
      <w:bookmarkStart w:id="788" w:name="_Toc229057828"/>
      <w:r w:rsidRPr="008E3A08">
        <w:rPr>
          <w:sz w:val="24"/>
          <w:szCs w:val="24"/>
        </w:rPr>
        <w:t>Форма Справк</w:t>
      </w:r>
      <w:r w:rsidRPr="008E3A08">
        <w:rPr>
          <w:sz w:val="24"/>
          <w:szCs w:val="24"/>
          <w:lang w:val="ru-RU"/>
        </w:rPr>
        <w:t>и</w:t>
      </w:r>
      <w:r w:rsidRPr="008E3A08">
        <w:rPr>
          <w:sz w:val="24"/>
          <w:szCs w:val="24"/>
        </w:rPr>
        <w:t xml:space="preserve"> об участии в судебных разбирательствах</w:t>
      </w:r>
      <w:bookmarkEnd w:id="788"/>
    </w:p>
    <w:p w:rsidR="00B10775" w:rsidRPr="008E3A08" w:rsidRDefault="00B10775" w:rsidP="00B10775">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B10775" w:rsidRPr="008E3A08" w:rsidRDefault="00B10775" w:rsidP="00B10775">
      <w:pPr>
        <w:tabs>
          <w:tab w:val="left" w:pos="567"/>
          <w:tab w:val="left" w:pos="1985"/>
        </w:tabs>
        <w:ind w:right="34" w:firstLine="0"/>
        <w:jc w:val="left"/>
        <w:rPr>
          <w:color w:val="000000"/>
          <w:szCs w:val="24"/>
        </w:rPr>
      </w:pPr>
      <w:r w:rsidRPr="008E3A08">
        <w:rPr>
          <w:color w:val="000000"/>
          <w:szCs w:val="24"/>
        </w:rPr>
        <w:t xml:space="preserve">Приложение </w:t>
      </w:r>
      <w:r w:rsidR="006A71AA" w:rsidRPr="008E3A08">
        <w:rPr>
          <w:noProof/>
          <w:color w:val="000000"/>
          <w:szCs w:val="24"/>
        </w:rPr>
        <w:t>1</w:t>
      </w:r>
      <w:r w:rsidR="003B5265">
        <w:rPr>
          <w:noProof/>
          <w:color w:val="000000"/>
          <w:szCs w:val="24"/>
        </w:rPr>
        <w:t>0</w:t>
      </w:r>
      <w:r w:rsidRPr="008E3A08">
        <w:rPr>
          <w:color w:val="000000"/>
          <w:szCs w:val="24"/>
        </w:rPr>
        <w:t xml:space="preserve"> к письму о подаче оферты</w:t>
      </w:r>
      <w:r w:rsidRPr="008E3A08">
        <w:rPr>
          <w:color w:val="000000"/>
          <w:szCs w:val="24"/>
        </w:rPr>
        <w:br/>
        <w:t>от «____»_____________ г. №__________</w:t>
      </w:r>
    </w:p>
    <w:p w:rsidR="00B10775" w:rsidRPr="008E3A08" w:rsidRDefault="00B10775" w:rsidP="00B10775">
      <w:pPr>
        <w:tabs>
          <w:tab w:val="left" w:pos="567"/>
          <w:tab w:val="left" w:pos="1985"/>
        </w:tabs>
        <w:ind w:right="34" w:firstLine="0"/>
        <w:rPr>
          <w:color w:val="000000"/>
          <w:szCs w:val="24"/>
        </w:rPr>
      </w:pPr>
    </w:p>
    <w:p w:rsidR="00B10775" w:rsidRPr="008E3A08" w:rsidRDefault="00B10775" w:rsidP="00B10775">
      <w:pPr>
        <w:tabs>
          <w:tab w:val="left" w:pos="567"/>
          <w:tab w:val="left" w:pos="1985"/>
        </w:tabs>
        <w:ind w:right="34" w:firstLine="0"/>
        <w:jc w:val="center"/>
        <w:rPr>
          <w:b/>
          <w:szCs w:val="24"/>
        </w:rPr>
      </w:pPr>
      <w:r w:rsidRPr="008E3A08">
        <w:rPr>
          <w:b/>
          <w:szCs w:val="24"/>
        </w:rPr>
        <w:t>Справка об участии в судебных разбирательствах</w:t>
      </w:r>
    </w:p>
    <w:p w:rsidR="00B10775" w:rsidRPr="008E3A08" w:rsidRDefault="00B10775" w:rsidP="00B10775">
      <w:pPr>
        <w:tabs>
          <w:tab w:val="left" w:pos="567"/>
          <w:tab w:val="left" w:pos="1985"/>
        </w:tabs>
        <w:ind w:right="34" w:firstLine="0"/>
        <w:rPr>
          <w:color w:val="000000"/>
          <w:szCs w:val="24"/>
        </w:rPr>
      </w:pPr>
    </w:p>
    <w:p w:rsidR="00B10775" w:rsidRPr="008E3A08" w:rsidRDefault="00B10775" w:rsidP="00B10775">
      <w:pPr>
        <w:tabs>
          <w:tab w:val="left" w:pos="567"/>
          <w:tab w:val="left" w:pos="1985"/>
        </w:tabs>
        <w:ind w:right="34"/>
        <w:rPr>
          <w:szCs w:val="24"/>
        </w:rPr>
      </w:pPr>
      <w:r w:rsidRPr="008E3A08">
        <w:rPr>
          <w:szCs w:val="24"/>
        </w:rPr>
        <w:t>Наименование и адрес Участника: _________________________________</w:t>
      </w:r>
    </w:p>
    <w:p w:rsidR="00B10775" w:rsidRPr="008E3A08" w:rsidRDefault="00B10775" w:rsidP="00B10775">
      <w:pPr>
        <w:tabs>
          <w:tab w:val="left" w:pos="1080"/>
        </w:tabs>
        <w:ind w:firstLine="540"/>
        <w:rPr>
          <w:szCs w:val="24"/>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549"/>
        <w:gridCol w:w="2740"/>
        <w:gridCol w:w="2893"/>
      </w:tblGrid>
      <w:tr w:rsidR="00B10775" w:rsidRPr="008E3A08" w:rsidTr="00B10775">
        <w:tc>
          <w:tcPr>
            <w:tcW w:w="426" w:type="pct"/>
            <w:vAlign w:val="center"/>
          </w:tcPr>
          <w:p w:rsidR="00B10775" w:rsidRPr="008E3A08" w:rsidRDefault="00B10775" w:rsidP="00B10775">
            <w:pPr>
              <w:tabs>
                <w:tab w:val="left" w:pos="1080"/>
              </w:tabs>
              <w:ind w:firstLine="33"/>
              <w:rPr>
                <w:b/>
              </w:rPr>
            </w:pPr>
            <w:r w:rsidRPr="008E3A08">
              <w:rPr>
                <w:b/>
              </w:rPr>
              <w:t>Год</w:t>
            </w:r>
          </w:p>
        </w:tc>
        <w:tc>
          <w:tcPr>
            <w:tcW w:w="1768" w:type="pct"/>
            <w:vAlign w:val="center"/>
          </w:tcPr>
          <w:p w:rsidR="00B10775" w:rsidRPr="008E3A08" w:rsidRDefault="00B10775" w:rsidP="00B10775">
            <w:pPr>
              <w:tabs>
                <w:tab w:val="left" w:pos="1080"/>
              </w:tabs>
              <w:ind w:firstLine="33"/>
              <w:rPr>
                <w:b/>
              </w:rPr>
            </w:pPr>
            <w:r w:rsidRPr="008E3A08">
              <w:rPr>
                <w:b/>
              </w:rPr>
              <w:t>Наименование организации, (другой стороны), истец/ответчик, основание и</w:t>
            </w:r>
          </w:p>
          <w:p w:rsidR="00B10775" w:rsidRPr="008E3A08" w:rsidRDefault="00B10775" w:rsidP="00B10775">
            <w:pPr>
              <w:tabs>
                <w:tab w:val="left" w:pos="1080"/>
              </w:tabs>
              <w:ind w:firstLine="33"/>
              <w:rPr>
                <w:b/>
              </w:rPr>
            </w:pPr>
            <w:r w:rsidRPr="008E3A08">
              <w:rPr>
                <w:b/>
              </w:rPr>
              <w:t>предмет иска</w:t>
            </w:r>
          </w:p>
        </w:tc>
        <w:tc>
          <w:tcPr>
            <w:tcW w:w="1365" w:type="pct"/>
            <w:vAlign w:val="center"/>
          </w:tcPr>
          <w:p w:rsidR="00B10775" w:rsidRPr="008E3A08" w:rsidRDefault="00B10775" w:rsidP="00B10775">
            <w:pPr>
              <w:tabs>
                <w:tab w:val="left" w:pos="1080"/>
              </w:tabs>
              <w:ind w:firstLine="33"/>
              <w:rPr>
                <w:b/>
              </w:rPr>
            </w:pPr>
            <w:r w:rsidRPr="008E3A08">
              <w:rPr>
                <w:b/>
              </w:rPr>
              <w:t>Оспариваемая сумма</w:t>
            </w:r>
          </w:p>
          <w:p w:rsidR="00B10775" w:rsidRPr="008E3A08" w:rsidRDefault="00B10775" w:rsidP="00B10775">
            <w:pPr>
              <w:tabs>
                <w:tab w:val="left" w:pos="1080"/>
              </w:tabs>
              <w:ind w:firstLine="33"/>
              <w:rPr>
                <w:b/>
              </w:rPr>
            </w:pPr>
            <w:r w:rsidRPr="008E3A08">
              <w:rPr>
                <w:b/>
              </w:rPr>
              <w:t>(текущая стоимость, рублей)</w:t>
            </w:r>
          </w:p>
        </w:tc>
        <w:tc>
          <w:tcPr>
            <w:tcW w:w="1441" w:type="pct"/>
            <w:vAlign w:val="center"/>
          </w:tcPr>
          <w:p w:rsidR="00B10775" w:rsidRPr="008E3A08" w:rsidRDefault="00B10775" w:rsidP="00B10775">
            <w:pPr>
              <w:tabs>
                <w:tab w:val="left" w:pos="1080"/>
              </w:tabs>
              <w:ind w:firstLine="33"/>
              <w:rPr>
                <w:b/>
              </w:rPr>
            </w:pPr>
            <w:r w:rsidRPr="008E3A08">
              <w:rPr>
                <w:b/>
              </w:rPr>
              <w:t>Решение в ПОЛЬЗУ</w:t>
            </w:r>
          </w:p>
          <w:p w:rsidR="00B10775" w:rsidRPr="008E3A08" w:rsidRDefault="00B10775" w:rsidP="00B10775">
            <w:pPr>
              <w:tabs>
                <w:tab w:val="left" w:pos="1080"/>
              </w:tabs>
              <w:ind w:firstLine="33"/>
              <w:rPr>
                <w:b/>
              </w:rPr>
            </w:pPr>
            <w:r w:rsidRPr="008E3A08">
              <w:rPr>
                <w:b/>
              </w:rPr>
              <w:t>или ПРОТИВ</w:t>
            </w:r>
          </w:p>
          <w:p w:rsidR="00B10775" w:rsidRPr="008E3A08" w:rsidRDefault="00B10775" w:rsidP="00B10775">
            <w:pPr>
              <w:tabs>
                <w:tab w:val="left" w:pos="1080"/>
              </w:tabs>
              <w:ind w:firstLine="33"/>
              <w:rPr>
                <w:b/>
              </w:rPr>
            </w:pPr>
            <w:r w:rsidRPr="008E3A08">
              <w:rPr>
                <w:b/>
              </w:rPr>
              <w:t>Участника закупки</w:t>
            </w:r>
          </w:p>
        </w:tc>
      </w:tr>
      <w:tr w:rsidR="00B10775" w:rsidRPr="008E3A08" w:rsidTr="00B10775">
        <w:tc>
          <w:tcPr>
            <w:tcW w:w="426" w:type="pct"/>
          </w:tcPr>
          <w:p w:rsidR="00B10775" w:rsidRPr="008E3A08" w:rsidRDefault="00B10775" w:rsidP="00B10775">
            <w:pPr>
              <w:tabs>
                <w:tab w:val="left" w:pos="1080"/>
              </w:tabs>
              <w:ind w:firstLine="33"/>
            </w:pPr>
          </w:p>
        </w:tc>
        <w:tc>
          <w:tcPr>
            <w:tcW w:w="1768" w:type="pct"/>
          </w:tcPr>
          <w:p w:rsidR="00B10775" w:rsidRPr="008E3A08" w:rsidRDefault="00B10775" w:rsidP="00B10775">
            <w:pPr>
              <w:tabs>
                <w:tab w:val="left" w:pos="1080"/>
              </w:tabs>
              <w:ind w:firstLine="33"/>
            </w:pPr>
          </w:p>
        </w:tc>
        <w:tc>
          <w:tcPr>
            <w:tcW w:w="1365" w:type="pct"/>
          </w:tcPr>
          <w:p w:rsidR="00B10775" w:rsidRPr="008E3A08" w:rsidRDefault="00B10775" w:rsidP="00B10775">
            <w:pPr>
              <w:tabs>
                <w:tab w:val="left" w:pos="1080"/>
              </w:tabs>
              <w:ind w:firstLine="33"/>
            </w:pPr>
          </w:p>
        </w:tc>
        <w:tc>
          <w:tcPr>
            <w:tcW w:w="1441" w:type="pct"/>
          </w:tcPr>
          <w:p w:rsidR="00B10775" w:rsidRPr="008E3A08" w:rsidRDefault="00B10775" w:rsidP="00B10775">
            <w:pPr>
              <w:tabs>
                <w:tab w:val="left" w:pos="1080"/>
              </w:tabs>
              <w:ind w:firstLine="33"/>
            </w:pPr>
          </w:p>
        </w:tc>
      </w:tr>
      <w:tr w:rsidR="00B10775" w:rsidRPr="008E3A08" w:rsidTr="00B10775">
        <w:tc>
          <w:tcPr>
            <w:tcW w:w="426" w:type="pct"/>
          </w:tcPr>
          <w:p w:rsidR="00B10775" w:rsidRPr="008E3A08" w:rsidRDefault="00B10775" w:rsidP="00B10775">
            <w:pPr>
              <w:tabs>
                <w:tab w:val="left" w:pos="1080"/>
              </w:tabs>
              <w:ind w:firstLine="33"/>
            </w:pPr>
          </w:p>
        </w:tc>
        <w:tc>
          <w:tcPr>
            <w:tcW w:w="1768" w:type="pct"/>
          </w:tcPr>
          <w:p w:rsidR="00B10775" w:rsidRPr="008E3A08" w:rsidRDefault="00B10775" w:rsidP="00B10775">
            <w:pPr>
              <w:tabs>
                <w:tab w:val="left" w:pos="1080"/>
              </w:tabs>
              <w:ind w:firstLine="33"/>
            </w:pPr>
          </w:p>
        </w:tc>
        <w:tc>
          <w:tcPr>
            <w:tcW w:w="1365" w:type="pct"/>
          </w:tcPr>
          <w:p w:rsidR="00B10775" w:rsidRPr="008E3A08" w:rsidRDefault="00B10775" w:rsidP="00B10775">
            <w:pPr>
              <w:tabs>
                <w:tab w:val="left" w:pos="1080"/>
              </w:tabs>
              <w:ind w:firstLine="33"/>
            </w:pPr>
          </w:p>
        </w:tc>
        <w:tc>
          <w:tcPr>
            <w:tcW w:w="1441" w:type="pct"/>
          </w:tcPr>
          <w:p w:rsidR="00B10775" w:rsidRPr="008E3A08" w:rsidRDefault="00B10775" w:rsidP="00B10775">
            <w:pPr>
              <w:tabs>
                <w:tab w:val="left" w:pos="1080"/>
              </w:tabs>
              <w:ind w:firstLine="33"/>
            </w:pPr>
          </w:p>
        </w:tc>
      </w:tr>
      <w:tr w:rsidR="00B10775" w:rsidRPr="008E3A08" w:rsidTr="00B10775">
        <w:tc>
          <w:tcPr>
            <w:tcW w:w="426" w:type="pct"/>
          </w:tcPr>
          <w:p w:rsidR="00B10775" w:rsidRPr="008E3A08" w:rsidRDefault="00B10775" w:rsidP="00B10775">
            <w:pPr>
              <w:tabs>
                <w:tab w:val="left" w:pos="1080"/>
              </w:tabs>
              <w:ind w:firstLine="33"/>
            </w:pPr>
          </w:p>
        </w:tc>
        <w:tc>
          <w:tcPr>
            <w:tcW w:w="1768" w:type="pct"/>
          </w:tcPr>
          <w:p w:rsidR="00B10775" w:rsidRPr="008E3A08" w:rsidRDefault="00B10775" w:rsidP="00B10775">
            <w:pPr>
              <w:tabs>
                <w:tab w:val="left" w:pos="1080"/>
              </w:tabs>
              <w:ind w:firstLine="33"/>
            </w:pPr>
          </w:p>
        </w:tc>
        <w:tc>
          <w:tcPr>
            <w:tcW w:w="1365" w:type="pct"/>
          </w:tcPr>
          <w:p w:rsidR="00B10775" w:rsidRPr="008E3A08" w:rsidRDefault="00B10775" w:rsidP="00B10775">
            <w:pPr>
              <w:tabs>
                <w:tab w:val="left" w:pos="1080"/>
              </w:tabs>
              <w:ind w:firstLine="33"/>
            </w:pPr>
          </w:p>
        </w:tc>
        <w:tc>
          <w:tcPr>
            <w:tcW w:w="1441" w:type="pct"/>
          </w:tcPr>
          <w:p w:rsidR="00B10775" w:rsidRPr="008E3A08" w:rsidRDefault="00B10775" w:rsidP="00B10775">
            <w:pPr>
              <w:tabs>
                <w:tab w:val="left" w:pos="1080"/>
              </w:tabs>
              <w:ind w:firstLine="33"/>
            </w:pPr>
          </w:p>
        </w:tc>
      </w:tr>
    </w:tbl>
    <w:p w:rsidR="00B10775" w:rsidRPr="008E3A08" w:rsidRDefault="00B10775" w:rsidP="00B10775">
      <w:pPr>
        <w:tabs>
          <w:tab w:val="left" w:pos="567"/>
          <w:tab w:val="left" w:pos="1985"/>
        </w:tabs>
        <w:ind w:right="34"/>
        <w:rPr>
          <w:b/>
        </w:rPr>
      </w:pPr>
    </w:p>
    <w:p w:rsidR="00B10775" w:rsidRPr="008E3A08" w:rsidRDefault="00B10775" w:rsidP="00B10775">
      <w:pPr>
        <w:tabs>
          <w:tab w:val="left" w:pos="567"/>
          <w:tab w:val="left" w:pos="1985"/>
        </w:tabs>
        <w:ind w:right="5669" w:firstLine="0"/>
        <w:rPr>
          <w:color w:val="000000"/>
          <w:szCs w:val="24"/>
        </w:rPr>
      </w:pPr>
      <w:r w:rsidRPr="008E3A08">
        <w:rPr>
          <w:color w:val="000000"/>
          <w:szCs w:val="24"/>
        </w:rPr>
        <w:t>____________________________________</w:t>
      </w:r>
    </w:p>
    <w:p w:rsidR="00B10775" w:rsidRPr="008E3A08" w:rsidRDefault="00B10775" w:rsidP="00B10775">
      <w:pPr>
        <w:tabs>
          <w:tab w:val="left" w:pos="567"/>
          <w:tab w:val="left" w:pos="1985"/>
        </w:tabs>
        <w:ind w:right="5669" w:firstLine="0"/>
        <w:jc w:val="center"/>
        <w:rPr>
          <w:color w:val="000000"/>
          <w:szCs w:val="24"/>
          <w:vertAlign w:val="superscript"/>
        </w:rPr>
      </w:pPr>
      <w:r w:rsidRPr="008E3A08">
        <w:rPr>
          <w:color w:val="000000"/>
          <w:szCs w:val="24"/>
          <w:vertAlign w:val="superscript"/>
        </w:rPr>
        <w:t>(подпись, М.П.)</w:t>
      </w:r>
    </w:p>
    <w:p w:rsidR="00B10775" w:rsidRPr="008E3A08" w:rsidRDefault="00B10775" w:rsidP="00B10775">
      <w:pPr>
        <w:tabs>
          <w:tab w:val="left" w:pos="567"/>
          <w:tab w:val="left" w:pos="1985"/>
        </w:tabs>
        <w:ind w:right="5669" w:firstLine="0"/>
        <w:rPr>
          <w:color w:val="000000"/>
          <w:szCs w:val="24"/>
        </w:rPr>
      </w:pPr>
      <w:r w:rsidRPr="008E3A08">
        <w:rPr>
          <w:color w:val="000000"/>
          <w:szCs w:val="24"/>
        </w:rPr>
        <w:t>____________________________________</w:t>
      </w:r>
    </w:p>
    <w:p w:rsidR="00B10775" w:rsidRPr="008E3A08" w:rsidRDefault="00B10775" w:rsidP="00B10775">
      <w:pPr>
        <w:tabs>
          <w:tab w:val="left" w:pos="567"/>
          <w:tab w:val="left" w:pos="1985"/>
        </w:tabs>
        <w:ind w:right="5669" w:firstLine="0"/>
        <w:jc w:val="center"/>
        <w:rPr>
          <w:color w:val="000000"/>
          <w:szCs w:val="24"/>
          <w:vertAlign w:val="superscript"/>
        </w:rPr>
      </w:pPr>
      <w:r w:rsidRPr="008E3A08">
        <w:rPr>
          <w:color w:val="000000"/>
          <w:szCs w:val="24"/>
          <w:vertAlign w:val="superscript"/>
        </w:rPr>
        <w:t>(фамилия, имя, отчество подписавшего, должность)</w:t>
      </w:r>
    </w:p>
    <w:p w:rsidR="00B10775" w:rsidRPr="008E3A08" w:rsidRDefault="00B10775" w:rsidP="00B10775">
      <w:pPr>
        <w:tabs>
          <w:tab w:val="left" w:pos="567"/>
          <w:tab w:val="left" w:pos="1985"/>
        </w:tabs>
        <w:ind w:right="34" w:firstLine="0"/>
        <w:jc w:val="center"/>
        <w:rPr>
          <w:color w:val="000000"/>
          <w:szCs w:val="24"/>
          <w:vertAlign w:val="superscript"/>
        </w:rPr>
      </w:pPr>
    </w:p>
    <w:p w:rsidR="00B10775" w:rsidRPr="008E3A08" w:rsidRDefault="00B10775" w:rsidP="00B10775">
      <w:pPr>
        <w:pBdr>
          <w:bottom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конец формы</w:t>
      </w:r>
    </w:p>
    <w:p w:rsidR="00B10775" w:rsidRPr="008E3A08" w:rsidRDefault="00B10775" w:rsidP="00B10775">
      <w:pPr>
        <w:tabs>
          <w:tab w:val="left" w:pos="567"/>
          <w:tab w:val="left" w:pos="1985"/>
        </w:tabs>
        <w:ind w:right="34" w:firstLine="0"/>
        <w:jc w:val="left"/>
        <w:rPr>
          <w:szCs w:val="24"/>
        </w:rPr>
      </w:pPr>
      <w:r w:rsidRPr="008E3A08">
        <w:rPr>
          <w:b/>
          <w:szCs w:val="24"/>
        </w:rPr>
        <w:br w:type="page"/>
      </w:r>
    </w:p>
    <w:p w:rsidR="00B10775" w:rsidRPr="008E3A08" w:rsidRDefault="00B10775" w:rsidP="00B44C97">
      <w:pPr>
        <w:pStyle w:val="3"/>
        <w:numPr>
          <w:ilvl w:val="2"/>
          <w:numId w:val="28"/>
        </w:numPr>
        <w:tabs>
          <w:tab w:val="left" w:pos="567"/>
          <w:tab w:val="num" w:pos="1134"/>
          <w:tab w:val="left" w:pos="1985"/>
        </w:tabs>
        <w:ind w:left="0" w:right="34" w:firstLine="0"/>
        <w:rPr>
          <w:sz w:val="24"/>
          <w:szCs w:val="24"/>
        </w:rPr>
      </w:pPr>
      <w:bookmarkStart w:id="789" w:name="_Toc229057829"/>
      <w:r w:rsidRPr="008E3A08">
        <w:rPr>
          <w:sz w:val="24"/>
          <w:szCs w:val="24"/>
        </w:rPr>
        <w:lastRenderedPageBreak/>
        <w:t>Инструкции по заполнению</w:t>
      </w:r>
      <w:bookmarkEnd w:id="789"/>
    </w:p>
    <w:p w:rsidR="00B10775" w:rsidRPr="00002791" w:rsidRDefault="00B10775"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дату и номер Заявки в соответствии с письмом о подаче оферты (</w:t>
      </w:r>
      <w:r w:rsidRPr="00002791">
        <w:rPr>
          <w:sz w:val="24"/>
          <w:szCs w:val="24"/>
          <w:lang w:val="ru-RU"/>
        </w:rPr>
        <w:t xml:space="preserve">форма </w:t>
      </w:r>
      <w:r w:rsidRPr="00002791">
        <w:rPr>
          <w:sz w:val="24"/>
          <w:szCs w:val="24"/>
          <w:lang w:val="ru-RU"/>
        </w:rPr>
        <w:fldChar w:fldCharType="begin"/>
      </w:r>
      <w:r w:rsidRPr="00002791">
        <w:rPr>
          <w:sz w:val="24"/>
          <w:szCs w:val="24"/>
          <w:lang w:val="ru-RU"/>
        </w:rPr>
        <w:instrText xml:space="preserve"> REF _Ref55336310 \r \h  \* MERGEFORMAT </w:instrText>
      </w:r>
      <w:r w:rsidRPr="00002791">
        <w:rPr>
          <w:sz w:val="24"/>
          <w:szCs w:val="24"/>
          <w:lang w:val="ru-RU"/>
        </w:rPr>
      </w:r>
      <w:r w:rsidRPr="00002791">
        <w:rPr>
          <w:sz w:val="24"/>
          <w:szCs w:val="24"/>
          <w:lang w:val="ru-RU"/>
        </w:rPr>
        <w:fldChar w:fldCharType="separate"/>
      </w:r>
      <w:r w:rsidR="00002791" w:rsidRPr="00002791">
        <w:rPr>
          <w:sz w:val="24"/>
          <w:szCs w:val="24"/>
          <w:lang w:val="ru-RU"/>
        </w:rPr>
        <w:t>1.14</w:t>
      </w:r>
      <w:r w:rsidRPr="00002791">
        <w:rPr>
          <w:sz w:val="24"/>
          <w:szCs w:val="24"/>
          <w:lang w:val="ru-RU"/>
        </w:rPr>
        <w:fldChar w:fldCharType="end"/>
      </w:r>
      <w:r w:rsidRPr="00002791">
        <w:rPr>
          <w:sz w:val="24"/>
          <w:szCs w:val="24"/>
          <w:lang w:val="ru-RU"/>
        </w:rPr>
        <w:t xml:space="preserve"> текущей части</w:t>
      </w:r>
      <w:r w:rsidRPr="00002791">
        <w:rPr>
          <w:sz w:val="24"/>
          <w:szCs w:val="24"/>
        </w:rPr>
        <w:t>).</w:t>
      </w:r>
    </w:p>
    <w:p w:rsidR="00B10775" w:rsidRPr="00002791" w:rsidRDefault="00B10775"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DC1224" w:rsidRPr="00002791" w:rsidRDefault="00DC1224" w:rsidP="00DC1224">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Указываются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p>
    <w:p w:rsidR="00DC1224" w:rsidRPr="008E3A08" w:rsidRDefault="00DC1224" w:rsidP="00DC1224">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Если Участник закупки не участвовал в вышеуказанных судебных разбирательствах, в таблице пишется «</w:t>
      </w:r>
      <w:r w:rsidRPr="008E3A08">
        <w:rPr>
          <w:sz w:val="24"/>
          <w:szCs w:val="24"/>
        </w:rPr>
        <w:t>в судебных разбирательствах не участвовал».</w:t>
      </w:r>
    </w:p>
    <w:p w:rsidR="00B10775" w:rsidRPr="008E3A08" w:rsidRDefault="00B10775" w:rsidP="00B10775">
      <w:pPr>
        <w:tabs>
          <w:tab w:val="left" w:pos="567"/>
          <w:tab w:val="left" w:pos="1985"/>
        </w:tabs>
        <w:ind w:right="34" w:firstLine="0"/>
        <w:jc w:val="left"/>
        <w:rPr>
          <w:lang w:val="x-none"/>
        </w:rPr>
      </w:pPr>
    </w:p>
    <w:p w:rsidR="00B10775" w:rsidRPr="008E3A08" w:rsidRDefault="00B10775" w:rsidP="00B10775">
      <w:pPr>
        <w:tabs>
          <w:tab w:val="left" w:pos="567"/>
          <w:tab w:val="left" w:pos="1985"/>
        </w:tabs>
        <w:ind w:right="34" w:firstLine="0"/>
        <w:jc w:val="left"/>
        <w:rPr>
          <w:lang w:val="x-none"/>
        </w:rPr>
      </w:pPr>
    </w:p>
    <w:p w:rsidR="00B10775" w:rsidRPr="008E3A08" w:rsidRDefault="00B10775" w:rsidP="00B10775">
      <w:pPr>
        <w:tabs>
          <w:tab w:val="left" w:pos="567"/>
          <w:tab w:val="left" w:pos="1985"/>
        </w:tabs>
        <w:ind w:right="34" w:firstLine="0"/>
        <w:jc w:val="left"/>
      </w:pPr>
    </w:p>
    <w:p w:rsidR="00B10775" w:rsidRPr="008E3A08" w:rsidRDefault="00B10775"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sectPr w:rsidR="00B10775" w:rsidRPr="008E3A08" w:rsidSect="00A134D5">
          <w:headerReference w:type="even" r:id="rId20"/>
          <w:headerReference w:type="default" r:id="rId21"/>
          <w:footerReference w:type="even" r:id="rId22"/>
          <w:headerReference w:type="first" r:id="rId23"/>
          <w:footerReference w:type="first" r:id="rId24"/>
          <w:pgSz w:w="11906" w:h="16838" w:code="9"/>
          <w:pgMar w:top="680" w:right="567" w:bottom="539" w:left="1134" w:header="709" w:footer="709" w:gutter="0"/>
          <w:cols w:space="720"/>
          <w:docGrid w:linePitch="360"/>
        </w:sectPr>
      </w:pPr>
    </w:p>
    <w:p w:rsidR="000A6ADD" w:rsidRPr="008E3A08" w:rsidRDefault="000A6ADD" w:rsidP="00A51519">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790" w:name="_Toc229057830"/>
      <w:r w:rsidRPr="008E3A08">
        <w:rPr>
          <w:sz w:val="24"/>
          <w:szCs w:val="24"/>
          <w:lang w:val="ru-RU"/>
        </w:rPr>
        <w:lastRenderedPageBreak/>
        <w:t>Декларация (Информационное письмо, справка</w:t>
      </w:r>
      <w:r w:rsidR="00945CC7" w:rsidRPr="008E3A08">
        <w:rPr>
          <w:sz w:val="24"/>
          <w:szCs w:val="24"/>
          <w:lang w:val="ru-RU"/>
        </w:rPr>
        <w:t>…</w:t>
      </w:r>
      <w:r w:rsidRPr="008E3A08">
        <w:rPr>
          <w:sz w:val="24"/>
          <w:szCs w:val="24"/>
          <w:lang w:val="ru-RU"/>
        </w:rPr>
        <w:t>)</w:t>
      </w:r>
      <w:r w:rsidRPr="008E3A08">
        <w:rPr>
          <w:sz w:val="24"/>
          <w:szCs w:val="24"/>
        </w:rPr>
        <w:t xml:space="preserve"> (форма 1</w:t>
      </w:r>
      <w:r w:rsidR="003B5265">
        <w:rPr>
          <w:sz w:val="24"/>
          <w:szCs w:val="24"/>
          <w:lang w:val="ru-RU"/>
        </w:rPr>
        <w:t>1</w:t>
      </w:r>
      <w:r w:rsidRPr="008E3A08">
        <w:rPr>
          <w:sz w:val="24"/>
          <w:szCs w:val="24"/>
        </w:rPr>
        <w:t>)</w:t>
      </w:r>
      <w:bookmarkEnd w:id="790"/>
    </w:p>
    <w:p w:rsidR="000A6ADD" w:rsidRPr="008E3A08" w:rsidRDefault="000A6ADD" w:rsidP="000A6ADD">
      <w:pPr>
        <w:tabs>
          <w:tab w:val="left" w:pos="567"/>
          <w:tab w:val="left" w:pos="1985"/>
        </w:tabs>
        <w:ind w:right="34" w:firstLine="0"/>
        <w:rPr>
          <w:szCs w:val="24"/>
        </w:rPr>
      </w:pPr>
      <w:r w:rsidRPr="008E3A08">
        <w:rPr>
          <w:szCs w:val="24"/>
        </w:rPr>
        <w:t>(</w:t>
      </w:r>
      <w:r w:rsidRPr="008E3A08">
        <w:rPr>
          <w:szCs w:val="24"/>
          <w:shd w:val="clear" w:color="auto" w:fill="FFFF99"/>
        </w:rPr>
        <w:t>заполняется отдельно по каждому из лотов с указанием номера и названия лота</w:t>
      </w:r>
      <w:r w:rsidRPr="008E3A08">
        <w:rPr>
          <w:szCs w:val="24"/>
        </w:rPr>
        <w:t>)</w:t>
      </w:r>
    </w:p>
    <w:p w:rsidR="000A6ADD" w:rsidRPr="008E3A08" w:rsidRDefault="000A6ADD" w:rsidP="00B44C97">
      <w:pPr>
        <w:pStyle w:val="3"/>
        <w:numPr>
          <w:ilvl w:val="2"/>
          <w:numId w:val="28"/>
        </w:numPr>
        <w:tabs>
          <w:tab w:val="left" w:pos="567"/>
          <w:tab w:val="num" w:pos="1134"/>
          <w:tab w:val="left" w:pos="1985"/>
        </w:tabs>
        <w:ind w:left="0" w:right="34" w:firstLine="0"/>
        <w:rPr>
          <w:sz w:val="24"/>
          <w:szCs w:val="24"/>
        </w:rPr>
      </w:pPr>
      <w:bookmarkStart w:id="791" w:name="_Toc229057831"/>
      <w:r w:rsidRPr="008E3A08">
        <w:rPr>
          <w:sz w:val="24"/>
          <w:szCs w:val="24"/>
        </w:rPr>
        <w:t xml:space="preserve">Форма </w:t>
      </w:r>
      <w:r w:rsidRPr="008E3A08">
        <w:rPr>
          <w:sz w:val="24"/>
          <w:szCs w:val="24"/>
          <w:lang w:val="ru-RU"/>
        </w:rPr>
        <w:t>Декларации (Информационного письма, справки….)</w:t>
      </w:r>
      <w:bookmarkEnd w:id="791"/>
    </w:p>
    <w:p w:rsidR="000A6ADD" w:rsidRPr="008E3A08" w:rsidRDefault="000A6ADD" w:rsidP="000A6ADD">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0A6ADD" w:rsidRPr="008E3A08" w:rsidRDefault="000A6ADD" w:rsidP="000A6ADD">
      <w:pPr>
        <w:tabs>
          <w:tab w:val="left" w:pos="567"/>
          <w:tab w:val="left" w:pos="1985"/>
        </w:tabs>
        <w:ind w:right="34" w:firstLine="0"/>
        <w:jc w:val="left"/>
        <w:rPr>
          <w:color w:val="000000"/>
          <w:szCs w:val="24"/>
        </w:rPr>
      </w:pPr>
      <w:r w:rsidRPr="008E3A08">
        <w:rPr>
          <w:color w:val="000000"/>
          <w:szCs w:val="24"/>
        </w:rPr>
        <w:t xml:space="preserve">Приложение </w:t>
      </w:r>
      <w:r w:rsidRPr="008E3A08">
        <w:rPr>
          <w:noProof/>
          <w:color w:val="000000"/>
          <w:szCs w:val="24"/>
        </w:rPr>
        <w:t>1</w:t>
      </w:r>
      <w:r w:rsidR="003B5265">
        <w:rPr>
          <w:noProof/>
          <w:color w:val="000000"/>
          <w:szCs w:val="24"/>
        </w:rPr>
        <w:t>1</w:t>
      </w:r>
      <w:r w:rsidRPr="008E3A08">
        <w:rPr>
          <w:color w:val="000000"/>
          <w:szCs w:val="24"/>
        </w:rPr>
        <w:t xml:space="preserve"> к письму о подаче оферты</w:t>
      </w:r>
      <w:r w:rsidRPr="008E3A08">
        <w:rPr>
          <w:color w:val="000000"/>
          <w:szCs w:val="24"/>
        </w:rPr>
        <w:br/>
        <w:t>от «____»_____________ г. №__________</w:t>
      </w:r>
    </w:p>
    <w:p w:rsidR="000A6ADD" w:rsidRPr="008E3A08" w:rsidRDefault="000A6ADD" w:rsidP="000A6ADD">
      <w:pPr>
        <w:tabs>
          <w:tab w:val="left" w:pos="567"/>
          <w:tab w:val="left" w:pos="1985"/>
        </w:tabs>
        <w:ind w:right="34" w:firstLine="0"/>
        <w:rPr>
          <w:color w:val="000000"/>
          <w:szCs w:val="24"/>
        </w:rPr>
      </w:pPr>
    </w:p>
    <w:p w:rsidR="000A6ADD" w:rsidRPr="008E3A08" w:rsidRDefault="000A6ADD" w:rsidP="000A6ADD">
      <w:pPr>
        <w:tabs>
          <w:tab w:val="left" w:pos="567"/>
          <w:tab w:val="left" w:pos="1985"/>
        </w:tabs>
        <w:ind w:right="34" w:firstLine="0"/>
        <w:jc w:val="center"/>
        <w:rPr>
          <w:b/>
          <w:szCs w:val="24"/>
        </w:rPr>
      </w:pPr>
    </w:p>
    <w:p w:rsidR="000A6ADD" w:rsidRPr="008E3A08" w:rsidRDefault="000A6ADD" w:rsidP="00945CC7">
      <w:pPr>
        <w:ind w:firstLine="0"/>
        <w:jc w:val="center"/>
        <w:rPr>
          <w:rStyle w:val="afffffffff1"/>
          <w:b/>
          <w:szCs w:val="24"/>
          <w:u w:val="none"/>
        </w:rPr>
      </w:pPr>
      <w:r w:rsidRPr="008E3A08">
        <w:rPr>
          <w:rStyle w:val="afffffffff1"/>
          <w:b/>
          <w:szCs w:val="24"/>
          <w:u w:val="none"/>
        </w:rPr>
        <w:t>Декларация (Информационное письмо, справка</w:t>
      </w:r>
      <w:r w:rsidR="00945CC7" w:rsidRPr="008E3A08">
        <w:rPr>
          <w:rStyle w:val="afffffffff1"/>
          <w:b/>
          <w:szCs w:val="24"/>
          <w:u w:val="none"/>
        </w:rPr>
        <w:t>…</w:t>
      </w:r>
      <w:r w:rsidRPr="008E3A08">
        <w:rPr>
          <w:rStyle w:val="afffffffff1"/>
          <w:b/>
          <w:szCs w:val="24"/>
          <w:u w:val="none"/>
        </w:rPr>
        <w:t>)</w:t>
      </w:r>
    </w:p>
    <w:p w:rsidR="000A6ADD" w:rsidRPr="008E3A08" w:rsidRDefault="000A6ADD" w:rsidP="000A6ADD">
      <w:pPr>
        <w:tabs>
          <w:tab w:val="left" w:pos="567"/>
          <w:tab w:val="left" w:pos="1985"/>
        </w:tabs>
        <w:ind w:right="34" w:firstLine="0"/>
        <w:rPr>
          <w:color w:val="000000"/>
          <w:szCs w:val="24"/>
        </w:rPr>
      </w:pPr>
    </w:p>
    <w:p w:rsidR="000A6ADD" w:rsidRPr="008E3A08" w:rsidRDefault="000A6ADD" w:rsidP="000A6ADD">
      <w:pPr>
        <w:tabs>
          <w:tab w:val="left" w:pos="1080"/>
        </w:tabs>
        <w:ind w:firstLine="540"/>
        <w:rPr>
          <w:szCs w:val="24"/>
        </w:rPr>
      </w:pPr>
    </w:p>
    <w:p w:rsidR="000A6ADD" w:rsidRPr="008E3A08" w:rsidRDefault="000A6ADD" w:rsidP="000A6ADD">
      <w:pPr>
        <w:rPr>
          <w:color w:val="000000"/>
          <w:szCs w:val="24"/>
        </w:rPr>
      </w:pPr>
      <w:r w:rsidRPr="008E3A08">
        <w:rPr>
          <w:color w:val="000000"/>
          <w:szCs w:val="24"/>
        </w:rPr>
        <w:t>Наименование и адрес Участника: _________________________________</w:t>
      </w:r>
    </w:p>
    <w:p w:rsidR="0039070D" w:rsidRPr="008E3A08" w:rsidRDefault="0039070D" w:rsidP="000A6ADD">
      <w:pPr>
        <w:rPr>
          <w:color w:val="000000"/>
          <w:szCs w:val="24"/>
        </w:rPr>
      </w:pPr>
    </w:p>
    <w:p w:rsidR="00945CC7" w:rsidRPr="008E3A08" w:rsidRDefault="0039070D" w:rsidP="00945CC7">
      <w:pPr>
        <w:rPr>
          <w:color w:val="000000"/>
          <w:szCs w:val="24"/>
        </w:rPr>
      </w:pPr>
      <w:r w:rsidRPr="008E3A08">
        <w:rPr>
          <w:color w:val="000000"/>
          <w:szCs w:val="24"/>
        </w:rPr>
        <w:t>Информация о закупке</w:t>
      </w:r>
      <w:r w:rsidR="00945CC7" w:rsidRPr="008E3A08">
        <w:rPr>
          <w:color w:val="000000"/>
          <w:szCs w:val="24"/>
        </w:rPr>
        <w:t>: _________________________________</w:t>
      </w:r>
    </w:p>
    <w:p w:rsidR="00945CC7" w:rsidRPr="008E3A08" w:rsidRDefault="00945CC7" w:rsidP="000A6ADD">
      <w:pPr>
        <w:rPr>
          <w:color w:val="000000"/>
          <w:szCs w:val="24"/>
        </w:rPr>
      </w:pPr>
    </w:p>
    <w:p w:rsidR="000A6ADD" w:rsidRPr="008E3A08" w:rsidRDefault="000A6ADD" w:rsidP="000A6ADD">
      <w:pPr>
        <w:tabs>
          <w:tab w:val="left" w:pos="567"/>
          <w:tab w:val="left" w:pos="1985"/>
        </w:tabs>
        <w:ind w:right="34" w:firstLine="0"/>
        <w:rPr>
          <w:szCs w:val="24"/>
        </w:rPr>
      </w:pPr>
    </w:p>
    <w:p w:rsidR="000A6ADD" w:rsidRPr="008E3A08" w:rsidRDefault="000A6ADD" w:rsidP="00945CC7">
      <w:pPr>
        <w:ind w:firstLine="0"/>
        <w:jc w:val="left"/>
        <w:rPr>
          <w:szCs w:val="24"/>
        </w:rPr>
      </w:pPr>
      <w:r w:rsidRPr="008E3A08">
        <w:rPr>
          <w:szCs w:val="24"/>
        </w:rPr>
        <w:t>[</w:t>
      </w:r>
      <w:r w:rsidRPr="008E3A08">
        <w:rPr>
          <w:rStyle w:val="afffffffff1"/>
          <w:szCs w:val="24"/>
        </w:rPr>
        <w:t xml:space="preserve">Участник в свободной форме приводит </w:t>
      </w:r>
      <w:r w:rsidR="00945CC7" w:rsidRPr="008E3A08">
        <w:rPr>
          <w:rStyle w:val="afffffffff1"/>
          <w:szCs w:val="24"/>
        </w:rPr>
        <w:t>необходимую информацию]</w:t>
      </w:r>
      <w:r w:rsidR="00945CC7" w:rsidRPr="008E3A08">
        <w:rPr>
          <w:rStyle w:val="afffffffff1"/>
          <w:szCs w:val="24"/>
        </w:rPr>
        <w:tab/>
      </w:r>
      <w:r w:rsidR="00945CC7" w:rsidRPr="008E3A08">
        <w:rPr>
          <w:rStyle w:val="afffffffff1"/>
          <w:szCs w:val="24"/>
        </w:rPr>
        <w:tab/>
      </w:r>
      <w:r w:rsidR="00945CC7" w:rsidRPr="008E3A08">
        <w:rPr>
          <w:rStyle w:val="afffffffff1"/>
          <w:szCs w:val="24"/>
        </w:rPr>
        <w:tab/>
      </w:r>
      <w:r w:rsidR="00945CC7" w:rsidRPr="008E3A08">
        <w:rPr>
          <w:rStyle w:val="afffffffff1"/>
          <w:szCs w:val="24"/>
        </w:rPr>
        <w:tab/>
      </w:r>
      <w:r w:rsidR="00945CC7" w:rsidRPr="008E3A08">
        <w:rPr>
          <w:i/>
          <w:szCs w:val="24"/>
          <w:lang w:val="en-US"/>
        </w:rPr>
        <w:t> </w:t>
      </w:r>
      <w:r w:rsidR="00945CC7" w:rsidRPr="008E3A08">
        <w:rPr>
          <w:i/>
          <w:szCs w:val="24"/>
        </w:rPr>
        <w:t xml:space="preserve"> </w:t>
      </w:r>
      <w:r w:rsidRPr="008E3A08">
        <w:rPr>
          <w:i/>
          <w:szCs w:val="24"/>
        </w:rPr>
        <w:t>.</w:t>
      </w:r>
    </w:p>
    <w:p w:rsidR="000A6ADD" w:rsidRPr="008E3A08" w:rsidRDefault="000A6ADD" w:rsidP="000A6ADD">
      <w:pPr>
        <w:tabs>
          <w:tab w:val="left" w:pos="567"/>
          <w:tab w:val="left" w:pos="1985"/>
        </w:tabs>
        <w:ind w:right="34" w:firstLine="0"/>
        <w:rPr>
          <w:color w:val="000000"/>
          <w:szCs w:val="24"/>
        </w:rPr>
      </w:pPr>
    </w:p>
    <w:p w:rsidR="000A6ADD" w:rsidRPr="008E3A08" w:rsidRDefault="000A6ADD" w:rsidP="000A6ADD">
      <w:pPr>
        <w:tabs>
          <w:tab w:val="left" w:pos="567"/>
          <w:tab w:val="left" w:pos="1985"/>
        </w:tabs>
        <w:ind w:right="34" w:firstLine="0"/>
        <w:rPr>
          <w:color w:val="000000"/>
          <w:szCs w:val="24"/>
        </w:rPr>
      </w:pPr>
    </w:p>
    <w:p w:rsidR="000A6ADD" w:rsidRPr="008E3A08" w:rsidRDefault="000A6ADD" w:rsidP="000A6ADD">
      <w:pPr>
        <w:tabs>
          <w:tab w:val="left" w:pos="567"/>
          <w:tab w:val="left" w:pos="1985"/>
        </w:tabs>
        <w:ind w:right="34"/>
        <w:rPr>
          <w:b/>
        </w:rPr>
      </w:pPr>
    </w:p>
    <w:p w:rsidR="000A6ADD" w:rsidRPr="008E3A08" w:rsidRDefault="000A6ADD" w:rsidP="000A6ADD">
      <w:pPr>
        <w:tabs>
          <w:tab w:val="left" w:pos="567"/>
          <w:tab w:val="left" w:pos="1985"/>
        </w:tabs>
        <w:ind w:right="5669" w:firstLine="0"/>
        <w:rPr>
          <w:color w:val="000000"/>
          <w:szCs w:val="24"/>
        </w:rPr>
      </w:pPr>
      <w:r w:rsidRPr="008E3A08">
        <w:rPr>
          <w:color w:val="000000"/>
          <w:szCs w:val="24"/>
        </w:rPr>
        <w:t>____________________________________</w:t>
      </w:r>
    </w:p>
    <w:p w:rsidR="000A6ADD" w:rsidRPr="008E3A08" w:rsidRDefault="000A6ADD" w:rsidP="000A6ADD">
      <w:pPr>
        <w:tabs>
          <w:tab w:val="left" w:pos="567"/>
          <w:tab w:val="left" w:pos="1985"/>
        </w:tabs>
        <w:ind w:right="5669" w:firstLine="0"/>
        <w:jc w:val="center"/>
        <w:rPr>
          <w:color w:val="000000"/>
          <w:szCs w:val="24"/>
          <w:vertAlign w:val="superscript"/>
        </w:rPr>
      </w:pPr>
      <w:r w:rsidRPr="008E3A08">
        <w:rPr>
          <w:color w:val="000000"/>
          <w:szCs w:val="24"/>
          <w:vertAlign w:val="superscript"/>
        </w:rPr>
        <w:t>(подпись, М.П.)</w:t>
      </w:r>
    </w:p>
    <w:p w:rsidR="000A6ADD" w:rsidRPr="008E3A08" w:rsidRDefault="000A6ADD" w:rsidP="000A6ADD">
      <w:pPr>
        <w:tabs>
          <w:tab w:val="left" w:pos="567"/>
          <w:tab w:val="left" w:pos="1985"/>
        </w:tabs>
        <w:ind w:right="5669" w:firstLine="0"/>
        <w:rPr>
          <w:color w:val="000000"/>
          <w:szCs w:val="24"/>
        </w:rPr>
      </w:pPr>
      <w:r w:rsidRPr="008E3A08">
        <w:rPr>
          <w:color w:val="000000"/>
          <w:szCs w:val="24"/>
        </w:rPr>
        <w:t>____________________________________</w:t>
      </w:r>
    </w:p>
    <w:p w:rsidR="000A6ADD" w:rsidRPr="008E3A08" w:rsidRDefault="000A6ADD" w:rsidP="000A6ADD">
      <w:pPr>
        <w:tabs>
          <w:tab w:val="left" w:pos="567"/>
          <w:tab w:val="left" w:pos="1985"/>
        </w:tabs>
        <w:ind w:right="5669" w:firstLine="0"/>
        <w:jc w:val="center"/>
        <w:rPr>
          <w:color w:val="000000"/>
          <w:szCs w:val="24"/>
          <w:vertAlign w:val="superscript"/>
        </w:rPr>
      </w:pPr>
      <w:r w:rsidRPr="008E3A08">
        <w:rPr>
          <w:color w:val="000000"/>
          <w:szCs w:val="24"/>
          <w:vertAlign w:val="superscript"/>
        </w:rPr>
        <w:t>(фамилия, имя, отчество подписавшего, должность)</w:t>
      </w:r>
    </w:p>
    <w:p w:rsidR="000A6ADD" w:rsidRPr="008E3A08" w:rsidRDefault="000A6ADD" w:rsidP="000A6ADD">
      <w:pPr>
        <w:tabs>
          <w:tab w:val="left" w:pos="567"/>
          <w:tab w:val="left" w:pos="1985"/>
        </w:tabs>
        <w:ind w:right="34" w:firstLine="0"/>
        <w:jc w:val="center"/>
        <w:rPr>
          <w:color w:val="000000"/>
          <w:szCs w:val="24"/>
          <w:vertAlign w:val="superscript"/>
        </w:rPr>
      </w:pPr>
    </w:p>
    <w:p w:rsidR="000A6ADD" w:rsidRPr="008E3A08" w:rsidRDefault="000A6ADD" w:rsidP="000A6ADD">
      <w:pPr>
        <w:pBdr>
          <w:bottom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конец формы</w:t>
      </w:r>
    </w:p>
    <w:p w:rsidR="000A6ADD" w:rsidRPr="008E3A08" w:rsidRDefault="000A6ADD" w:rsidP="000A6ADD">
      <w:pPr>
        <w:tabs>
          <w:tab w:val="left" w:pos="567"/>
          <w:tab w:val="left" w:pos="1985"/>
        </w:tabs>
        <w:ind w:right="34" w:firstLine="0"/>
        <w:jc w:val="left"/>
        <w:rPr>
          <w:szCs w:val="24"/>
        </w:rPr>
      </w:pPr>
      <w:r w:rsidRPr="008E3A08">
        <w:rPr>
          <w:b/>
          <w:szCs w:val="24"/>
        </w:rPr>
        <w:br w:type="page"/>
      </w:r>
    </w:p>
    <w:p w:rsidR="000A6ADD" w:rsidRPr="008E3A08" w:rsidRDefault="000A6ADD" w:rsidP="00B44C97">
      <w:pPr>
        <w:pStyle w:val="3"/>
        <w:numPr>
          <w:ilvl w:val="2"/>
          <w:numId w:val="28"/>
        </w:numPr>
        <w:tabs>
          <w:tab w:val="left" w:pos="567"/>
          <w:tab w:val="num" w:pos="1134"/>
          <w:tab w:val="left" w:pos="1985"/>
        </w:tabs>
        <w:ind w:left="0" w:right="34" w:firstLine="0"/>
        <w:rPr>
          <w:sz w:val="24"/>
          <w:szCs w:val="24"/>
        </w:rPr>
      </w:pPr>
      <w:bookmarkStart w:id="792" w:name="_Toc229057832"/>
      <w:r w:rsidRPr="008E3A08">
        <w:rPr>
          <w:sz w:val="24"/>
          <w:szCs w:val="24"/>
        </w:rPr>
        <w:lastRenderedPageBreak/>
        <w:t>Инструкции по заполнению</w:t>
      </w:r>
      <w:bookmarkEnd w:id="792"/>
    </w:p>
    <w:p w:rsidR="000A6ADD" w:rsidRPr="00002791" w:rsidRDefault="000A6ADD"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дату и номер Заявки в соответствии с письмом о подаче оферты (</w:t>
      </w:r>
      <w:r w:rsidRPr="00002791">
        <w:rPr>
          <w:sz w:val="24"/>
          <w:szCs w:val="24"/>
          <w:lang w:val="ru-RU"/>
        </w:rPr>
        <w:t xml:space="preserve">форма </w:t>
      </w:r>
      <w:r w:rsidRPr="00002791">
        <w:rPr>
          <w:sz w:val="24"/>
          <w:szCs w:val="24"/>
          <w:lang w:val="ru-RU"/>
        </w:rPr>
        <w:fldChar w:fldCharType="begin"/>
      </w:r>
      <w:r w:rsidRPr="00002791">
        <w:rPr>
          <w:sz w:val="24"/>
          <w:szCs w:val="24"/>
          <w:lang w:val="ru-RU"/>
        </w:rPr>
        <w:instrText xml:space="preserve"> REF _Ref55336310 \r \h  \* MERGEFORMAT </w:instrText>
      </w:r>
      <w:r w:rsidRPr="00002791">
        <w:rPr>
          <w:sz w:val="24"/>
          <w:szCs w:val="24"/>
          <w:lang w:val="ru-RU"/>
        </w:rPr>
      </w:r>
      <w:r w:rsidRPr="00002791">
        <w:rPr>
          <w:sz w:val="24"/>
          <w:szCs w:val="24"/>
          <w:lang w:val="ru-RU"/>
        </w:rPr>
        <w:fldChar w:fldCharType="separate"/>
      </w:r>
      <w:r w:rsidR="00002791" w:rsidRPr="00002791">
        <w:rPr>
          <w:sz w:val="24"/>
          <w:szCs w:val="24"/>
          <w:lang w:val="ru-RU"/>
        </w:rPr>
        <w:t>1.14</w:t>
      </w:r>
      <w:r w:rsidRPr="00002791">
        <w:rPr>
          <w:sz w:val="24"/>
          <w:szCs w:val="24"/>
          <w:lang w:val="ru-RU"/>
        </w:rPr>
        <w:fldChar w:fldCharType="end"/>
      </w:r>
      <w:r w:rsidRPr="00002791">
        <w:rPr>
          <w:sz w:val="24"/>
          <w:szCs w:val="24"/>
          <w:lang w:val="ru-RU"/>
        </w:rPr>
        <w:t xml:space="preserve"> текущей части</w:t>
      </w:r>
      <w:r w:rsidRPr="00002791">
        <w:rPr>
          <w:sz w:val="24"/>
          <w:szCs w:val="24"/>
        </w:rPr>
        <w:t>).</w:t>
      </w:r>
    </w:p>
    <w:p w:rsidR="00D6679E" w:rsidRPr="00002791" w:rsidRDefault="00D6679E"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Cs w:val="24"/>
        </w:rPr>
        <w:t>Оформляется на фирменном бланке Участника.</w:t>
      </w:r>
    </w:p>
    <w:p w:rsidR="0039070D" w:rsidRPr="00002791" w:rsidRDefault="0039070D"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lang w:val="ru-RU"/>
        </w:rPr>
        <w:t>Участник указывает конкретное наименование документа (Декларация, или справка, или информационное письмо и т.д.).</w:t>
      </w:r>
    </w:p>
    <w:p w:rsidR="000A6ADD" w:rsidRPr="00002791" w:rsidRDefault="000A6ADD"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0A6ADD" w:rsidRPr="008E3A08" w:rsidRDefault="000A6ADD"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 xml:space="preserve">Участник </w:t>
      </w:r>
      <w:r w:rsidR="0039070D" w:rsidRPr="00002791">
        <w:rPr>
          <w:sz w:val="24"/>
          <w:szCs w:val="24"/>
          <w:lang w:val="ru-RU"/>
        </w:rPr>
        <w:t xml:space="preserve">указывает информацию о закупке: </w:t>
      </w:r>
      <w:r w:rsidR="0039070D" w:rsidRPr="00002791">
        <w:t>номер закупки на электронной площадке</w:t>
      </w:r>
      <w:r w:rsidR="0039070D" w:rsidRPr="00002791">
        <w:rPr>
          <w:lang w:val="ru-RU"/>
        </w:rPr>
        <w:t xml:space="preserve">, </w:t>
      </w:r>
      <w:r w:rsidR="0039070D" w:rsidRPr="00002791">
        <w:rPr>
          <w:sz w:val="24"/>
          <w:szCs w:val="24"/>
          <w:lang w:val="ru-RU"/>
        </w:rPr>
        <w:t>способ закупки, предмет закупки</w:t>
      </w:r>
      <w:r w:rsidR="0039070D" w:rsidRPr="008E3A08">
        <w:rPr>
          <w:sz w:val="24"/>
          <w:szCs w:val="24"/>
          <w:lang w:val="ru-RU"/>
        </w:rPr>
        <w:t>, размер НМЦ (начальной (максимальной) стоимости закупки)</w:t>
      </w:r>
      <w:r w:rsidRPr="008E3A08">
        <w:rPr>
          <w:sz w:val="24"/>
          <w:szCs w:val="24"/>
          <w:lang w:val="ru-RU"/>
        </w:rPr>
        <w:t>.</w:t>
      </w:r>
    </w:p>
    <w:p w:rsidR="0039070D" w:rsidRPr="008E3A08" w:rsidRDefault="0039070D"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lang w:val="ru-RU"/>
        </w:rPr>
        <w:t xml:space="preserve"> Участник в свободной форме излагает необходимую информацию. </w:t>
      </w:r>
    </w:p>
    <w:p w:rsidR="000A6ADD" w:rsidRDefault="000A6ADD" w:rsidP="000A6ADD">
      <w:pPr>
        <w:tabs>
          <w:tab w:val="left" w:pos="567"/>
          <w:tab w:val="left" w:pos="1985"/>
        </w:tabs>
        <w:ind w:right="34" w:firstLine="0"/>
        <w:jc w:val="left"/>
        <w:rPr>
          <w:lang w:val="x-none"/>
        </w:rPr>
      </w:pPr>
    </w:p>
    <w:p w:rsidR="007D6599" w:rsidRDefault="007D6599" w:rsidP="000A6ADD">
      <w:pPr>
        <w:tabs>
          <w:tab w:val="left" w:pos="567"/>
          <w:tab w:val="left" w:pos="1985"/>
        </w:tabs>
        <w:ind w:right="34" w:firstLine="0"/>
        <w:jc w:val="left"/>
        <w:rPr>
          <w:lang w:val="x-none"/>
        </w:rPr>
      </w:pPr>
    </w:p>
    <w:p w:rsidR="007D6599" w:rsidRPr="008E3A08" w:rsidRDefault="007D6599" w:rsidP="007D6599">
      <w:pPr>
        <w:tabs>
          <w:tab w:val="left" w:pos="567"/>
          <w:tab w:val="left" w:pos="1985"/>
        </w:tabs>
        <w:ind w:right="34" w:firstLine="0"/>
        <w:jc w:val="left"/>
      </w:pPr>
    </w:p>
    <w:p w:rsidR="007D6599" w:rsidRPr="008E3A08" w:rsidRDefault="007D6599" w:rsidP="007D6599">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sectPr w:rsidR="007D6599" w:rsidRPr="008E3A08" w:rsidSect="00A134D5">
          <w:headerReference w:type="even" r:id="rId25"/>
          <w:headerReference w:type="default" r:id="rId26"/>
          <w:footerReference w:type="even" r:id="rId27"/>
          <w:headerReference w:type="first" r:id="rId28"/>
          <w:footerReference w:type="first" r:id="rId29"/>
          <w:pgSz w:w="11906" w:h="16838" w:code="9"/>
          <w:pgMar w:top="680" w:right="567" w:bottom="539" w:left="1134" w:header="709" w:footer="709" w:gutter="0"/>
          <w:cols w:space="720"/>
          <w:docGrid w:linePitch="360"/>
        </w:sectPr>
      </w:pPr>
    </w:p>
    <w:p w:rsidR="007D6599" w:rsidRPr="003B5265" w:rsidRDefault="007D6599" w:rsidP="007D6599">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jc w:val="left"/>
        <w:rPr>
          <w:sz w:val="24"/>
          <w:szCs w:val="24"/>
          <w:lang w:val="ru-RU"/>
        </w:rPr>
      </w:pPr>
      <w:bookmarkStart w:id="793" w:name="_Toc188453053"/>
      <w:bookmarkStart w:id="794" w:name="_Toc229057833"/>
      <w:r w:rsidRPr="003B5265">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1</w:t>
      </w:r>
      <w:r w:rsidR="003B5265" w:rsidRPr="003B5265">
        <w:rPr>
          <w:sz w:val="24"/>
          <w:szCs w:val="24"/>
          <w:lang w:val="ru-RU"/>
        </w:rPr>
        <w:t>2</w:t>
      </w:r>
      <w:r w:rsidRPr="003B5265">
        <w:rPr>
          <w:sz w:val="24"/>
          <w:szCs w:val="24"/>
          <w:lang w:val="ru-RU"/>
        </w:rPr>
        <w:t>)</w:t>
      </w:r>
      <w:bookmarkEnd w:id="793"/>
      <w:bookmarkEnd w:id="794"/>
    </w:p>
    <w:p w:rsidR="007D6599" w:rsidRPr="003B5265" w:rsidRDefault="007D6599" w:rsidP="007D6599">
      <w:pPr>
        <w:rPr>
          <w:lang w:val="x-none" w:eastAsia="x-none"/>
        </w:rPr>
      </w:pPr>
    </w:p>
    <w:p w:rsidR="007D6599" w:rsidRPr="003B5265" w:rsidRDefault="007D6599" w:rsidP="007D6599">
      <w:pPr>
        <w:tabs>
          <w:tab w:val="left" w:pos="567"/>
          <w:tab w:val="left" w:pos="1985"/>
        </w:tabs>
        <w:ind w:right="34" w:firstLine="0"/>
        <w:rPr>
          <w:szCs w:val="24"/>
        </w:rPr>
      </w:pPr>
      <w:r w:rsidRPr="003B5265">
        <w:rPr>
          <w:szCs w:val="24"/>
        </w:rPr>
        <w:t>(</w:t>
      </w:r>
      <w:r w:rsidRPr="003B5265">
        <w:rPr>
          <w:szCs w:val="24"/>
          <w:shd w:val="clear" w:color="auto" w:fill="FFFF99"/>
        </w:rPr>
        <w:t>заполняется отдельно по каждому из лотов с указанием номера и названия лота</w:t>
      </w:r>
      <w:r w:rsidRPr="003B5265">
        <w:rPr>
          <w:szCs w:val="24"/>
        </w:rPr>
        <w:t>)</w:t>
      </w:r>
    </w:p>
    <w:p w:rsidR="007D6599" w:rsidRPr="003B5265" w:rsidRDefault="007D6599" w:rsidP="007D6599">
      <w:pPr>
        <w:pStyle w:val="3"/>
        <w:numPr>
          <w:ilvl w:val="2"/>
          <w:numId w:val="28"/>
        </w:numPr>
        <w:tabs>
          <w:tab w:val="left" w:pos="567"/>
          <w:tab w:val="num" w:pos="1134"/>
          <w:tab w:val="left" w:pos="1985"/>
        </w:tabs>
        <w:ind w:left="0" w:right="34" w:firstLine="0"/>
        <w:rPr>
          <w:sz w:val="24"/>
          <w:szCs w:val="24"/>
        </w:rPr>
      </w:pPr>
      <w:bookmarkStart w:id="795" w:name="_Toc188453054"/>
      <w:bookmarkStart w:id="796" w:name="_Toc229057834"/>
      <w:r w:rsidRPr="003B5265">
        <w:rPr>
          <w:sz w:val="24"/>
          <w:szCs w:val="24"/>
        </w:rPr>
        <w:t xml:space="preserve">Форма </w:t>
      </w:r>
      <w:r w:rsidRPr="003B5265">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795"/>
      <w:r w:rsidRPr="003B5265">
        <w:rPr>
          <w:sz w:val="24"/>
          <w:szCs w:val="24"/>
          <w:lang w:val="ru-RU"/>
        </w:rPr>
        <w:t>ки</w:t>
      </w:r>
      <w:bookmarkEnd w:id="796"/>
    </w:p>
    <w:p w:rsidR="007D6599" w:rsidRPr="003B5265" w:rsidRDefault="007D6599" w:rsidP="007D6599">
      <w:pPr>
        <w:pBdr>
          <w:top w:val="single" w:sz="4" w:space="1" w:color="auto"/>
        </w:pBdr>
        <w:shd w:val="clear" w:color="auto" w:fill="E0E0E0"/>
        <w:tabs>
          <w:tab w:val="left" w:pos="567"/>
          <w:tab w:val="left" w:pos="1985"/>
        </w:tabs>
        <w:ind w:right="34" w:firstLine="0"/>
        <w:jc w:val="center"/>
        <w:rPr>
          <w:b/>
          <w:spacing w:val="36"/>
          <w:szCs w:val="24"/>
        </w:rPr>
      </w:pPr>
      <w:r w:rsidRPr="003B5265">
        <w:rPr>
          <w:b/>
          <w:spacing w:val="36"/>
          <w:szCs w:val="24"/>
        </w:rPr>
        <w:t>начало формы</w:t>
      </w:r>
    </w:p>
    <w:p w:rsidR="007D6599" w:rsidRPr="003B5265" w:rsidRDefault="007D6599" w:rsidP="007D6599">
      <w:pPr>
        <w:tabs>
          <w:tab w:val="left" w:pos="567"/>
          <w:tab w:val="left" w:pos="1985"/>
        </w:tabs>
        <w:ind w:right="34" w:firstLine="0"/>
        <w:jc w:val="left"/>
        <w:rPr>
          <w:szCs w:val="24"/>
        </w:rPr>
      </w:pPr>
      <w:r w:rsidRPr="003B5265">
        <w:rPr>
          <w:szCs w:val="24"/>
        </w:rPr>
        <w:t xml:space="preserve">Приложение </w:t>
      </w:r>
      <w:r w:rsidRPr="003B5265">
        <w:rPr>
          <w:noProof/>
          <w:szCs w:val="24"/>
        </w:rPr>
        <w:t>1</w:t>
      </w:r>
      <w:r w:rsidR="003B5265" w:rsidRPr="003B5265">
        <w:rPr>
          <w:noProof/>
          <w:szCs w:val="24"/>
        </w:rPr>
        <w:t>2</w:t>
      </w:r>
      <w:r w:rsidRPr="003B5265">
        <w:rPr>
          <w:szCs w:val="24"/>
        </w:rPr>
        <w:t xml:space="preserve"> к письму о подаче оферты</w:t>
      </w:r>
      <w:r w:rsidRPr="003B5265">
        <w:rPr>
          <w:szCs w:val="24"/>
        </w:rPr>
        <w:br/>
        <w:t>от «____»_____________ г. №__________</w:t>
      </w:r>
    </w:p>
    <w:p w:rsidR="007D6599" w:rsidRPr="003B5265" w:rsidRDefault="007D6599" w:rsidP="007D6599">
      <w:pPr>
        <w:tabs>
          <w:tab w:val="left" w:pos="567"/>
          <w:tab w:val="left" w:pos="1985"/>
        </w:tabs>
        <w:ind w:right="34" w:firstLine="0"/>
        <w:rPr>
          <w:szCs w:val="24"/>
        </w:rPr>
      </w:pPr>
    </w:p>
    <w:p w:rsidR="007D6599" w:rsidRPr="003B5265" w:rsidRDefault="007D6599" w:rsidP="007D6599">
      <w:pPr>
        <w:tabs>
          <w:tab w:val="left" w:pos="567"/>
          <w:tab w:val="left" w:pos="1985"/>
          <w:tab w:val="left" w:pos="14601"/>
        </w:tabs>
        <w:ind w:right="1245" w:firstLine="0"/>
        <w:jc w:val="center"/>
        <w:rPr>
          <w:b/>
          <w:szCs w:val="24"/>
        </w:rPr>
      </w:pPr>
      <w:r w:rsidRPr="003B5265">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7D6599" w:rsidRPr="003B5265" w:rsidRDefault="007D6599" w:rsidP="007D6599">
      <w:pPr>
        <w:tabs>
          <w:tab w:val="left" w:pos="567"/>
          <w:tab w:val="left" w:pos="1985"/>
        </w:tabs>
        <w:ind w:right="34" w:firstLine="0"/>
        <w:rPr>
          <w:szCs w:val="24"/>
        </w:rPr>
      </w:pPr>
      <w:r w:rsidRPr="003B5265">
        <w:rPr>
          <w:szCs w:val="24"/>
        </w:rPr>
        <w:t>Наименование и адрес Участника: _______________________</w:t>
      </w:r>
    </w:p>
    <w:p w:rsidR="007D6599" w:rsidRPr="003B5265" w:rsidRDefault="007D6599" w:rsidP="007D6599">
      <w:pPr>
        <w:tabs>
          <w:tab w:val="left" w:pos="567"/>
          <w:tab w:val="left" w:pos="1985"/>
        </w:tabs>
        <w:ind w:right="34" w:firstLine="0"/>
        <w:rPr>
          <w:szCs w:val="24"/>
        </w:rPr>
      </w:pPr>
      <w:r w:rsidRPr="003B5265">
        <w:rPr>
          <w:szCs w:val="24"/>
        </w:rPr>
        <w:t xml:space="preserve">Право заключения Договора(ов) на _____________________________________________________ </w:t>
      </w:r>
    </w:p>
    <w:p w:rsidR="007D6599" w:rsidRPr="003B5265" w:rsidRDefault="007D6599" w:rsidP="007D6599">
      <w:pPr>
        <w:tabs>
          <w:tab w:val="left" w:pos="567"/>
          <w:tab w:val="left" w:pos="1985"/>
        </w:tabs>
        <w:ind w:right="34" w:firstLine="0"/>
        <w:rPr>
          <w:szCs w:val="24"/>
          <w:vertAlign w:val="superscript"/>
        </w:rPr>
      </w:pPr>
      <w:r w:rsidRPr="003B5265">
        <w:rPr>
          <w:szCs w:val="24"/>
          <w:vertAlign w:val="superscript"/>
        </w:rPr>
        <w:t xml:space="preserve">                                                                                                                            (указывается предмет закупки)</w:t>
      </w:r>
    </w:p>
    <w:p w:rsidR="007D6599" w:rsidRPr="003B5265" w:rsidRDefault="007D6599" w:rsidP="007D6599">
      <w:pPr>
        <w:tabs>
          <w:tab w:val="left" w:pos="567"/>
          <w:tab w:val="left" w:pos="1985"/>
        </w:tabs>
        <w:ind w:right="34" w:firstLine="0"/>
        <w:rPr>
          <w:rStyle w:val="afffffffff1"/>
        </w:rPr>
      </w:pPr>
      <w:r w:rsidRPr="003B5265">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D6599" w:rsidRPr="003B5265" w:rsidTr="00134959">
        <w:trPr>
          <w:trHeight w:val="1022"/>
        </w:trPr>
        <w:tc>
          <w:tcPr>
            <w:tcW w:w="565" w:type="dxa"/>
            <w:vAlign w:val="center"/>
          </w:tcPr>
          <w:p w:rsidR="007D6599" w:rsidRPr="003B5265" w:rsidRDefault="007D6599" w:rsidP="00134959">
            <w:pPr>
              <w:tabs>
                <w:tab w:val="left" w:pos="567"/>
                <w:tab w:val="left" w:pos="1985"/>
              </w:tabs>
              <w:ind w:left="-28" w:right="14" w:firstLine="0"/>
              <w:jc w:val="center"/>
              <w:rPr>
                <w:b/>
                <w:sz w:val="22"/>
                <w:szCs w:val="22"/>
              </w:rPr>
            </w:pPr>
            <w:r w:rsidRPr="003B5265">
              <w:rPr>
                <w:b/>
                <w:sz w:val="22"/>
                <w:szCs w:val="22"/>
              </w:rPr>
              <w:t>№ п/п</w:t>
            </w:r>
          </w:p>
        </w:tc>
        <w:tc>
          <w:tcPr>
            <w:tcW w:w="1953" w:type="dxa"/>
            <w:vAlign w:val="center"/>
          </w:tcPr>
          <w:p w:rsidR="007D6599" w:rsidRPr="003B5265" w:rsidRDefault="007D6599" w:rsidP="00134959">
            <w:pPr>
              <w:pStyle w:val="af4"/>
              <w:tabs>
                <w:tab w:val="left" w:pos="567"/>
                <w:tab w:val="left" w:pos="1985"/>
              </w:tabs>
              <w:spacing w:before="0" w:after="0"/>
              <w:ind w:left="-28" w:right="14"/>
              <w:jc w:val="center"/>
              <w:rPr>
                <w:b/>
              </w:rPr>
            </w:pPr>
            <w:r w:rsidRPr="003B5265">
              <w:rPr>
                <w:b/>
                <w:bCs w:val="0"/>
              </w:rPr>
              <w:t>Наименование продукции, тип, марка</w:t>
            </w:r>
          </w:p>
        </w:tc>
        <w:tc>
          <w:tcPr>
            <w:tcW w:w="1985" w:type="dxa"/>
            <w:vAlign w:val="center"/>
          </w:tcPr>
          <w:p w:rsidR="007D6599" w:rsidRPr="003B5265" w:rsidRDefault="007D6599" w:rsidP="00134959">
            <w:pPr>
              <w:pStyle w:val="af4"/>
              <w:tabs>
                <w:tab w:val="left" w:pos="567"/>
                <w:tab w:val="left" w:pos="1985"/>
              </w:tabs>
              <w:spacing w:before="0" w:after="0"/>
              <w:ind w:left="-28" w:right="14"/>
              <w:jc w:val="center"/>
              <w:rPr>
                <w:b/>
              </w:rPr>
            </w:pPr>
            <w:r w:rsidRPr="003B5265">
              <w:rPr>
                <w:b/>
              </w:rPr>
              <w:t>ОКПД2 предлагаемого к поставке товара</w:t>
            </w:r>
          </w:p>
        </w:tc>
        <w:tc>
          <w:tcPr>
            <w:tcW w:w="1842" w:type="dxa"/>
            <w:vAlign w:val="center"/>
          </w:tcPr>
          <w:p w:rsidR="007D6599" w:rsidRPr="003B5265" w:rsidRDefault="007D6599" w:rsidP="00134959">
            <w:pPr>
              <w:pStyle w:val="af4"/>
              <w:tabs>
                <w:tab w:val="left" w:pos="567"/>
                <w:tab w:val="left" w:pos="1985"/>
              </w:tabs>
              <w:spacing w:before="0" w:after="0"/>
              <w:ind w:left="-28" w:right="14"/>
              <w:jc w:val="center"/>
              <w:rPr>
                <w:b/>
              </w:rPr>
            </w:pPr>
            <w:r w:rsidRPr="003B5265">
              <w:rPr>
                <w:b/>
              </w:rPr>
              <w:t>Страна происхождения</w:t>
            </w:r>
          </w:p>
        </w:tc>
        <w:tc>
          <w:tcPr>
            <w:tcW w:w="2268" w:type="dxa"/>
            <w:vAlign w:val="center"/>
          </w:tcPr>
          <w:p w:rsidR="007D6599" w:rsidRPr="003B5265" w:rsidRDefault="007D6599" w:rsidP="00E5681B">
            <w:pPr>
              <w:pStyle w:val="af4"/>
              <w:tabs>
                <w:tab w:val="left" w:pos="567"/>
                <w:tab w:val="left" w:pos="1985"/>
              </w:tabs>
              <w:spacing w:before="0" w:after="0"/>
              <w:ind w:left="-28" w:right="14"/>
              <w:jc w:val="center"/>
              <w:rPr>
                <w:b/>
              </w:rPr>
            </w:pPr>
            <w:r w:rsidRPr="003B5265">
              <w:rPr>
                <w:b/>
              </w:rPr>
              <w:t>Номер реестровой записи</w:t>
            </w:r>
          </w:p>
        </w:tc>
        <w:tc>
          <w:tcPr>
            <w:tcW w:w="1701" w:type="dxa"/>
            <w:vAlign w:val="center"/>
          </w:tcPr>
          <w:p w:rsidR="007D6599" w:rsidRPr="003B5265" w:rsidRDefault="007D6599" w:rsidP="00134959">
            <w:pPr>
              <w:pStyle w:val="af4"/>
              <w:tabs>
                <w:tab w:val="left" w:pos="567"/>
                <w:tab w:val="left" w:pos="1985"/>
              </w:tabs>
              <w:spacing w:before="0" w:after="0"/>
              <w:ind w:left="-28" w:right="14"/>
              <w:jc w:val="center"/>
              <w:rPr>
                <w:b/>
              </w:rPr>
            </w:pPr>
            <w:r w:rsidRPr="003B5265">
              <w:rPr>
                <w:b/>
              </w:rPr>
              <w:t>Наименование реестра*</w:t>
            </w:r>
          </w:p>
        </w:tc>
        <w:tc>
          <w:tcPr>
            <w:tcW w:w="3402" w:type="dxa"/>
            <w:vAlign w:val="center"/>
          </w:tcPr>
          <w:p w:rsidR="007D6599" w:rsidRPr="003B5265" w:rsidRDefault="007D6599" w:rsidP="00134959">
            <w:pPr>
              <w:pStyle w:val="af4"/>
              <w:tabs>
                <w:tab w:val="left" w:pos="567"/>
                <w:tab w:val="left" w:pos="1985"/>
              </w:tabs>
              <w:spacing w:before="0" w:after="0"/>
              <w:ind w:left="-28" w:right="14"/>
              <w:jc w:val="center"/>
              <w:rPr>
                <w:b/>
              </w:rPr>
            </w:pPr>
            <w:r w:rsidRPr="003B52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D6599" w:rsidRPr="003B5265" w:rsidRDefault="007D6599" w:rsidP="00134959">
            <w:pPr>
              <w:pStyle w:val="af4"/>
              <w:tabs>
                <w:tab w:val="left" w:pos="567"/>
                <w:tab w:val="left" w:pos="1985"/>
              </w:tabs>
              <w:spacing w:before="0" w:after="0"/>
              <w:ind w:left="-28" w:right="14"/>
              <w:jc w:val="center"/>
              <w:rPr>
                <w:b/>
              </w:rPr>
            </w:pPr>
            <w:r w:rsidRPr="003B5265">
              <w:rPr>
                <w:b/>
              </w:rPr>
              <w:t>Примечание</w:t>
            </w:r>
          </w:p>
        </w:tc>
      </w:tr>
      <w:tr w:rsidR="007D6599" w:rsidRPr="003B5265" w:rsidTr="00134959">
        <w:trPr>
          <w:trHeight w:val="256"/>
        </w:trPr>
        <w:tc>
          <w:tcPr>
            <w:tcW w:w="565" w:type="dxa"/>
            <w:vAlign w:val="center"/>
          </w:tcPr>
          <w:p w:rsidR="007D6599" w:rsidRPr="003B5265" w:rsidRDefault="007D6599" w:rsidP="00134959">
            <w:pPr>
              <w:pStyle w:val="af7"/>
              <w:tabs>
                <w:tab w:val="left" w:pos="567"/>
                <w:tab w:val="left" w:pos="1985"/>
              </w:tabs>
              <w:spacing w:before="0" w:after="0"/>
              <w:ind w:left="0" w:right="34"/>
            </w:pPr>
            <w:r w:rsidRPr="003B5265">
              <w:t>1</w:t>
            </w:r>
          </w:p>
        </w:tc>
        <w:tc>
          <w:tcPr>
            <w:tcW w:w="1953" w:type="dxa"/>
            <w:vAlign w:val="center"/>
          </w:tcPr>
          <w:p w:rsidR="007D6599" w:rsidRPr="003B5265" w:rsidRDefault="007D6599" w:rsidP="00134959">
            <w:pPr>
              <w:pStyle w:val="af7"/>
              <w:tabs>
                <w:tab w:val="left" w:pos="567"/>
                <w:tab w:val="left" w:pos="1985"/>
              </w:tabs>
              <w:spacing w:before="0" w:after="0"/>
              <w:ind w:left="0" w:right="34"/>
              <w:jc w:val="center"/>
            </w:pPr>
          </w:p>
        </w:tc>
        <w:tc>
          <w:tcPr>
            <w:tcW w:w="1985" w:type="dxa"/>
            <w:vAlign w:val="center"/>
          </w:tcPr>
          <w:p w:rsidR="007D6599" w:rsidRPr="003B5265" w:rsidRDefault="007D6599" w:rsidP="00134959">
            <w:pPr>
              <w:pStyle w:val="af7"/>
              <w:tabs>
                <w:tab w:val="left" w:pos="567"/>
                <w:tab w:val="left" w:pos="1985"/>
              </w:tabs>
              <w:spacing w:before="0" w:after="0"/>
              <w:ind w:left="0" w:right="34"/>
              <w:jc w:val="center"/>
            </w:pPr>
          </w:p>
        </w:tc>
        <w:tc>
          <w:tcPr>
            <w:tcW w:w="1842" w:type="dxa"/>
            <w:vAlign w:val="center"/>
          </w:tcPr>
          <w:p w:rsidR="007D6599" w:rsidRPr="003B5265" w:rsidRDefault="007D6599" w:rsidP="00134959">
            <w:pPr>
              <w:pStyle w:val="af7"/>
              <w:tabs>
                <w:tab w:val="left" w:pos="567"/>
                <w:tab w:val="left" w:pos="1985"/>
              </w:tabs>
              <w:spacing w:before="0" w:after="0"/>
              <w:ind w:left="0" w:right="34"/>
              <w:jc w:val="center"/>
            </w:pPr>
          </w:p>
        </w:tc>
        <w:tc>
          <w:tcPr>
            <w:tcW w:w="2268" w:type="dxa"/>
          </w:tcPr>
          <w:p w:rsidR="007D6599" w:rsidRPr="003B5265" w:rsidRDefault="007D6599" w:rsidP="00134959">
            <w:pPr>
              <w:pStyle w:val="af7"/>
              <w:tabs>
                <w:tab w:val="left" w:pos="567"/>
                <w:tab w:val="left" w:pos="1985"/>
              </w:tabs>
              <w:spacing w:before="0" w:after="0"/>
              <w:ind w:left="0" w:right="34"/>
              <w:jc w:val="center"/>
            </w:pPr>
          </w:p>
        </w:tc>
        <w:tc>
          <w:tcPr>
            <w:tcW w:w="1701" w:type="dxa"/>
          </w:tcPr>
          <w:p w:rsidR="007D6599" w:rsidRPr="003B5265" w:rsidRDefault="007D6599" w:rsidP="00134959">
            <w:pPr>
              <w:pStyle w:val="af7"/>
              <w:tabs>
                <w:tab w:val="left" w:pos="567"/>
                <w:tab w:val="left" w:pos="1985"/>
              </w:tabs>
              <w:spacing w:before="0" w:after="0"/>
              <w:ind w:left="0" w:right="34"/>
              <w:jc w:val="center"/>
            </w:pPr>
          </w:p>
        </w:tc>
        <w:tc>
          <w:tcPr>
            <w:tcW w:w="3402" w:type="dxa"/>
          </w:tcPr>
          <w:p w:rsidR="007D6599" w:rsidRPr="003B5265" w:rsidRDefault="007D6599" w:rsidP="00134959">
            <w:pPr>
              <w:pStyle w:val="af7"/>
              <w:tabs>
                <w:tab w:val="left" w:pos="567"/>
                <w:tab w:val="left" w:pos="1985"/>
              </w:tabs>
              <w:spacing w:before="0" w:after="0"/>
              <w:ind w:left="0" w:right="34"/>
              <w:jc w:val="center"/>
            </w:pPr>
          </w:p>
        </w:tc>
        <w:tc>
          <w:tcPr>
            <w:tcW w:w="1701" w:type="dxa"/>
            <w:vAlign w:val="center"/>
          </w:tcPr>
          <w:p w:rsidR="007D6599" w:rsidRPr="003B5265" w:rsidRDefault="007D6599" w:rsidP="00134959">
            <w:pPr>
              <w:pStyle w:val="af7"/>
              <w:tabs>
                <w:tab w:val="left" w:pos="567"/>
                <w:tab w:val="left" w:pos="1985"/>
              </w:tabs>
              <w:spacing w:before="0" w:after="0"/>
              <w:ind w:left="0" w:right="34"/>
              <w:jc w:val="center"/>
            </w:pPr>
          </w:p>
        </w:tc>
      </w:tr>
      <w:tr w:rsidR="007D6599" w:rsidRPr="003B5265" w:rsidTr="00134959">
        <w:trPr>
          <w:trHeight w:val="256"/>
        </w:trPr>
        <w:tc>
          <w:tcPr>
            <w:tcW w:w="565" w:type="dxa"/>
            <w:vAlign w:val="center"/>
          </w:tcPr>
          <w:p w:rsidR="007D6599" w:rsidRPr="003B5265" w:rsidRDefault="007D6599" w:rsidP="00134959">
            <w:pPr>
              <w:pStyle w:val="af7"/>
              <w:tabs>
                <w:tab w:val="left" w:pos="567"/>
                <w:tab w:val="left" w:pos="1985"/>
              </w:tabs>
              <w:spacing w:before="0" w:after="0"/>
              <w:ind w:left="0" w:right="34"/>
            </w:pPr>
            <w:r w:rsidRPr="003B5265">
              <w:t>2</w:t>
            </w:r>
          </w:p>
        </w:tc>
        <w:tc>
          <w:tcPr>
            <w:tcW w:w="1953" w:type="dxa"/>
            <w:vAlign w:val="center"/>
          </w:tcPr>
          <w:p w:rsidR="007D6599" w:rsidRPr="003B5265" w:rsidRDefault="007D6599" w:rsidP="00134959">
            <w:pPr>
              <w:pStyle w:val="af7"/>
              <w:tabs>
                <w:tab w:val="left" w:pos="567"/>
                <w:tab w:val="left" w:pos="1985"/>
              </w:tabs>
              <w:spacing w:before="0" w:after="0"/>
              <w:ind w:left="0" w:right="34"/>
              <w:jc w:val="center"/>
            </w:pPr>
          </w:p>
        </w:tc>
        <w:tc>
          <w:tcPr>
            <w:tcW w:w="1985" w:type="dxa"/>
            <w:vAlign w:val="center"/>
          </w:tcPr>
          <w:p w:rsidR="007D6599" w:rsidRPr="003B5265" w:rsidRDefault="007D6599" w:rsidP="00134959">
            <w:pPr>
              <w:pStyle w:val="af7"/>
              <w:tabs>
                <w:tab w:val="left" w:pos="567"/>
                <w:tab w:val="left" w:pos="1985"/>
              </w:tabs>
              <w:spacing w:before="0" w:after="0"/>
              <w:ind w:left="0" w:right="34"/>
              <w:jc w:val="center"/>
            </w:pPr>
          </w:p>
        </w:tc>
        <w:tc>
          <w:tcPr>
            <w:tcW w:w="1842" w:type="dxa"/>
            <w:vAlign w:val="center"/>
          </w:tcPr>
          <w:p w:rsidR="007D6599" w:rsidRPr="003B5265" w:rsidRDefault="007D6599" w:rsidP="00134959">
            <w:pPr>
              <w:pStyle w:val="af7"/>
              <w:tabs>
                <w:tab w:val="left" w:pos="567"/>
                <w:tab w:val="left" w:pos="1985"/>
              </w:tabs>
              <w:spacing w:before="0" w:after="0"/>
              <w:ind w:left="0" w:right="34"/>
              <w:jc w:val="center"/>
            </w:pPr>
          </w:p>
        </w:tc>
        <w:tc>
          <w:tcPr>
            <w:tcW w:w="2268" w:type="dxa"/>
          </w:tcPr>
          <w:p w:rsidR="007D6599" w:rsidRPr="003B5265" w:rsidRDefault="007D6599" w:rsidP="00134959">
            <w:pPr>
              <w:pStyle w:val="af7"/>
              <w:tabs>
                <w:tab w:val="left" w:pos="567"/>
                <w:tab w:val="left" w:pos="1985"/>
              </w:tabs>
              <w:spacing w:before="0" w:after="0"/>
              <w:ind w:left="0" w:right="34"/>
              <w:jc w:val="center"/>
            </w:pPr>
          </w:p>
        </w:tc>
        <w:tc>
          <w:tcPr>
            <w:tcW w:w="1701" w:type="dxa"/>
          </w:tcPr>
          <w:p w:rsidR="007D6599" w:rsidRPr="003B5265" w:rsidRDefault="007D6599" w:rsidP="00134959">
            <w:pPr>
              <w:pStyle w:val="af7"/>
              <w:tabs>
                <w:tab w:val="left" w:pos="567"/>
                <w:tab w:val="left" w:pos="1985"/>
              </w:tabs>
              <w:spacing w:before="0" w:after="0"/>
              <w:ind w:left="0" w:right="34"/>
              <w:jc w:val="center"/>
            </w:pPr>
          </w:p>
        </w:tc>
        <w:tc>
          <w:tcPr>
            <w:tcW w:w="3402" w:type="dxa"/>
          </w:tcPr>
          <w:p w:rsidR="007D6599" w:rsidRPr="003B5265" w:rsidRDefault="007D6599" w:rsidP="00134959">
            <w:pPr>
              <w:pStyle w:val="af7"/>
              <w:tabs>
                <w:tab w:val="left" w:pos="567"/>
                <w:tab w:val="left" w:pos="1985"/>
              </w:tabs>
              <w:spacing w:before="0" w:after="0"/>
              <w:ind w:left="0" w:right="34"/>
              <w:jc w:val="center"/>
            </w:pPr>
          </w:p>
        </w:tc>
        <w:tc>
          <w:tcPr>
            <w:tcW w:w="1701" w:type="dxa"/>
            <w:vAlign w:val="center"/>
          </w:tcPr>
          <w:p w:rsidR="007D6599" w:rsidRPr="003B5265" w:rsidRDefault="007D6599" w:rsidP="00134959">
            <w:pPr>
              <w:pStyle w:val="af7"/>
              <w:tabs>
                <w:tab w:val="left" w:pos="567"/>
                <w:tab w:val="left" w:pos="1985"/>
              </w:tabs>
              <w:spacing w:before="0" w:after="0"/>
              <w:ind w:left="0" w:right="34"/>
              <w:jc w:val="center"/>
            </w:pPr>
          </w:p>
        </w:tc>
      </w:tr>
      <w:tr w:rsidR="007D6599" w:rsidRPr="003B5265" w:rsidTr="00134959">
        <w:trPr>
          <w:trHeight w:val="256"/>
        </w:trPr>
        <w:tc>
          <w:tcPr>
            <w:tcW w:w="565" w:type="dxa"/>
            <w:vAlign w:val="center"/>
          </w:tcPr>
          <w:p w:rsidR="007D6599" w:rsidRPr="003B5265" w:rsidRDefault="007D6599" w:rsidP="00134959">
            <w:pPr>
              <w:pStyle w:val="af7"/>
              <w:tabs>
                <w:tab w:val="left" w:pos="567"/>
                <w:tab w:val="left" w:pos="1985"/>
              </w:tabs>
              <w:spacing w:before="0" w:after="0"/>
              <w:ind w:left="0" w:right="34"/>
            </w:pPr>
            <w:r w:rsidRPr="003B5265">
              <w:t>3</w:t>
            </w:r>
          </w:p>
        </w:tc>
        <w:tc>
          <w:tcPr>
            <w:tcW w:w="1953" w:type="dxa"/>
            <w:vAlign w:val="center"/>
          </w:tcPr>
          <w:p w:rsidR="007D6599" w:rsidRPr="003B5265" w:rsidRDefault="007D6599" w:rsidP="00134959">
            <w:pPr>
              <w:pStyle w:val="af7"/>
              <w:tabs>
                <w:tab w:val="left" w:pos="567"/>
                <w:tab w:val="left" w:pos="1985"/>
              </w:tabs>
              <w:spacing w:before="0" w:after="0"/>
              <w:ind w:left="0" w:right="34"/>
              <w:jc w:val="center"/>
            </w:pPr>
          </w:p>
        </w:tc>
        <w:tc>
          <w:tcPr>
            <w:tcW w:w="1985" w:type="dxa"/>
            <w:vAlign w:val="center"/>
          </w:tcPr>
          <w:p w:rsidR="007D6599" w:rsidRPr="003B5265" w:rsidRDefault="007D6599" w:rsidP="00134959">
            <w:pPr>
              <w:pStyle w:val="af7"/>
              <w:tabs>
                <w:tab w:val="left" w:pos="567"/>
                <w:tab w:val="left" w:pos="1985"/>
              </w:tabs>
              <w:spacing w:before="0" w:after="0"/>
              <w:ind w:left="0" w:right="34"/>
              <w:jc w:val="center"/>
            </w:pPr>
          </w:p>
        </w:tc>
        <w:tc>
          <w:tcPr>
            <w:tcW w:w="1842" w:type="dxa"/>
            <w:vAlign w:val="center"/>
          </w:tcPr>
          <w:p w:rsidR="007D6599" w:rsidRPr="003B5265" w:rsidRDefault="007D6599" w:rsidP="00134959">
            <w:pPr>
              <w:pStyle w:val="af7"/>
              <w:tabs>
                <w:tab w:val="left" w:pos="567"/>
                <w:tab w:val="left" w:pos="1985"/>
              </w:tabs>
              <w:spacing w:before="0" w:after="0"/>
              <w:ind w:left="0" w:right="34"/>
              <w:jc w:val="center"/>
            </w:pPr>
          </w:p>
        </w:tc>
        <w:tc>
          <w:tcPr>
            <w:tcW w:w="2268" w:type="dxa"/>
          </w:tcPr>
          <w:p w:rsidR="007D6599" w:rsidRPr="003B5265" w:rsidRDefault="007D6599" w:rsidP="00134959">
            <w:pPr>
              <w:pStyle w:val="af7"/>
              <w:tabs>
                <w:tab w:val="left" w:pos="567"/>
                <w:tab w:val="left" w:pos="1985"/>
              </w:tabs>
              <w:spacing w:before="0" w:after="0"/>
              <w:ind w:left="0" w:right="34"/>
              <w:jc w:val="center"/>
            </w:pPr>
          </w:p>
        </w:tc>
        <w:tc>
          <w:tcPr>
            <w:tcW w:w="1701" w:type="dxa"/>
          </w:tcPr>
          <w:p w:rsidR="007D6599" w:rsidRPr="003B5265" w:rsidRDefault="007D6599" w:rsidP="00134959">
            <w:pPr>
              <w:pStyle w:val="af7"/>
              <w:tabs>
                <w:tab w:val="left" w:pos="567"/>
                <w:tab w:val="left" w:pos="1985"/>
              </w:tabs>
              <w:spacing w:before="0" w:after="0"/>
              <w:ind w:left="0" w:right="34"/>
              <w:jc w:val="center"/>
            </w:pPr>
          </w:p>
        </w:tc>
        <w:tc>
          <w:tcPr>
            <w:tcW w:w="3402" w:type="dxa"/>
          </w:tcPr>
          <w:p w:rsidR="007D6599" w:rsidRPr="003B5265" w:rsidRDefault="007D6599" w:rsidP="00134959">
            <w:pPr>
              <w:pStyle w:val="af7"/>
              <w:tabs>
                <w:tab w:val="left" w:pos="567"/>
                <w:tab w:val="left" w:pos="1985"/>
              </w:tabs>
              <w:spacing w:before="0" w:after="0"/>
              <w:ind w:left="0" w:right="34"/>
              <w:jc w:val="center"/>
            </w:pPr>
          </w:p>
        </w:tc>
        <w:tc>
          <w:tcPr>
            <w:tcW w:w="1701" w:type="dxa"/>
            <w:vAlign w:val="center"/>
          </w:tcPr>
          <w:p w:rsidR="007D6599" w:rsidRPr="003B5265" w:rsidRDefault="007D6599" w:rsidP="00134959">
            <w:pPr>
              <w:pStyle w:val="af7"/>
              <w:tabs>
                <w:tab w:val="left" w:pos="567"/>
                <w:tab w:val="left" w:pos="1985"/>
              </w:tabs>
              <w:spacing w:before="0" w:after="0"/>
              <w:ind w:left="0" w:right="34"/>
              <w:jc w:val="center"/>
            </w:pPr>
          </w:p>
        </w:tc>
      </w:tr>
      <w:tr w:rsidR="007D6599" w:rsidRPr="003B5265" w:rsidTr="00134959">
        <w:trPr>
          <w:trHeight w:val="256"/>
        </w:trPr>
        <w:tc>
          <w:tcPr>
            <w:tcW w:w="565" w:type="dxa"/>
            <w:vAlign w:val="center"/>
          </w:tcPr>
          <w:p w:rsidR="007D6599" w:rsidRPr="003B5265" w:rsidRDefault="007D6599" w:rsidP="00134959">
            <w:pPr>
              <w:pStyle w:val="af7"/>
              <w:tabs>
                <w:tab w:val="left" w:pos="567"/>
                <w:tab w:val="left" w:pos="1985"/>
              </w:tabs>
              <w:spacing w:before="0" w:after="0"/>
              <w:ind w:left="0" w:right="34"/>
              <w:jc w:val="center"/>
            </w:pPr>
            <w:r w:rsidRPr="003B5265">
              <w:t>…</w:t>
            </w:r>
          </w:p>
        </w:tc>
        <w:tc>
          <w:tcPr>
            <w:tcW w:w="1953" w:type="dxa"/>
            <w:vAlign w:val="center"/>
          </w:tcPr>
          <w:p w:rsidR="007D6599" w:rsidRPr="003B5265" w:rsidRDefault="007D6599" w:rsidP="00134959">
            <w:pPr>
              <w:pStyle w:val="af7"/>
              <w:tabs>
                <w:tab w:val="left" w:pos="567"/>
                <w:tab w:val="left" w:pos="1985"/>
              </w:tabs>
              <w:spacing w:before="0" w:after="0"/>
              <w:ind w:left="0" w:right="34"/>
              <w:jc w:val="center"/>
            </w:pPr>
          </w:p>
        </w:tc>
        <w:tc>
          <w:tcPr>
            <w:tcW w:w="1985" w:type="dxa"/>
            <w:vAlign w:val="center"/>
          </w:tcPr>
          <w:p w:rsidR="007D6599" w:rsidRPr="003B5265" w:rsidRDefault="007D6599" w:rsidP="00134959">
            <w:pPr>
              <w:pStyle w:val="af7"/>
              <w:tabs>
                <w:tab w:val="left" w:pos="567"/>
                <w:tab w:val="left" w:pos="1985"/>
              </w:tabs>
              <w:spacing w:before="0" w:after="0"/>
              <w:ind w:left="0" w:right="34"/>
              <w:jc w:val="center"/>
            </w:pPr>
          </w:p>
        </w:tc>
        <w:tc>
          <w:tcPr>
            <w:tcW w:w="1842" w:type="dxa"/>
            <w:vAlign w:val="center"/>
          </w:tcPr>
          <w:p w:rsidR="007D6599" w:rsidRPr="003B5265" w:rsidRDefault="007D6599" w:rsidP="00134959">
            <w:pPr>
              <w:pStyle w:val="af7"/>
              <w:tabs>
                <w:tab w:val="left" w:pos="567"/>
                <w:tab w:val="left" w:pos="1985"/>
              </w:tabs>
              <w:spacing w:before="0" w:after="0"/>
              <w:ind w:left="0" w:right="34"/>
              <w:jc w:val="center"/>
            </w:pPr>
          </w:p>
        </w:tc>
        <w:tc>
          <w:tcPr>
            <w:tcW w:w="2268" w:type="dxa"/>
          </w:tcPr>
          <w:p w:rsidR="007D6599" w:rsidRPr="003B5265" w:rsidRDefault="007D6599" w:rsidP="00134959">
            <w:pPr>
              <w:pStyle w:val="af7"/>
              <w:tabs>
                <w:tab w:val="left" w:pos="567"/>
                <w:tab w:val="left" w:pos="1985"/>
              </w:tabs>
              <w:spacing w:before="0" w:after="0"/>
              <w:ind w:left="0" w:right="34"/>
              <w:jc w:val="center"/>
            </w:pPr>
          </w:p>
        </w:tc>
        <w:tc>
          <w:tcPr>
            <w:tcW w:w="1701" w:type="dxa"/>
          </w:tcPr>
          <w:p w:rsidR="007D6599" w:rsidRPr="003B5265" w:rsidRDefault="007D6599" w:rsidP="00134959">
            <w:pPr>
              <w:pStyle w:val="af7"/>
              <w:tabs>
                <w:tab w:val="left" w:pos="567"/>
                <w:tab w:val="left" w:pos="1985"/>
              </w:tabs>
              <w:spacing w:before="0" w:after="0"/>
              <w:ind w:left="0" w:right="34"/>
              <w:jc w:val="center"/>
            </w:pPr>
          </w:p>
        </w:tc>
        <w:tc>
          <w:tcPr>
            <w:tcW w:w="3402" w:type="dxa"/>
          </w:tcPr>
          <w:p w:rsidR="007D6599" w:rsidRPr="003B5265" w:rsidRDefault="007D6599" w:rsidP="00134959">
            <w:pPr>
              <w:pStyle w:val="af7"/>
              <w:tabs>
                <w:tab w:val="left" w:pos="567"/>
                <w:tab w:val="left" w:pos="1985"/>
              </w:tabs>
              <w:spacing w:before="0" w:after="0"/>
              <w:ind w:left="0" w:right="34"/>
              <w:jc w:val="center"/>
            </w:pPr>
          </w:p>
        </w:tc>
        <w:tc>
          <w:tcPr>
            <w:tcW w:w="1701" w:type="dxa"/>
            <w:vAlign w:val="center"/>
          </w:tcPr>
          <w:p w:rsidR="007D6599" w:rsidRPr="003B5265" w:rsidRDefault="007D6599" w:rsidP="00134959">
            <w:pPr>
              <w:pStyle w:val="af7"/>
              <w:tabs>
                <w:tab w:val="left" w:pos="567"/>
                <w:tab w:val="left" w:pos="1985"/>
              </w:tabs>
              <w:spacing w:before="0" w:after="0"/>
              <w:ind w:left="0" w:right="34"/>
              <w:jc w:val="center"/>
            </w:pPr>
          </w:p>
        </w:tc>
      </w:tr>
    </w:tbl>
    <w:p w:rsidR="007D6599" w:rsidRPr="003B5265" w:rsidRDefault="007D6599" w:rsidP="007D6599">
      <w:pPr>
        <w:tabs>
          <w:tab w:val="left" w:pos="567"/>
          <w:tab w:val="left" w:pos="1985"/>
        </w:tabs>
        <w:ind w:right="34" w:firstLine="0"/>
        <w:rPr>
          <w:szCs w:val="24"/>
        </w:rPr>
      </w:pPr>
    </w:p>
    <w:p w:rsidR="007D6599" w:rsidRPr="003B5265" w:rsidRDefault="007D6599" w:rsidP="007D6599">
      <w:pPr>
        <w:tabs>
          <w:tab w:val="left" w:pos="567"/>
          <w:tab w:val="left" w:pos="1985"/>
        </w:tabs>
        <w:ind w:right="34" w:firstLine="0"/>
        <w:rPr>
          <w:rStyle w:val="afffffffff1"/>
        </w:rPr>
      </w:pPr>
      <w:r w:rsidRPr="003B5265">
        <w:rPr>
          <w:rStyle w:val="afffffffff1"/>
        </w:rPr>
        <w:t>[Если требования по подтверждению национального режима к закупаемой продукции НЕ УСТАНОВЛЕНЫ - указывается:]</w:t>
      </w:r>
    </w:p>
    <w:p w:rsidR="007D6599" w:rsidRPr="003B5265" w:rsidRDefault="007D6599" w:rsidP="007D6599">
      <w:pPr>
        <w:tabs>
          <w:tab w:val="left" w:pos="567"/>
          <w:tab w:val="left" w:pos="1985"/>
        </w:tabs>
        <w:ind w:right="34" w:firstLine="0"/>
        <w:rPr>
          <w:szCs w:val="24"/>
        </w:rPr>
      </w:pPr>
      <w:r w:rsidRPr="003B5265">
        <w:rPr>
          <w:szCs w:val="24"/>
        </w:rPr>
        <w:t>Требования по подтверждению национального режима к закупаемой продукции НЕ УСТАНОВЛЕНЫ.</w:t>
      </w:r>
    </w:p>
    <w:p w:rsidR="007D6599" w:rsidRPr="003B5265" w:rsidRDefault="007D6599" w:rsidP="007D6599">
      <w:pPr>
        <w:tabs>
          <w:tab w:val="left" w:pos="567"/>
          <w:tab w:val="left" w:pos="1985"/>
        </w:tabs>
        <w:ind w:right="5669" w:firstLine="0"/>
        <w:rPr>
          <w:szCs w:val="24"/>
        </w:rPr>
      </w:pPr>
      <w:r w:rsidRPr="003B5265">
        <w:rPr>
          <w:szCs w:val="24"/>
        </w:rPr>
        <w:t>____________________________________</w:t>
      </w:r>
    </w:p>
    <w:p w:rsidR="007D6599" w:rsidRPr="003B5265" w:rsidRDefault="007D6599" w:rsidP="007D6599">
      <w:pPr>
        <w:tabs>
          <w:tab w:val="left" w:pos="567"/>
          <w:tab w:val="left" w:pos="1985"/>
        </w:tabs>
        <w:ind w:right="5669" w:firstLine="0"/>
        <w:jc w:val="center"/>
        <w:rPr>
          <w:szCs w:val="24"/>
          <w:vertAlign w:val="superscript"/>
        </w:rPr>
      </w:pPr>
      <w:r w:rsidRPr="003B5265">
        <w:rPr>
          <w:szCs w:val="24"/>
          <w:vertAlign w:val="superscript"/>
        </w:rPr>
        <w:t>(подпись, М.П.)</w:t>
      </w:r>
    </w:p>
    <w:p w:rsidR="007D6599" w:rsidRPr="003B5265" w:rsidRDefault="007D6599" w:rsidP="007D6599">
      <w:pPr>
        <w:tabs>
          <w:tab w:val="left" w:pos="567"/>
          <w:tab w:val="left" w:pos="1985"/>
        </w:tabs>
        <w:ind w:right="5669" w:firstLine="0"/>
        <w:rPr>
          <w:szCs w:val="24"/>
        </w:rPr>
      </w:pPr>
      <w:r w:rsidRPr="003B5265">
        <w:rPr>
          <w:szCs w:val="24"/>
        </w:rPr>
        <w:t>____________________________________</w:t>
      </w:r>
    </w:p>
    <w:p w:rsidR="007D6599" w:rsidRPr="003B5265" w:rsidRDefault="007D6599" w:rsidP="007D6599">
      <w:pPr>
        <w:tabs>
          <w:tab w:val="left" w:pos="567"/>
          <w:tab w:val="left" w:pos="1985"/>
        </w:tabs>
        <w:ind w:right="5669" w:firstLine="0"/>
        <w:jc w:val="center"/>
        <w:rPr>
          <w:szCs w:val="24"/>
          <w:vertAlign w:val="superscript"/>
        </w:rPr>
      </w:pPr>
      <w:r w:rsidRPr="003B5265">
        <w:rPr>
          <w:szCs w:val="24"/>
          <w:vertAlign w:val="superscript"/>
        </w:rPr>
        <w:t>(фамилия, имя, отчество подписавшего, должность)</w:t>
      </w:r>
    </w:p>
    <w:p w:rsidR="007D6599" w:rsidRPr="003B5265" w:rsidRDefault="007D6599" w:rsidP="007D6599">
      <w:pPr>
        <w:pBdr>
          <w:bottom w:val="single" w:sz="4" w:space="1" w:color="auto"/>
        </w:pBdr>
        <w:shd w:val="clear" w:color="auto" w:fill="E0E0E0"/>
        <w:tabs>
          <w:tab w:val="left" w:pos="567"/>
          <w:tab w:val="left" w:pos="1985"/>
        </w:tabs>
        <w:ind w:right="34" w:firstLine="0"/>
        <w:jc w:val="center"/>
        <w:rPr>
          <w:b/>
          <w:spacing w:val="36"/>
          <w:szCs w:val="24"/>
        </w:rPr>
      </w:pPr>
      <w:r w:rsidRPr="003B5265">
        <w:rPr>
          <w:b/>
          <w:spacing w:val="36"/>
          <w:szCs w:val="24"/>
        </w:rPr>
        <w:t>конец формы</w:t>
      </w:r>
    </w:p>
    <w:p w:rsidR="007D6599" w:rsidRPr="003B5265" w:rsidRDefault="007D6599" w:rsidP="007D6599">
      <w:pPr>
        <w:tabs>
          <w:tab w:val="left" w:pos="567"/>
          <w:tab w:val="left" w:pos="1985"/>
        </w:tabs>
        <w:ind w:right="34" w:firstLine="0"/>
        <w:jc w:val="left"/>
        <w:rPr>
          <w:sz w:val="2"/>
          <w:szCs w:val="2"/>
        </w:rPr>
      </w:pPr>
      <w:r w:rsidRPr="003B5265">
        <w:rPr>
          <w:b/>
          <w:szCs w:val="24"/>
        </w:rPr>
        <w:br w:type="page"/>
      </w:r>
    </w:p>
    <w:p w:rsidR="007D6599" w:rsidRPr="003B5265" w:rsidRDefault="007D6599" w:rsidP="001B0A7B">
      <w:pPr>
        <w:pStyle w:val="3"/>
        <w:numPr>
          <w:ilvl w:val="2"/>
          <w:numId w:val="28"/>
        </w:numPr>
        <w:tabs>
          <w:tab w:val="left" w:pos="567"/>
          <w:tab w:val="num" w:pos="1134"/>
          <w:tab w:val="left" w:pos="1985"/>
        </w:tabs>
        <w:spacing w:before="0"/>
        <w:ind w:left="0" w:right="34" w:firstLine="0"/>
        <w:rPr>
          <w:sz w:val="24"/>
          <w:szCs w:val="24"/>
        </w:rPr>
      </w:pPr>
      <w:bookmarkStart w:id="797" w:name="_Toc188453055"/>
      <w:bookmarkStart w:id="798" w:name="_Toc229057835"/>
      <w:r w:rsidRPr="003B5265">
        <w:rPr>
          <w:sz w:val="24"/>
          <w:szCs w:val="24"/>
        </w:rPr>
        <w:lastRenderedPageBreak/>
        <w:t>Инструкции по заполнению</w:t>
      </w:r>
      <w:bookmarkEnd w:id="797"/>
      <w:bookmarkEnd w:id="798"/>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Участник указывает свое фирменное наименование (в т.ч. организационно-правовую форму) и свой адрес.</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Указывается предмет закупки.</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3B5265">
        <w:rPr>
          <w:sz w:val="24"/>
          <w:szCs w:val="24"/>
          <w:lang w:val="ru-RU"/>
        </w:rPr>
        <w:t>ки,</w:t>
      </w:r>
      <w:r w:rsidRPr="003B5265">
        <w:rPr>
          <w:sz w:val="24"/>
          <w:szCs w:val="24"/>
        </w:rPr>
        <w:t xml:space="preserve"> подготавливается на основании Технического(их) задания(й) (часть II. «ТЕХНИЧЕСКАЯ ЧАСТЬ») и </w:t>
      </w:r>
      <w:r w:rsidRPr="003B5265">
        <w:rPr>
          <w:sz w:val="24"/>
          <w:szCs w:val="24"/>
          <w:lang w:val="ru-RU"/>
        </w:rPr>
        <w:t>Технического предложения</w:t>
      </w:r>
      <w:r w:rsidRPr="003B5265">
        <w:rPr>
          <w:sz w:val="24"/>
          <w:szCs w:val="24"/>
        </w:rPr>
        <w:t xml:space="preserve">. Если в </w:t>
      </w:r>
      <w:r w:rsidRPr="003B5265">
        <w:rPr>
          <w:sz w:val="24"/>
          <w:szCs w:val="24"/>
          <w:lang w:val="ru-RU"/>
        </w:rPr>
        <w:t>Техническом предложении</w:t>
      </w:r>
      <w:r w:rsidRPr="003B5265">
        <w:rPr>
          <w:sz w:val="24"/>
          <w:szCs w:val="24"/>
        </w:rPr>
        <w:t xml:space="preserve">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3B5265">
        <w:rPr>
          <w:sz w:val="24"/>
          <w:szCs w:val="24"/>
          <w:lang w:val="ru-RU"/>
        </w:rPr>
        <w:t>ки</w:t>
      </w:r>
      <w:r w:rsidRPr="003B5265">
        <w:rPr>
          <w:sz w:val="24"/>
          <w:szCs w:val="24"/>
        </w:rPr>
        <w:t xml:space="preserve"> указана различная информация (тип-марка предлагаемой к поставке продукции) – такая Заявка будет отклонена.</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Cs w:val="24"/>
        </w:rPr>
        <w:t>Если требования по подтверждению национального режима к закупаемой продукции УСТАНОВЛЕНЫ</w:t>
      </w:r>
      <w:r w:rsidR="007636DA" w:rsidRPr="003B5265">
        <w:rPr>
          <w:szCs w:val="24"/>
          <w:lang w:val="ru-RU"/>
        </w:rPr>
        <w:t>,</w:t>
      </w:r>
      <w:r w:rsidRPr="003B5265">
        <w:rPr>
          <w:szCs w:val="24"/>
        </w:rPr>
        <w:t xml:space="preserve"> заполняется таблица</w:t>
      </w:r>
      <w:r w:rsidRPr="003B5265">
        <w:rPr>
          <w:sz w:val="24"/>
          <w:szCs w:val="24"/>
        </w:rPr>
        <w:t xml:space="preserve">. </w:t>
      </w:r>
      <w:r w:rsidRPr="003B5265">
        <w:rPr>
          <w:szCs w:val="24"/>
        </w:rPr>
        <w:t>Если требования по подтверждению национального режима к закупаемой продукции НЕ УСТАНОВЛЕНЫ - указывается</w:t>
      </w:r>
      <w:r w:rsidRPr="003B5265">
        <w:rPr>
          <w:sz w:val="24"/>
          <w:szCs w:val="24"/>
        </w:rPr>
        <w:t>: «Требования по подтверждению национального режима к закупаемой продукции НЕ УСТАНОВЛЕНЫ»</w:t>
      </w:r>
      <w:r w:rsidRPr="003B5265">
        <w:rPr>
          <w:sz w:val="24"/>
          <w:szCs w:val="24"/>
          <w:lang w:val="ru-RU"/>
        </w:rPr>
        <w:t>.</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E5681B" w:rsidRPr="003B5265">
        <w:rPr>
          <w:sz w:val="24"/>
          <w:szCs w:val="24"/>
        </w:rPr>
        <w:t>предусмотрены  для подтверждения страны происхождения Постановлением Правительства Российской Федерации от 23.12.2024 № 1875</w:t>
      </w:r>
      <w:r w:rsidRPr="003B5265">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E5681B" w:rsidRPr="003B5265">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B5265">
        <w:rPr>
          <w:sz w:val="24"/>
          <w:szCs w:val="24"/>
        </w:rPr>
        <w:t xml:space="preserve">. </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В графе «Примечание» могут быть приведены примечания и комментарии.</w:t>
      </w:r>
    </w:p>
    <w:p w:rsidR="007D6599" w:rsidRPr="003B5265" w:rsidRDefault="007D6599" w:rsidP="00B020FD">
      <w:pPr>
        <w:pStyle w:val="aff0"/>
        <w:numPr>
          <w:ilvl w:val="3"/>
          <w:numId w:val="28"/>
        </w:numPr>
        <w:tabs>
          <w:tab w:val="left" w:pos="567"/>
          <w:tab w:val="left" w:pos="1985"/>
        </w:tabs>
        <w:spacing w:line="240" w:lineRule="auto"/>
        <w:ind w:left="0" w:right="34" w:firstLine="1134"/>
        <w:rPr>
          <w:sz w:val="24"/>
          <w:szCs w:val="24"/>
        </w:rPr>
      </w:pPr>
      <w:r w:rsidRPr="003B5265">
        <w:rPr>
          <w:sz w:val="24"/>
          <w:szCs w:val="24"/>
        </w:rPr>
        <w:t>*Графа «Наименование реестра» заполняется в соответствии с графой «Аббревиатура» нижеприведенной табл</w:t>
      </w:r>
      <w:r w:rsidRPr="003B5265">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51316" w:rsidRPr="003B5265" w:rsidTr="008A41AF">
        <w:tc>
          <w:tcPr>
            <w:tcW w:w="7403"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b/>
                <w:sz w:val="24"/>
                <w:szCs w:val="24"/>
                <w:lang w:val="ru-RU"/>
              </w:rPr>
            </w:pPr>
            <w:r w:rsidRPr="003B5265">
              <w:rPr>
                <w:b/>
                <w:sz w:val="24"/>
                <w:szCs w:val="24"/>
                <w:lang w:val="ru-RU"/>
              </w:rPr>
              <w:t>Наименование реестра</w:t>
            </w:r>
          </w:p>
        </w:tc>
        <w:tc>
          <w:tcPr>
            <w:tcW w:w="2410"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b/>
                <w:sz w:val="24"/>
                <w:szCs w:val="24"/>
                <w:lang w:val="ru-RU"/>
              </w:rPr>
            </w:pPr>
            <w:r w:rsidRPr="003B5265">
              <w:rPr>
                <w:b/>
                <w:sz w:val="24"/>
                <w:szCs w:val="24"/>
                <w:lang w:val="ru-RU"/>
              </w:rPr>
              <w:t>Аббревиатура</w:t>
            </w:r>
          </w:p>
        </w:tc>
        <w:tc>
          <w:tcPr>
            <w:tcW w:w="5528"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b/>
                <w:sz w:val="24"/>
                <w:szCs w:val="24"/>
                <w:lang w:val="ru-RU"/>
              </w:rPr>
            </w:pPr>
            <w:r w:rsidRPr="003B5265">
              <w:rPr>
                <w:b/>
                <w:sz w:val="24"/>
                <w:szCs w:val="24"/>
                <w:lang w:val="ru-RU"/>
              </w:rPr>
              <w:t>Ссылка на реестр</w:t>
            </w:r>
          </w:p>
        </w:tc>
      </w:tr>
      <w:tr w:rsidR="00851316" w:rsidRPr="003B5265" w:rsidTr="008A41AF">
        <w:tc>
          <w:tcPr>
            <w:tcW w:w="7403"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sz w:val="24"/>
                <w:szCs w:val="24"/>
                <w:lang w:val="ru-RU"/>
              </w:rPr>
            </w:pPr>
            <w:r w:rsidRPr="003B5265">
              <w:rPr>
                <w:sz w:val="24"/>
                <w:szCs w:val="24"/>
                <w:lang w:val="ru-RU"/>
              </w:rPr>
              <w:t>Реестр российской промышленной продукции</w:t>
            </w:r>
          </w:p>
        </w:tc>
        <w:tc>
          <w:tcPr>
            <w:tcW w:w="2410"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jc w:val="center"/>
              <w:rPr>
                <w:sz w:val="24"/>
                <w:szCs w:val="24"/>
                <w:lang w:val="ru-RU"/>
              </w:rPr>
            </w:pPr>
            <w:r w:rsidRPr="003B5265">
              <w:rPr>
                <w:sz w:val="24"/>
                <w:szCs w:val="24"/>
                <w:lang w:val="ru-RU"/>
              </w:rPr>
              <w:t>РРПП</w:t>
            </w:r>
          </w:p>
        </w:tc>
        <w:tc>
          <w:tcPr>
            <w:tcW w:w="5528" w:type="dxa"/>
            <w:shd w:val="clear" w:color="auto" w:fill="auto"/>
          </w:tcPr>
          <w:p w:rsidR="00851316" w:rsidRPr="003B5265" w:rsidRDefault="00E7099E" w:rsidP="00B020FD">
            <w:pPr>
              <w:pStyle w:val="aff0"/>
              <w:tabs>
                <w:tab w:val="clear" w:pos="360"/>
                <w:tab w:val="left" w:pos="567"/>
                <w:tab w:val="left" w:pos="1985"/>
              </w:tabs>
              <w:spacing w:line="240" w:lineRule="auto"/>
              <w:ind w:left="0" w:right="34" w:firstLine="0"/>
              <w:rPr>
                <w:color w:val="0070C0"/>
                <w:sz w:val="24"/>
                <w:szCs w:val="24"/>
              </w:rPr>
            </w:pPr>
            <w:hyperlink r:id="rId30" w:history="1">
              <w:r w:rsidR="00851316" w:rsidRPr="003B5265">
                <w:rPr>
                  <w:rStyle w:val="ae"/>
                  <w:sz w:val="24"/>
                  <w:szCs w:val="24"/>
                </w:rPr>
                <w:t>https://gisp.gov.ru/pp719v2/pub/prod/</w:t>
              </w:r>
            </w:hyperlink>
          </w:p>
        </w:tc>
      </w:tr>
      <w:tr w:rsidR="00851316" w:rsidRPr="003B5265" w:rsidTr="008A41AF">
        <w:tc>
          <w:tcPr>
            <w:tcW w:w="7403"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sz w:val="24"/>
                <w:szCs w:val="24"/>
                <w:lang w:val="ru-RU"/>
              </w:rPr>
            </w:pPr>
            <w:r w:rsidRPr="003B52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jc w:val="center"/>
              <w:rPr>
                <w:sz w:val="24"/>
                <w:szCs w:val="24"/>
                <w:lang w:val="ru-RU"/>
              </w:rPr>
            </w:pPr>
            <w:r w:rsidRPr="003B5265">
              <w:rPr>
                <w:sz w:val="24"/>
                <w:szCs w:val="24"/>
                <w:lang w:val="ru-RU"/>
              </w:rPr>
              <w:t>ЕвРПТ</w:t>
            </w:r>
          </w:p>
        </w:tc>
        <w:tc>
          <w:tcPr>
            <w:tcW w:w="5528" w:type="dxa"/>
            <w:shd w:val="clear" w:color="auto" w:fill="auto"/>
          </w:tcPr>
          <w:p w:rsidR="00851316" w:rsidRPr="003B5265" w:rsidRDefault="00E7099E" w:rsidP="00B020FD">
            <w:pPr>
              <w:pStyle w:val="aff0"/>
              <w:tabs>
                <w:tab w:val="clear" w:pos="360"/>
                <w:tab w:val="left" w:pos="567"/>
                <w:tab w:val="left" w:pos="1985"/>
              </w:tabs>
              <w:spacing w:line="240" w:lineRule="auto"/>
              <w:ind w:left="0" w:right="34" w:firstLine="0"/>
              <w:rPr>
                <w:color w:val="0070C0"/>
                <w:sz w:val="24"/>
                <w:szCs w:val="24"/>
              </w:rPr>
            </w:pPr>
            <w:hyperlink r:id="rId31" w:history="1">
              <w:r w:rsidR="00851316" w:rsidRPr="003B5265">
                <w:rPr>
                  <w:rStyle w:val="ae"/>
                  <w:sz w:val="24"/>
                  <w:szCs w:val="24"/>
                </w:rPr>
                <w:t>https://goszakupki.eaeunion.org/erpt/ru/registers/products</w:t>
              </w:r>
            </w:hyperlink>
          </w:p>
        </w:tc>
      </w:tr>
      <w:tr w:rsidR="00851316" w:rsidRPr="003B5265" w:rsidTr="008A41AF">
        <w:tc>
          <w:tcPr>
            <w:tcW w:w="7403"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sz w:val="24"/>
                <w:szCs w:val="24"/>
                <w:lang w:val="ru-RU"/>
              </w:rPr>
            </w:pPr>
            <w:r w:rsidRPr="003B5265">
              <w:rPr>
                <w:sz w:val="24"/>
                <w:szCs w:val="24"/>
                <w:lang w:val="ru-RU"/>
              </w:rPr>
              <w:t>Реестр российского программного обеспечения</w:t>
            </w:r>
          </w:p>
        </w:tc>
        <w:tc>
          <w:tcPr>
            <w:tcW w:w="2410" w:type="dxa"/>
            <w:shd w:val="clear" w:color="auto" w:fill="auto"/>
          </w:tcPr>
          <w:p w:rsidR="00851316" w:rsidRPr="003B5265" w:rsidRDefault="00851316" w:rsidP="00B020FD">
            <w:pPr>
              <w:ind w:firstLine="0"/>
              <w:jc w:val="center"/>
              <w:rPr>
                <w:szCs w:val="24"/>
              </w:rPr>
            </w:pPr>
            <w:r w:rsidRPr="003B5265">
              <w:rPr>
                <w:szCs w:val="24"/>
              </w:rPr>
              <w:t>РРПО</w:t>
            </w:r>
          </w:p>
        </w:tc>
        <w:tc>
          <w:tcPr>
            <w:tcW w:w="5528" w:type="dxa"/>
            <w:shd w:val="clear" w:color="auto" w:fill="auto"/>
          </w:tcPr>
          <w:p w:rsidR="00851316" w:rsidRPr="003B5265" w:rsidRDefault="00E7099E" w:rsidP="00B020FD">
            <w:pPr>
              <w:pStyle w:val="aff0"/>
              <w:tabs>
                <w:tab w:val="clear" w:pos="360"/>
                <w:tab w:val="left" w:pos="567"/>
                <w:tab w:val="left" w:pos="1985"/>
              </w:tabs>
              <w:spacing w:line="240" w:lineRule="auto"/>
              <w:ind w:left="0" w:right="34" w:firstLine="0"/>
              <w:rPr>
                <w:color w:val="0070C0"/>
                <w:sz w:val="24"/>
                <w:szCs w:val="24"/>
                <w:lang w:val="ru-RU"/>
              </w:rPr>
            </w:pPr>
            <w:hyperlink r:id="rId32" w:history="1">
              <w:r w:rsidR="00851316" w:rsidRPr="003B5265">
                <w:rPr>
                  <w:rStyle w:val="ae"/>
                  <w:sz w:val="24"/>
                  <w:szCs w:val="24"/>
                </w:rPr>
                <w:t>https://reestr.digital.gov.ru/reestr/</w:t>
              </w:r>
            </w:hyperlink>
            <w:r w:rsidR="00851316" w:rsidRPr="003B5265">
              <w:rPr>
                <w:color w:val="0070C0"/>
                <w:sz w:val="24"/>
                <w:szCs w:val="24"/>
                <w:lang w:val="ru-RU"/>
              </w:rPr>
              <w:t xml:space="preserve"> </w:t>
            </w:r>
          </w:p>
        </w:tc>
      </w:tr>
      <w:tr w:rsidR="00851316" w:rsidRPr="003B5265" w:rsidTr="008A41AF">
        <w:tc>
          <w:tcPr>
            <w:tcW w:w="7403" w:type="dxa"/>
            <w:shd w:val="clear" w:color="auto" w:fill="auto"/>
          </w:tcPr>
          <w:p w:rsidR="00851316" w:rsidRPr="003B5265" w:rsidRDefault="00851316" w:rsidP="00B020FD">
            <w:pPr>
              <w:pStyle w:val="aff0"/>
              <w:tabs>
                <w:tab w:val="clear" w:pos="360"/>
                <w:tab w:val="left" w:pos="567"/>
                <w:tab w:val="left" w:pos="1985"/>
              </w:tabs>
              <w:spacing w:line="240" w:lineRule="auto"/>
              <w:ind w:left="0" w:right="34" w:firstLine="0"/>
              <w:rPr>
                <w:sz w:val="24"/>
                <w:szCs w:val="24"/>
                <w:lang w:val="ru-RU"/>
              </w:rPr>
            </w:pPr>
            <w:r w:rsidRPr="003B5265">
              <w:rPr>
                <w:sz w:val="24"/>
                <w:szCs w:val="24"/>
                <w:lang w:val="ru-RU"/>
              </w:rPr>
              <w:t>Реестр евразийского программного обеспечения</w:t>
            </w:r>
          </w:p>
        </w:tc>
        <w:tc>
          <w:tcPr>
            <w:tcW w:w="2410" w:type="dxa"/>
            <w:shd w:val="clear" w:color="auto" w:fill="auto"/>
          </w:tcPr>
          <w:p w:rsidR="00851316" w:rsidRPr="003B5265" w:rsidRDefault="00851316" w:rsidP="00B020FD">
            <w:pPr>
              <w:ind w:firstLine="0"/>
              <w:jc w:val="center"/>
              <w:rPr>
                <w:szCs w:val="24"/>
              </w:rPr>
            </w:pPr>
            <w:r w:rsidRPr="003B5265">
              <w:rPr>
                <w:szCs w:val="24"/>
              </w:rPr>
              <w:t>ЕвРПО</w:t>
            </w:r>
          </w:p>
        </w:tc>
        <w:tc>
          <w:tcPr>
            <w:tcW w:w="5528" w:type="dxa"/>
            <w:shd w:val="clear" w:color="auto" w:fill="auto"/>
          </w:tcPr>
          <w:p w:rsidR="00851316" w:rsidRPr="003B5265" w:rsidRDefault="00E7099E" w:rsidP="00B020FD">
            <w:pPr>
              <w:pStyle w:val="aff0"/>
              <w:tabs>
                <w:tab w:val="clear" w:pos="360"/>
                <w:tab w:val="left" w:pos="567"/>
                <w:tab w:val="left" w:pos="1985"/>
              </w:tabs>
              <w:spacing w:line="240" w:lineRule="auto"/>
              <w:ind w:left="0" w:right="34" w:firstLine="0"/>
              <w:rPr>
                <w:color w:val="0070C0"/>
                <w:sz w:val="24"/>
                <w:szCs w:val="24"/>
                <w:lang w:val="ru-RU"/>
              </w:rPr>
            </w:pPr>
            <w:hyperlink r:id="rId33" w:history="1">
              <w:r w:rsidR="00851316" w:rsidRPr="003B5265">
                <w:rPr>
                  <w:rStyle w:val="ae"/>
                  <w:sz w:val="24"/>
                  <w:szCs w:val="24"/>
                  <w:lang w:val="en-US"/>
                </w:rPr>
                <w:t>https</w:t>
              </w:r>
              <w:r w:rsidR="00851316" w:rsidRPr="003B5265">
                <w:rPr>
                  <w:rStyle w:val="ae"/>
                  <w:sz w:val="24"/>
                  <w:szCs w:val="24"/>
                </w:rPr>
                <w:t>://</w:t>
              </w:r>
              <w:r w:rsidR="00851316" w:rsidRPr="003B5265">
                <w:rPr>
                  <w:rStyle w:val="ae"/>
                  <w:sz w:val="24"/>
                  <w:szCs w:val="24"/>
                  <w:lang w:val="en-US"/>
                </w:rPr>
                <w:t>eac</w:t>
              </w:r>
              <w:r w:rsidR="00851316" w:rsidRPr="003B5265">
                <w:rPr>
                  <w:rStyle w:val="ae"/>
                  <w:sz w:val="24"/>
                  <w:szCs w:val="24"/>
                </w:rPr>
                <w:t>-</w:t>
              </w:r>
              <w:r w:rsidR="00851316" w:rsidRPr="003B5265">
                <w:rPr>
                  <w:rStyle w:val="ae"/>
                  <w:sz w:val="24"/>
                  <w:szCs w:val="24"/>
                  <w:lang w:val="en-US"/>
                </w:rPr>
                <w:t>reestr</w:t>
              </w:r>
              <w:r w:rsidR="00851316" w:rsidRPr="003B5265">
                <w:rPr>
                  <w:rStyle w:val="ae"/>
                  <w:sz w:val="24"/>
                  <w:szCs w:val="24"/>
                </w:rPr>
                <w:t>.</w:t>
              </w:r>
              <w:r w:rsidR="00851316" w:rsidRPr="003B5265">
                <w:rPr>
                  <w:rStyle w:val="ae"/>
                  <w:sz w:val="24"/>
                  <w:szCs w:val="24"/>
                  <w:lang w:val="en-US"/>
                </w:rPr>
                <w:t>digital</w:t>
              </w:r>
              <w:r w:rsidR="00851316" w:rsidRPr="003B5265">
                <w:rPr>
                  <w:rStyle w:val="ae"/>
                  <w:sz w:val="24"/>
                  <w:szCs w:val="24"/>
                </w:rPr>
                <w:t>.</w:t>
              </w:r>
              <w:r w:rsidR="00851316" w:rsidRPr="003B5265">
                <w:rPr>
                  <w:rStyle w:val="ae"/>
                  <w:sz w:val="24"/>
                  <w:szCs w:val="24"/>
                  <w:lang w:val="en-US"/>
                </w:rPr>
                <w:t>gov</w:t>
              </w:r>
              <w:r w:rsidR="00851316" w:rsidRPr="003B5265">
                <w:rPr>
                  <w:rStyle w:val="ae"/>
                  <w:sz w:val="24"/>
                  <w:szCs w:val="24"/>
                </w:rPr>
                <w:t>.</w:t>
              </w:r>
              <w:r w:rsidR="00851316" w:rsidRPr="003B5265">
                <w:rPr>
                  <w:rStyle w:val="ae"/>
                  <w:sz w:val="24"/>
                  <w:szCs w:val="24"/>
                  <w:lang w:val="en-US"/>
                </w:rPr>
                <w:t>ru</w:t>
              </w:r>
              <w:r w:rsidR="00851316" w:rsidRPr="003B5265">
                <w:rPr>
                  <w:rStyle w:val="ae"/>
                  <w:sz w:val="24"/>
                  <w:szCs w:val="24"/>
                </w:rPr>
                <w:t>/</w:t>
              </w:r>
              <w:r w:rsidR="00851316" w:rsidRPr="003B5265">
                <w:rPr>
                  <w:rStyle w:val="ae"/>
                  <w:sz w:val="24"/>
                  <w:szCs w:val="24"/>
                  <w:lang w:val="en-US"/>
                </w:rPr>
                <w:t>reestr</w:t>
              </w:r>
              <w:r w:rsidR="00851316" w:rsidRPr="003B5265">
                <w:rPr>
                  <w:rStyle w:val="ae"/>
                  <w:sz w:val="24"/>
                  <w:szCs w:val="24"/>
                </w:rPr>
                <w:t>/</w:t>
              </w:r>
            </w:hyperlink>
          </w:p>
        </w:tc>
      </w:tr>
    </w:tbl>
    <w:p w:rsidR="007D6599" w:rsidRPr="003B5265" w:rsidRDefault="007D6599" w:rsidP="007D6599">
      <w:pPr>
        <w:pStyle w:val="aff0"/>
        <w:tabs>
          <w:tab w:val="clear" w:pos="360"/>
          <w:tab w:val="left" w:pos="567"/>
          <w:tab w:val="left" w:pos="1134"/>
          <w:tab w:val="left" w:pos="1985"/>
        </w:tabs>
        <w:spacing w:before="100" w:beforeAutospacing="1" w:line="240" w:lineRule="auto"/>
        <w:ind w:right="34" w:firstLine="567"/>
        <w:rPr>
          <w:sz w:val="2"/>
          <w:szCs w:val="2"/>
        </w:rPr>
      </w:pPr>
    </w:p>
    <w:p w:rsidR="007D6599" w:rsidRPr="003B5265" w:rsidRDefault="007D6599" w:rsidP="007D6599">
      <w:pPr>
        <w:tabs>
          <w:tab w:val="left" w:pos="567"/>
          <w:tab w:val="left" w:pos="1985"/>
        </w:tabs>
        <w:ind w:right="34" w:firstLine="0"/>
        <w:rPr>
          <w:sz w:val="2"/>
          <w:szCs w:val="2"/>
        </w:rPr>
        <w:sectPr w:rsidR="007D6599" w:rsidRPr="003B5265" w:rsidSect="001B0A7B">
          <w:pgSz w:w="16838" w:h="11906" w:orient="landscape" w:code="9"/>
          <w:pgMar w:top="568" w:right="680" w:bottom="426" w:left="539" w:header="680" w:footer="278" w:gutter="0"/>
          <w:cols w:space="708"/>
          <w:titlePg/>
          <w:docGrid w:linePitch="360"/>
        </w:sectPr>
      </w:pPr>
    </w:p>
    <w:p w:rsidR="00D779C1" w:rsidRPr="008E3A08" w:rsidRDefault="00D779C1" w:rsidP="00D779C1">
      <w:pPr>
        <w:pStyle w:val="2"/>
        <w:keepNext/>
        <w:pageBreakBefore/>
        <w:numPr>
          <w:ilvl w:val="1"/>
          <w:numId w:val="28"/>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799" w:name="_Ref55336378"/>
      <w:bookmarkStart w:id="800" w:name="_Toc57314676"/>
      <w:bookmarkStart w:id="801" w:name="_Toc69728990"/>
      <w:bookmarkStart w:id="802" w:name="_Toc98253942"/>
      <w:bookmarkStart w:id="803" w:name="_Toc165173868"/>
      <w:bookmarkStart w:id="804" w:name="_Toc423423674"/>
      <w:bookmarkStart w:id="805" w:name="_Toc441131122"/>
      <w:bookmarkStart w:id="806" w:name="_Ref449017298"/>
      <w:bookmarkStart w:id="807" w:name="_Toc229057836"/>
      <w:r w:rsidRPr="003B5265">
        <w:rPr>
          <w:sz w:val="24"/>
          <w:szCs w:val="24"/>
        </w:rPr>
        <w:lastRenderedPageBreak/>
        <w:t>Справка о перечне</w:t>
      </w:r>
      <w:r w:rsidRPr="008E3A08">
        <w:rPr>
          <w:sz w:val="24"/>
          <w:szCs w:val="24"/>
        </w:rPr>
        <w:t xml:space="preserve"> и годовых объемах выполнения аналогичных договоров (форма </w:t>
      </w:r>
      <w:bookmarkEnd w:id="799"/>
      <w:bookmarkEnd w:id="800"/>
      <w:bookmarkEnd w:id="801"/>
      <w:bookmarkEnd w:id="802"/>
      <w:bookmarkEnd w:id="803"/>
      <w:bookmarkEnd w:id="804"/>
      <w:bookmarkEnd w:id="805"/>
      <w:bookmarkEnd w:id="806"/>
      <w:r w:rsidR="006A71AA" w:rsidRPr="008E3A08">
        <w:rPr>
          <w:sz w:val="24"/>
          <w:szCs w:val="24"/>
          <w:lang w:val="ru-RU"/>
        </w:rPr>
        <w:t>1</w:t>
      </w:r>
      <w:r w:rsidR="003B5265">
        <w:rPr>
          <w:sz w:val="24"/>
          <w:szCs w:val="24"/>
          <w:lang w:val="ru-RU"/>
        </w:rPr>
        <w:t>3</w:t>
      </w:r>
      <w:r w:rsidR="006A71AA" w:rsidRPr="008E3A08">
        <w:rPr>
          <w:sz w:val="24"/>
          <w:szCs w:val="24"/>
          <w:lang w:val="ru-RU"/>
        </w:rPr>
        <w:t>)</w:t>
      </w:r>
      <w:bookmarkEnd w:id="807"/>
    </w:p>
    <w:p w:rsidR="00D779C1" w:rsidRPr="008E3A08" w:rsidRDefault="00D779C1" w:rsidP="005C00BD">
      <w:pPr>
        <w:pStyle w:val="3"/>
        <w:numPr>
          <w:ilvl w:val="2"/>
          <w:numId w:val="28"/>
        </w:numPr>
        <w:tabs>
          <w:tab w:val="left" w:pos="567"/>
          <w:tab w:val="left" w:pos="993"/>
        </w:tabs>
        <w:ind w:left="0" w:right="34" w:firstLine="0"/>
        <w:rPr>
          <w:sz w:val="24"/>
          <w:szCs w:val="24"/>
        </w:rPr>
      </w:pPr>
      <w:bookmarkStart w:id="808" w:name="_Toc98253943"/>
      <w:bookmarkStart w:id="809" w:name="_Toc157248195"/>
      <w:bookmarkStart w:id="810" w:name="_Toc157496564"/>
      <w:bookmarkStart w:id="811" w:name="_Toc158206103"/>
      <w:bookmarkStart w:id="812" w:name="_Toc164057788"/>
      <w:bookmarkStart w:id="813" w:name="_Toc164137138"/>
      <w:bookmarkStart w:id="814" w:name="_Toc164161298"/>
      <w:bookmarkStart w:id="815" w:name="_Toc165173869"/>
      <w:bookmarkStart w:id="816" w:name="_Toc439170693"/>
      <w:bookmarkStart w:id="817" w:name="_Toc439172795"/>
      <w:bookmarkStart w:id="818" w:name="_Toc439173239"/>
      <w:bookmarkStart w:id="819" w:name="_Toc439238235"/>
      <w:bookmarkStart w:id="820" w:name="_Toc439252782"/>
      <w:bookmarkStart w:id="821" w:name="_Toc439323756"/>
      <w:bookmarkStart w:id="822" w:name="_Toc440361393"/>
      <w:bookmarkStart w:id="823" w:name="_Toc440376275"/>
      <w:bookmarkStart w:id="824" w:name="_Toc440382533"/>
      <w:bookmarkStart w:id="825" w:name="_Toc440447203"/>
      <w:bookmarkStart w:id="826" w:name="_Toc440632364"/>
      <w:bookmarkStart w:id="827" w:name="_Toc440875136"/>
      <w:bookmarkStart w:id="828" w:name="_Toc441131123"/>
      <w:bookmarkStart w:id="829" w:name="_Toc441572128"/>
      <w:bookmarkStart w:id="830" w:name="_Toc441575220"/>
      <w:bookmarkStart w:id="831" w:name="_Toc442195889"/>
      <w:bookmarkStart w:id="832" w:name="_Toc442251931"/>
      <w:bookmarkStart w:id="833" w:name="_Toc442258880"/>
      <w:bookmarkStart w:id="834" w:name="_Toc442259120"/>
      <w:bookmarkStart w:id="835" w:name="_Toc442265431"/>
      <w:bookmarkStart w:id="836" w:name="_Toc447292637"/>
      <w:bookmarkStart w:id="837" w:name="_Toc461809083"/>
      <w:bookmarkStart w:id="838" w:name="_Toc463514502"/>
      <w:bookmarkStart w:id="839" w:name="_Toc466908622"/>
      <w:bookmarkStart w:id="840" w:name="_Toc468196561"/>
      <w:bookmarkStart w:id="841" w:name="_Toc468446642"/>
      <w:bookmarkStart w:id="842" w:name="_Toc468446836"/>
      <w:bookmarkStart w:id="843" w:name="_Toc469479692"/>
      <w:bookmarkStart w:id="844" w:name="_Toc471986642"/>
      <w:bookmarkStart w:id="845" w:name="_Toc498509276"/>
      <w:bookmarkStart w:id="846" w:name="_Toc524939632"/>
      <w:bookmarkStart w:id="847" w:name="_Toc535853821"/>
      <w:bookmarkStart w:id="848" w:name="_Toc536020452"/>
      <w:bookmarkStart w:id="849" w:name="_Toc229057837"/>
      <w:r w:rsidRPr="008E3A08">
        <w:rPr>
          <w:sz w:val="24"/>
          <w:szCs w:val="24"/>
        </w:rPr>
        <w:t>Форма Справки о перечне и годовых объемах выполнения аналогичных договоров</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D779C1" w:rsidRPr="008E3A08" w:rsidRDefault="00D779C1" w:rsidP="00D779C1">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D779C1" w:rsidRPr="008E3A08" w:rsidRDefault="00D779C1" w:rsidP="00D779C1">
      <w:pPr>
        <w:tabs>
          <w:tab w:val="left" w:pos="567"/>
          <w:tab w:val="left" w:pos="1985"/>
        </w:tabs>
        <w:ind w:right="34" w:firstLine="0"/>
        <w:jc w:val="left"/>
        <w:rPr>
          <w:szCs w:val="24"/>
        </w:rPr>
      </w:pPr>
      <w:r w:rsidRPr="008E3A08">
        <w:rPr>
          <w:szCs w:val="24"/>
        </w:rPr>
        <w:t xml:space="preserve">Приложение </w:t>
      </w:r>
      <w:r w:rsidR="006A71AA" w:rsidRPr="008E3A08">
        <w:rPr>
          <w:szCs w:val="24"/>
        </w:rPr>
        <w:t>1</w:t>
      </w:r>
      <w:r w:rsidR="003B5265">
        <w:rPr>
          <w:szCs w:val="24"/>
        </w:rPr>
        <w:t>3</w:t>
      </w:r>
      <w:r w:rsidRPr="008E3A08">
        <w:rPr>
          <w:szCs w:val="24"/>
        </w:rPr>
        <w:t xml:space="preserve"> к письму о подаче оферты</w:t>
      </w:r>
      <w:r w:rsidRPr="008E3A08">
        <w:rPr>
          <w:szCs w:val="24"/>
        </w:rPr>
        <w:br/>
        <w:t>от «____»_____________ г. №__________</w:t>
      </w:r>
    </w:p>
    <w:p w:rsidR="00D779C1" w:rsidRPr="008E3A08" w:rsidRDefault="00D779C1" w:rsidP="00D779C1">
      <w:pPr>
        <w:tabs>
          <w:tab w:val="left" w:pos="567"/>
          <w:tab w:val="left" w:pos="1985"/>
        </w:tabs>
        <w:ind w:right="34" w:firstLine="0"/>
        <w:rPr>
          <w:szCs w:val="24"/>
        </w:rPr>
      </w:pPr>
    </w:p>
    <w:p w:rsidR="00D779C1" w:rsidRPr="008E3A08" w:rsidRDefault="00D779C1" w:rsidP="00D779C1">
      <w:pPr>
        <w:tabs>
          <w:tab w:val="left" w:pos="567"/>
          <w:tab w:val="left" w:pos="1985"/>
        </w:tabs>
        <w:ind w:right="34" w:firstLine="0"/>
        <w:jc w:val="center"/>
        <w:rPr>
          <w:b/>
          <w:szCs w:val="24"/>
        </w:rPr>
      </w:pPr>
      <w:r w:rsidRPr="008E3A08">
        <w:rPr>
          <w:b/>
          <w:szCs w:val="24"/>
        </w:rPr>
        <w:t>Справка о перечне и объемах выполнения аналогичных договоров за последние 3 года</w:t>
      </w:r>
    </w:p>
    <w:p w:rsidR="00D779C1" w:rsidRPr="008E3A08" w:rsidRDefault="00D779C1" w:rsidP="00D779C1">
      <w:pPr>
        <w:tabs>
          <w:tab w:val="left" w:pos="567"/>
          <w:tab w:val="left" w:pos="1985"/>
        </w:tabs>
        <w:ind w:right="34" w:firstLine="0"/>
        <w:rPr>
          <w:szCs w:val="24"/>
        </w:rPr>
      </w:pPr>
    </w:p>
    <w:p w:rsidR="00D779C1" w:rsidRPr="008E3A08" w:rsidRDefault="00D779C1" w:rsidP="00D779C1">
      <w:pPr>
        <w:tabs>
          <w:tab w:val="left" w:pos="567"/>
          <w:tab w:val="left" w:pos="1985"/>
        </w:tabs>
        <w:ind w:right="34" w:firstLine="0"/>
        <w:rPr>
          <w:color w:val="000000"/>
          <w:szCs w:val="24"/>
        </w:rPr>
      </w:pPr>
      <w:r w:rsidRPr="008E3A08">
        <w:rPr>
          <w:color w:val="000000"/>
          <w:szCs w:val="24"/>
        </w:rPr>
        <w:t>Наименование и адрес Участника: _________________________________</w:t>
      </w:r>
    </w:p>
    <w:p w:rsidR="00D779C1" w:rsidRPr="008E3A08" w:rsidRDefault="00D779C1" w:rsidP="00D779C1">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4038A9" w:rsidRPr="008E3A08" w:rsidTr="007600B9">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4038A9" w:rsidRPr="008E3A08" w:rsidRDefault="004038A9" w:rsidP="004038A9">
            <w:pPr>
              <w:tabs>
                <w:tab w:val="left" w:pos="567"/>
                <w:tab w:val="left" w:pos="1985"/>
              </w:tabs>
              <w:ind w:right="34" w:firstLine="0"/>
              <w:jc w:val="center"/>
            </w:pPr>
            <w:r w:rsidRPr="008E3A08">
              <w:t>№</w:t>
            </w:r>
          </w:p>
          <w:p w:rsidR="004038A9" w:rsidRPr="008E3A08" w:rsidRDefault="004038A9" w:rsidP="004038A9">
            <w:pPr>
              <w:tabs>
                <w:tab w:val="left" w:pos="567"/>
                <w:tab w:val="left" w:pos="1985"/>
              </w:tabs>
              <w:ind w:right="34" w:firstLine="0"/>
              <w:jc w:val="center"/>
            </w:pPr>
            <w:r w:rsidRPr="008E3A0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4038A9" w:rsidRPr="00F50E21" w:rsidRDefault="004038A9" w:rsidP="004038A9">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4038A9" w:rsidRPr="008E3A08" w:rsidRDefault="004038A9" w:rsidP="004038A9">
            <w:pPr>
              <w:pStyle w:val="af4"/>
              <w:tabs>
                <w:tab w:val="left" w:pos="567"/>
                <w:tab w:val="left" w:pos="1985"/>
              </w:tabs>
              <w:spacing w:before="0" w:after="0"/>
              <w:ind w:left="0" w:right="34"/>
              <w:jc w:val="center"/>
            </w:pPr>
            <w:r w:rsidRPr="008E3A08">
              <w:t xml:space="preserve">Заказчик </w:t>
            </w:r>
            <w:r w:rsidRPr="008E3A0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4038A9" w:rsidRPr="008E3A08" w:rsidRDefault="004038A9" w:rsidP="004038A9">
            <w:pPr>
              <w:pStyle w:val="af4"/>
              <w:tabs>
                <w:tab w:val="left" w:pos="567"/>
                <w:tab w:val="left" w:pos="1985"/>
              </w:tabs>
              <w:spacing w:before="0" w:after="0"/>
              <w:ind w:left="0" w:right="34"/>
              <w:jc w:val="center"/>
            </w:pPr>
            <w:r w:rsidRPr="008E3A08">
              <w:t xml:space="preserve">Описание договора </w:t>
            </w:r>
            <w:r w:rsidRPr="008E3A0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4038A9" w:rsidRPr="008E3A08" w:rsidRDefault="004038A9" w:rsidP="004038A9">
            <w:pPr>
              <w:pStyle w:val="af4"/>
              <w:tabs>
                <w:tab w:val="left" w:pos="567"/>
                <w:tab w:val="left" w:pos="1985"/>
              </w:tabs>
              <w:spacing w:before="0" w:after="0"/>
              <w:ind w:left="0" w:right="34"/>
              <w:jc w:val="center"/>
            </w:pPr>
            <w:r w:rsidRPr="008E3A0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4038A9" w:rsidRPr="008E3A08" w:rsidRDefault="004038A9" w:rsidP="004038A9">
            <w:pPr>
              <w:pStyle w:val="af4"/>
              <w:tabs>
                <w:tab w:val="left" w:pos="567"/>
                <w:tab w:val="left" w:pos="1985"/>
              </w:tabs>
              <w:spacing w:before="0" w:after="0"/>
              <w:ind w:left="0" w:right="34"/>
              <w:jc w:val="center"/>
            </w:pPr>
            <w:r w:rsidRPr="008E3A08">
              <w:t>Сведения о рекламациях по перечисленным договорам</w:t>
            </w:r>
          </w:p>
        </w:tc>
      </w:tr>
      <w:tr w:rsidR="00313A8F" w:rsidRPr="008E3A08" w:rsidTr="007600B9">
        <w:trPr>
          <w:cantSplit/>
          <w:tblHeader/>
        </w:trPr>
        <w:tc>
          <w:tcPr>
            <w:tcW w:w="720" w:type="dxa"/>
            <w:tcBorders>
              <w:top w:val="single" w:sz="4" w:space="0" w:color="auto"/>
              <w:left w:val="single" w:sz="4" w:space="0" w:color="auto"/>
              <w:bottom w:val="single" w:sz="4" w:space="0" w:color="auto"/>
              <w:right w:val="single" w:sz="4" w:space="0" w:color="auto"/>
            </w:tcBorders>
            <w:vAlign w:val="center"/>
          </w:tcPr>
          <w:p w:rsidR="00313A8F" w:rsidRPr="008E3A08" w:rsidRDefault="00313A8F" w:rsidP="004038A9">
            <w:pPr>
              <w:tabs>
                <w:tab w:val="left" w:pos="567"/>
                <w:tab w:val="left" w:pos="1985"/>
              </w:tabs>
              <w:ind w:right="34" w:firstLine="0"/>
              <w:jc w:val="center"/>
            </w:pPr>
          </w:p>
        </w:tc>
        <w:tc>
          <w:tcPr>
            <w:tcW w:w="2520" w:type="dxa"/>
            <w:tcBorders>
              <w:top w:val="single" w:sz="4" w:space="0" w:color="auto"/>
              <w:left w:val="single" w:sz="4" w:space="0" w:color="auto"/>
              <w:bottom w:val="single" w:sz="4" w:space="0" w:color="auto"/>
              <w:right w:val="single" w:sz="4" w:space="0" w:color="auto"/>
            </w:tcBorders>
            <w:vAlign w:val="center"/>
          </w:tcPr>
          <w:p w:rsidR="00313A8F" w:rsidRPr="00F50E21" w:rsidRDefault="00313A8F" w:rsidP="004038A9">
            <w:pPr>
              <w:pStyle w:val="af4"/>
              <w:tabs>
                <w:tab w:val="left" w:pos="567"/>
                <w:tab w:val="left" w:pos="1985"/>
              </w:tabs>
              <w:spacing w:before="0" w:after="0"/>
              <w:ind w:left="0" w:right="34"/>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313A8F" w:rsidRPr="008E3A08" w:rsidRDefault="00313A8F" w:rsidP="004038A9">
            <w:pPr>
              <w:pStyle w:val="af4"/>
              <w:tabs>
                <w:tab w:val="left" w:pos="567"/>
                <w:tab w:val="left" w:pos="1985"/>
              </w:tabs>
              <w:spacing w:before="0" w:after="0"/>
              <w:ind w:left="0" w:right="34"/>
              <w:jc w:val="center"/>
            </w:pPr>
          </w:p>
        </w:tc>
        <w:tc>
          <w:tcPr>
            <w:tcW w:w="1980" w:type="dxa"/>
            <w:tcBorders>
              <w:top w:val="single" w:sz="4" w:space="0" w:color="auto"/>
              <w:left w:val="single" w:sz="4" w:space="0" w:color="auto"/>
              <w:bottom w:val="single" w:sz="4" w:space="0" w:color="auto"/>
              <w:right w:val="single" w:sz="4" w:space="0" w:color="auto"/>
            </w:tcBorders>
            <w:vAlign w:val="center"/>
          </w:tcPr>
          <w:p w:rsidR="00313A8F" w:rsidRPr="008E3A08" w:rsidRDefault="00313A8F" w:rsidP="004038A9">
            <w:pPr>
              <w:pStyle w:val="af4"/>
              <w:tabs>
                <w:tab w:val="left" w:pos="567"/>
                <w:tab w:val="left" w:pos="1985"/>
              </w:tabs>
              <w:spacing w:before="0" w:after="0"/>
              <w:ind w:left="0" w:right="34"/>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313A8F" w:rsidRPr="008E3A08" w:rsidRDefault="00313A8F" w:rsidP="004038A9">
            <w:pPr>
              <w:pStyle w:val="af4"/>
              <w:tabs>
                <w:tab w:val="left" w:pos="567"/>
                <w:tab w:val="left" w:pos="1985"/>
              </w:tabs>
              <w:spacing w:before="0" w:after="0"/>
              <w:ind w:left="0" w:right="34"/>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313A8F" w:rsidRPr="008E3A08" w:rsidRDefault="00313A8F" w:rsidP="004038A9">
            <w:pPr>
              <w:pStyle w:val="af4"/>
              <w:tabs>
                <w:tab w:val="left" w:pos="567"/>
                <w:tab w:val="left" w:pos="1985"/>
              </w:tabs>
              <w:spacing w:before="0" w:after="0"/>
              <w:ind w:left="0" w:right="34"/>
              <w:jc w:val="cente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3"/>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3"/>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3"/>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D779C1" w:rsidRPr="008E3A08" w:rsidRDefault="00D779C1" w:rsidP="007600B9">
            <w:pPr>
              <w:pStyle w:val="af7"/>
              <w:tabs>
                <w:tab w:val="left" w:pos="567"/>
                <w:tab w:val="left" w:pos="1985"/>
              </w:tabs>
              <w:spacing w:before="0" w:after="0"/>
              <w:ind w:left="0" w:right="34"/>
              <w:jc w:val="center"/>
              <w:rPr>
                <w:sz w:val="22"/>
              </w:rPr>
            </w:pPr>
            <w:r w:rsidRPr="008E3A08">
              <w:rPr>
                <w:sz w:val="22"/>
              </w:rPr>
              <w:t>…</w:t>
            </w: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D779C1" w:rsidRPr="008E3A08" w:rsidRDefault="00D779C1" w:rsidP="003C6E87">
            <w:pPr>
              <w:pStyle w:val="af7"/>
              <w:tabs>
                <w:tab w:val="left" w:pos="567"/>
                <w:tab w:val="left" w:pos="1985"/>
              </w:tabs>
              <w:spacing w:before="0" w:after="0"/>
              <w:ind w:left="0" w:right="34"/>
              <w:jc w:val="center"/>
              <w:rPr>
                <w:b/>
                <w:sz w:val="22"/>
              </w:rPr>
            </w:pPr>
            <w:r w:rsidRPr="008E3A08">
              <w:rPr>
                <w:b/>
                <w:sz w:val="22"/>
              </w:rPr>
              <w:t>ИТОГО за полный год [</w:t>
            </w:r>
            <w:r w:rsidRPr="008E3A08">
              <w:rPr>
                <w:rStyle w:val="aff2"/>
                <w:bCs w:val="0"/>
                <w:sz w:val="22"/>
              </w:rPr>
              <w:t>указать год, например, «</w:t>
            </w:r>
            <w:r w:rsidR="00B75858" w:rsidRPr="008E3A08">
              <w:rPr>
                <w:rStyle w:val="aff2"/>
                <w:bCs w:val="0"/>
                <w:sz w:val="22"/>
              </w:rPr>
              <w:t>202</w:t>
            </w:r>
            <w:r w:rsidR="00B75858">
              <w:rPr>
                <w:rStyle w:val="aff2"/>
                <w:bCs w:val="0"/>
                <w:sz w:val="22"/>
              </w:rPr>
              <w:t>3</w:t>
            </w:r>
            <w:r w:rsidRPr="008E3A08">
              <w:rPr>
                <w:rStyle w:val="aff2"/>
                <w:bCs w:val="0"/>
                <w:sz w:val="22"/>
              </w:rPr>
              <w:t>»</w:t>
            </w:r>
            <w:r w:rsidRPr="008E3A08">
              <w:rPr>
                <w:b/>
                <w:sz w:val="22"/>
              </w:rPr>
              <w:t>]</w:t>
            </w: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D779C1" w:rsidRPr="008E3A08" w:rsidRDefault="00D779C1" w:rsidP="007600B9">
            <w:pPr>
              <w:pStyle w:val="af7"/>
              <w:tabs>
                <w:tab w:val="left" w:pos="567"/>
                <w:tab w:val="left" w:pos="1985"/>
              </w:tabs>
              <w:spacing w:before="0" w:after="0"/>
              <w:ind w:left="0" w:right="34"/>
              <w:jc w:val="center"/>
              <w:rPr>
                <w:b/>
                <w:sz w:val="22"/>
              </w:rPr>
            </w:pPr>
            <w:r w:rsidRPr="008E3A08">
              <w:rPr>
                <w:b/>
                <w:sz w:val="22"/>
              </w:rPr>
              <w:t>х</w:t>
            </w: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4"/>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4"/>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4"/>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D779C1" w:rsidRPr="008E3A08" w:rsidRDefault="00D779C1" w:rsidP="007600B9">
            <w:pPr>
              <w:pStyle w:val="af7"/>
              <w:tabs>
                <w:tab w:val="left" w:pos="567"/>
                <w:tab w:val="left" w:pos="1985"/>
              </w:tabs>
              <w:spacing w:before="0" w:after="0"/>
              <w:ind w:left="0" w:right="34"/>
              <w:jc w:val="center"/>
              <w:rPr>
                <w:sz w:val="22"/>
              </w:rPr>
            </w:pPr>
            <w:r w:rsidRPr="008E3A08">
              <w:rPr>
                <w:sz w:val="22"/>
              </w:rPr>
              <w:t>…</w:t>
            </w: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r>
      <w:tr w:rsidR="00D779C1" w:rsidRPr="008E3A08" w:rsidTr="007600B9">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D779C1" w:rsidRPr="008E3A08" w:rsidRDefault="00D779C1" w:rsidP="003C6E87">
            <w:pPr>
              <w:pStyle w:val="af7"/>
              <w:tabs>
                <w:tab w:val="left" w:pos="567"/>
                <w:tab w:val="left" w:pos="1985"/>
              </w:tabs>
              <w:spacing w:before="0" w:after="0"/>
              <w:ind w:left="0" w:right="34"/>
              <w:jc w:val="center"/>
              <w:rPr>
                <w:b/>
                <w:sz w:val="22"/>
              </w:rPr>
            </w:pPr>
            <w:r w:rsidRPr="008E3A08">
              <w:rPr>
                <w:b/>
                <w:sz w:val="22"/>
              </w:rPr>
              <w:t>ИТОГО за полный год [</w:t>
            </w:r>
            <w:r w:rsidRPr="008E3A08">
              <w:rPr>
                <w:rStyle w:val="aff2"/>
                <w:bCs w:val="0"/>
                <w:sz w:val="22"/>
              </w:rPr>
              <w:t>указать год, например, «</w:t>
            </w:r>
            <w:r w:rsidR="00B75858" w:rsidRPr="008E3A08">
              <w:rPr>
                <w:rStyle w:val="aff2"/>
                <w:bCs w:val="0"/>
                <w:sz w:val="22"/>
              </w:rPr>
              <w:t>202</w:t>
            </w:r>
            <w:r w:rsidR="00B75858">
              <w:rPr>
                <w:rStyle w:val="aff2"/>
                <w:bCs w:val="0"/>
                <w:sz w:val="22"/>
              </w:rPr>
              <w:t>4</w:t>
            </w:r>
            <w:r w:rsidRPr="008E3A08">
              <w:rPr>
                <w:rStyle w:val="aff2"/>
                <w:bCs w:val="0"/>
                <w:sz w:val="22"/>
              </w:rPr>
              <w:t>»</w:t>
            </w:r>
            <w:r w:rsidRPr="008E3A08">
              <w:rPr>
                <w:b/>
                <w:sz w:val="22"/>
              </w:rPr>
              <w:t>]</w:t>
            </w: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D779C1" w:rsidRPr="008E3A08" w:rsidRDefault="00D779C1" w:rsidP="007600B9">
            <w:pPr>
              <w:pStyle w:val="af7"/>
              <w:tabs>
                <w:tab w:val="left" w:pos="567"/>
                <w:tab w:val="left" w:pos="1985"/>
              </w:tabs>
              <w:spacing w:before="0" w:after="0"/>
              <w:ind w:left="0" w:right="34"/>
              <w:jc w:val="center"/>
              <w:rPr>
                <w:b/>
                <w:sz w:val="22"/>
              </w:rPr>
            </w:pPr>
            <w:r w:rsidRPr="008E3A08">
              <w:rPr>
                <w:b/>
                <w:sz w:val="22"/>
              </w:rPr>
              <w:t>х</w:t>
            </w: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5"/>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jc w:val="center"/>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5"/>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jc w:val="center"/>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tcPr>
          <w:p w:rsidR="00D779C1" w:rsidRPr="008E3A08" w:rsidRDefault="00D779C1" w:rsidP="007600B9">
            <w:pPr>
              <w:widowControl/>
              <w:numPr>
                <w:ilvl w:val="0"/>
                <w:numId w:val="45"/>
              </w:numPr>
              <w:tabs>
                <w:tab w:val="left" w:pos="567"/>
                <w:tab w:val="left" w:pos="1985"/>
              </w:tabs>
              <w:ind w:left="0" w:right="34" w:firstLine="0"/>
              <w:jc w:val="center"/>
            </w:pP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jc w:val="center"/>
              <w:rPr>
                <w:sz w:val="22"/>
              </w:rPr>
            </w:pPr>
          </w:p>
        </w:tc>
      </w:tr>
      <w:tr w:rsidR="00D779C1" w:rsidRPr="008E3A08" w:rsidTr="007600B9">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D779C1" w:rsidRPr="008E3A08" w:rsidRDefault="00D779C1" w:rsidP="007600B9">
            <w:pPr>
              <w:pStyle w:val="af7"/>
              <w:tabs>
                <w:tab w:val="left" w:pos="567"/>
                <w:tab w:val="left" w:pos="1985"/>
              </w:tabs>
              <w:spacing w:before="0" w:after="0"/>
              <w:ind w:left="0" w:right="34"/>
              <w:jc w:val="center"/>
              <w:rPr>
                <w:sz w:val="22"/>
              </w:rPr>
            </w:pPr>
            <w:r w:rsidRPr="008E3A08">
              <w:rPr>
                <w:sz w:val="22"/>
              </w:rPr>
              <w:t>…</w:t>
            </w:r>
          </w:p>
        </w:tc>
        <w:tc>
          <w:tcPr>
            <w:tcW w:w="252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jc w:val="center"/>
              <w:rPr>
                <w:sz w:val="22"/>
              </w:rPr>
            </w:pPr>
          </w:p>
        </w:tc>
      </w:tr>
      <w:tr w:rsidR="00D779C1" w:rsidRPr="008E3A08" w:rsidTr="007600B9">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D779C1" w:rsidRPr="008E3A08" w:rsidRDefault="00D779C1" w:rsidP="00B75858">
            <w:pPr>
              <w:pStyle w:val="af7"/>
              <w:tabs>
                <w:tab w:val="left" w:pos="567"/>
                <w:tab w:val="left" w:pos="1985"/>
              </w:tabs>
              <w:spacing w:before="0" w:after="0"/>
              <w:ind w:left="0" w:right="34"/>
              <w:jc w:val="center"/>
              <w:rPr>
                <w:b/>
                <w:sz w:val="22"/>
              </w:rPr>
            </w:pPr>
            <w:r w:rsidRPr="008E3A08">
              <w:rPr>
                <w:b/>
                <w:sz w:val="22"/>
              </w:rPr>
              <w:t>ИТОГО за [</w:t>
            </w:r>
            <w:r w:rsidRPr="008E3A08">
              <w:rPr>
                <w:rStyle w:val="aff2"/>
                <w:bCs w:val="0"/>
                <w:sz w:val="22"/>
              </w:rPr>
              <w:t>указать, в зависимости от обстоятельств, например, «I квартал 202</w:t>
            </w:r>
            <w:r w:rsidR="00B75858">
              <w:rPr>
                <w:rStyle w:val="aff2"/>
                <w:bCs w:val="0"/>
                <w:sz w:val="22"/>
              </w:rPr>
              <w:t>6</w:t>
            </w:r>
            <w:r w:rsidRPr="008E3A08">
              <w:rPr>
                <w:rStyle w:val="aff2"/>
                <w:bCs w:val="0"/>
                <w:sz w:val="22"/>
              </w:rPr>
              <w:t xml:space="preserve"> года», «</w:t>
            </w:r>
            <w:r w:rsidR="003C6E87" w:rsidRPr="003C6E87">
              <w:rPr>
                <w:rStyle w:val="aff2"/>
                <w:bCs w:val="0"/>
                <w:sz w:val="22"/>
              </w:rPr>
              <w:t xml:space="preserve">полный год </w:t>
            </w:r>
            <w:r w:rsidR="00B75858" w:rsidRPr="008E3A08">
              <w:rPr>
                <w:rStyle w:val="aff2"/>
                <w:bCs w:val="0"/>
                <w:sz w:val="22"/>
              </w:rPr>
              <w:t>202</w:t>
            </w:r>
            <w:r w:rsidR="00B75858">
              <w:rPr>
                <w:rStyle w:val="aff2"/>
                <w:bCs w:val="0"/>
                <w:sz w:val="22"/>
              </w:rPr>
              <w:t>5</w:t>
            </w:r>
            <w:r w:rsidR="00B75858" w:rsidRPr="008E3A08">
              <w:rPr>
                <w:rStyle w:val="aff2"/>
                <w:bCs w:val="0"/>
                <w:sz w:val="22"/>
              </w:rPr>
              <w:t xml:space="preserve"> </w:t>
            </w:r>
            <w:r w:rsidRPr="008E3A08">
              <w:rPr>
                <w:rStyle w:val="aff2"/>
                <w:bCs w:val="0"/>
                <w:sz w:val="22"/>
              </w:rPr>
              <w:t>год» и т.д.</w:t>
            </w:r>
            <w:r w:rsidRPr="008E3A08">
              <w:rPr>
                <w:b/>
                <w:sz w:val="22"/>
              </w:rPr>
              <w:t>]</w:t>
            </w:r>
          </w:p>
        </w:tc>
        <w:tc>
          <w:tcPr>
            <w:tcW w:w="1260" w:type="dxa"/>
            <w:tcBorders>
              <w:top w:val="single" w:sz="4" w:space="0" w:color="auto"/>
              <w:left w:val="single" w:sz="4" w:space="0" w:color="auto"/>
              <w:bottom w:val="single" w:sz="4" w:space="0" w:color="auto"/>
              <w:right w:val="single" w:sz="4" w:space="0" w:color="auto"/>
            </w:tcBorders>
          </w:tcPr>
          <w:p w:rsidR="00D779C1" w:rsidRPr="008E3A08" w:rsidRDefault="00D779C1" w:rsidP="007600B9">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D779C1" w:rsidRPr="008E3A08" w:rsidRDefault="00D779C1" w:rsidP="007600B9">
            <w:pPr>
              <w:pStyle w:val="af7"/>
              <w:tabs>
                <w:tab w:val="left" w:pos="567"/>
                <w:tab w:val="left" w:pos="1985"/>
              </w:tabs>
              <w:spacing w:before="0" w:after="0"/>
              <w:ind w:left="0" w:right="34"/>
              <w:jc w:val="center"/>
              <w:rPr>
                <w:b/>
                <w:sz w:val="22"/>
              </w:rPr>
            </w:pPr>
            <w:r w:rsidRPr="008E3A08">
              <w:rPr>
                <w:b/>
                <w:sz w:val="22"/>
              </w:rPr>
              <w:t>х</w:t>
            </w:r>
          </w:p>
        </w:tc>
      </w:tr>
    </w:tbl>
    <w:p w:rsidR="00D779C1" w:rsidRPr="008E3A08" w:rsidRDefault="00D779C1" w:rsidP="00D779C1">
      <w:pPr>
        <w:tabs>
          <w:tab w:val="left" w:pos="567"/>
          <w:tab w:val="left" w:pos="1985"/>
        </w:tabs>
        <w:ind w:right="34" w:firstLine="0"/>
        <w:rPr>
          <w:szCs w:val="24"/>
        </w:rPr>
      </w:pPr>
    </w:p>
    <w:p w:rsidR="00D779C1" w:rsidRPr="008E3A08" w:rsidRDefault="00D779C1" w:rsidP="00D779C1">
      <w:pPr>
        <w:tabs>
          <w:tab w:val="left" w:pos="567"/>
          <w:tab w:val="left" w:pos="1985"/>
        </w:tabs>
        <w:ind w:right="5669" w:firstLine="0"/>
        <w:rPr>
          <w:szCs w:val="24"/>
        </w:rPr>
      </w:pPr>
      <w:r w:rsidRPr="008E3A08">
        <w:rPr>
          <w:szCs w:val="24"/>
        </w:rPr>
        <w:t>____________________________________</w:t>
      </w:r>
    </w:p>
    <w:p w:rsidR="00D779C1" w:rsidRPr="008E3A08" w:rsidRDefault="00D779C1" w:rsidP="00D779C1">
      <w:pPr>
        <w:tabs>
          <w:tab w:val="left" w:pos="567"/>
          <w:tab w:val="left" w:pos="1985"/>
        </w:tabs>
        <w:ind w:right="5669" w:firstLine="0"/>
        <w:jc w:val="center"/>
        <w:rPr>
          <w:szCs w:val="24"/>
          <w:vertAlign w:val="superscript"/>
        </w:rPr>
      </w:pPr>
      <w:r w:rsidRPr="008E3A08">
        <w:rPr>
          <w:szCs w:val="24"/>
          <w:vertAlign w:val="superscript"/>
        </w:rPr>
        <w:t>(подпись, М.П.)</w:t>
      </w:r>
    </w:p>
    <w:p w:rsidR="00D779C1" w:rsidRPr="008E3A08" w:rsidRDefault="00D779C1" w:rsidP="00D779C1">
      <w:pPr>
        <w:tabs>
          <w:tab w:val="left" w:pos="567"/>
          <w:tab w:val="left" w:pos="1985"/>
        </w:tabs>
        <w:ind w:right="5669" w:firstLine="0"/>
        <w:rPr>
          <w:szCs w:val="24"/>
        </w:rPr>
      </w:pPr>
      <w:r w:rsidRPr="008E3A08">
        <w:rPr>
          <w:szCs w:val="24"/>
        </w:rPr>
        <w:t>____________________________________</w:t>
      </w:r>
    </w:p>
    <w:p w:rsidR="00D779C1" w:rsidRPr="008E3A08" w:rsidRDefault="00D779C1" w:rsidP="00D779C1">
      <w:pPr>
        <w:tabs>
          <w:tab w:val="left" w:pos="567"/>
          <w:tab w:val="left" w:pos="1985"/>
        </w:tabs>
        <w:ind w:right="5669" w:firstLine="0"/>
        <w:jc w:val="center"/>
        <w:rPr>
          <w:szCs w:val="24"/>
          <w:vertAlign w:val="superscript"/>
        </w:rPr>
      </w:pPr>
      <w:r w:rsidRPr="008E3A08">
        <w:rPr>
          <w:szCs w:val="24"/>
          <w:vertAlign w:val="superscript"/>
        </w:rPr>
        <w:t>(фамилия, имя, отчество подписавшего, должность)</w:t>
      </w:r>
    </w:p>
    <w:p w:rsidR="00D779C1" w:rsidRPr="008E3A08" w:rsidRDefault="00D779C1" w:rsidP="00D779C1">
      <w:pPr>
        <w:pBdr>
          <w:bottom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конец формы</w:t>
      </w:r>
    </w:p>
    <w:p w:rsidR="00D779C1" w:rsidRPr="008E3A08" w:rsidRDefault="00D779C1" w:rsidP="00D779C1">
      <w:pPr>
        <w:tabs>
          <w:tab w:val="left" w:pos="567"/>
          <w:tab w:val="left" w:pos="1985"/>
        </w:tabs>
        <w:ind w:right="34" w:firstLine="0"/>
        <w:jc w:val="left"/>
        <w:rPr>
          <w:b/>
          <w:szCs w:val="24"/>
        </w:rPr>
      </w:pPr>
      <w:bookmarkStart w:id="850" w:name="_Toc98253944"/>
      <w:bookmarkStart w:id="851" w:name="_Toc157248196"/>
      <w:bookmarkStart w:id="852" w:name="_Toc157496565"/>
      <w:bookmarkStart w:id="853" w:name="_Toc158206104"/>
      <w:bookmarkStart w:id="854" w:name="_Toc164057789"/>
      <w:bookmarkStart w:id="855" w:name="_Toc164137139"/>
      <w:bookmarkStart w:id="856" w:name="_Toc164161299"/>
      <w:bookmarkStart w:id="857" w:name="_Toc165173870"/>
      <w:r w:rsidRPr="008E3A08">
        <w:rPr>
          <w:szCs w:val="24"/>
        </w:rPr>
        <w:br w:type="page"/>
      </w:r>
    </w:p>
    <w:p w:rsidR="00D779C1" w:rsidRPr="008E3A08" w:rsidRDefault="00D779C1" w:rsidP="00D779C1">
      <w:pPr>
        <w:pStyle w:val="3"/>
        <w:numPr>
          <w:ilvl w:val="2"/>
          <w:numId w:val="28"/>
        </w:numPr>
        <w:tabs>
          <w:tab w:val="left" w:pos="567"/>
          <w:tab w:val="left" w:pos="1985"/>
        </w:tabs>
        <w:ind w:left="0" w:right="34" w:firstLine="0"/>
        <w:rPr>
          <w:sz w:val="24"/>
          <w:szCs w:val="24"/>
        </w:rPr>
      </w:pPr>
      <w:bookmarkStart w:id="858" w:name="_Toc439170694"/>
      <w:bookmarkStart w:id="859" w:name="_Toc439172796"/>
      <w:bookmarkStart w:id="860" w:name="_Toc439173240"/>
      <w:bookmarkStart w:id="861" w:name="_Toc439238236"/>
      <w:bookmarkStart w:id="862" w:name="_Toc439252783"/>
      <w:bookmarkStart w:id="863" w:name="_Toc439323757"/>
      <w:bookmarkStart w:id="864" w:name="_Toc440361394"/>
      <w:bookmarkStart w:id="865" w:name="_Toc440376276"/>
      <w:bookmarkStart w:id="866" w:name="_Toc440382534"/>
      <w:bookmarkStart w:id="867" w:name="_Toc440447204"/>
      <w:bookmarkStart w:id="868" w:name="_Toc440632365"/>
      <w:bookmarkStart w:id="869" w:name="_Toc440875137"/>
      <w:bookmarkStart w:id="870" w:name="_Toc441131124"/>
      <w:bookmarkStart w:id="871" w:name="_Toc441572129"/>
      <w:bookmarkStart w:id="872" w:name="_Toc441575221"/>
      <w:bookmarkStart w:id="873" w:name="_Toc442195890"/>
      <w:bookmarkStart w:id="874" w:name="_Toc442251932"/>
      <w:bookmarkStart w:id="875" w:name="_Toc442258881"/>
      <w:bookmarkStart w:id="876" w:name="_Toc442259121"/>
      <w:bookmarkStart w:id="877" w:name="_Toc442265432"/>
      <w:bookmarkStart w:id="878" w:name="_Toc447292638"/>
      <w:bookmarkStart w:id="879" w:name="_Toc461809084"/>
      <w:bookmarkStart w:id="880" w:name="_Toc463514503"/>
      <w:bookmarkStart w:id="881" w:name="_Toc466908623"/>
      <w:bookmarkStart w:id="882" w:name="_Toc468196562"/>
      <w:bookmarkStart w:id="883" w:name="_Toc468446643"/>
      <w:bookmarkStart w:id="884" w:name="_Toc468446837"/>
      <w:bookmarkStart w:id="885" w:name="_Toc469479693"/>
      <w:bookmarkStart w:id="886" w:name="_Toc471986643"/>
      <w:bookmarkStart w:id="887" w:name="_Toc498509277"/>
      <w:bookmarkStart w:id="888" w:name="_Toc524939633"/>
      <w:bookmarkStart w:id="889" w:name="_Toc535853822"/>
      <w:bookmarkStart w:id="890" w:name="_Toc536020453"/>
      <w:bookmarkStart w:id="891" w:name="_Toc229057838"/>
      <w:r w:rsidRPr="008E3A08">
        <w:rPr>
          <w:sz w:val="24"/>
          <w:szCs w:val="24"/>
        </w:rPr>
        <w:lastRenderedPageBreak/>
        <w:t>Инструкции по заполнению</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D779C1" w:rsidRPr="00002791" w:rsidRDefault="00D779C1" w:rsidP="00D779C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 xml:space="preserve">Участник </w:t>
      </w:r>
      <w:r w:rsidRPr="00002791">
        <w:rPr>
          <w:sz w:val="24"/>
          <w:szCs w:val="24"/>
        </w:rPr>
        <w:t>приводит номер и дату письма о подаче оферты, приложением к которому является данная справка</w:t>
      </w:r>
      <w:r w:rsidRPr="00002791">
        <w:rPr>
          <w:sz w:val="24"/>
          <w:szCs w:val="24"/>
          <w:lang w:val="ru-RU"/>
        </w:rPr>
        <w:t xml:space="preserve"> (форма </w:t>
      </w:r>
      <w:r w:rsidRPr="00002791">
        <w:rPr>
          <w:sz w:val="24"/>
          <w:szCs w:val="24"/>
          <w:lang w:val="ru-RU"/>
        </w:rPr>
        <w:fldChar w:fldCharType="begin"/>
      </w:r>
      <w:r w:rsidRPr="00002791">
        <w:rPr>
          <w:sz w:val="24"/>
          <w:szCs w:val="24"/>
          <w:lang w:val="ru-RU"/>
        </w:rPr>
        <w:instrText xml:space="preserve"> REF _Ref55336310 \r \h  \* MERGEFORMAT </w:instrText>
      </w:r>
      <w:r w:rsidRPr="00002791">
        <w:rPr>
          <w:sz w:val="24"/>
          <w:szCs w:val="24"/>
          <w:lang w:val="ru-RU"/>
        </w:rPr>
      </w:r>
      <w:r w:rsidRPr="00002791">
        <w:rPr>
          <w:sz w:val="24"/>
          <w:szCs w:val="24"/>
          <w:lang w:val="ru-RU"/>
        </w:rPr>
        <w:fldChar w:fldCharType="separate"/>
      </w:r>
      <w:r w:rsidR="00002791" w:rsidRPr="00002791">
        <w:rPr>
          <w:sz w:val="24"/>
          <w:szCs w:val="24"/>
          <w:lang w:val="ru-RU"/>
        </w:rPr>
        <w:t>1.14</w:t>
      </w:r>
      <w:r w:rsidRPr="00002791">
        <w:rPr>
          <w:sz w:val="24"/>
          <w:szCs w:val="24"/>
          <w:lang w:val="ru-RU"/>
        </w:rPr>
        <w:fldChar w:fldCharType="end"/>
      </w:r>
      <w:r w:rsidRPr="00002791">
        <w:rPr>
          <w:sz w:val="24"/>
          <w:szCs w:val="24"/>
          <w:lang w:val="ru-RU"/>
        </w:rPr>
        <w:t xml:space="preserve"> текущей части)</w:t>
      </w:r>
      <w:r w:rsidRPr="00002791">
        <w:rPr>
          <w:sz w:val="24"/>
          <w:szCs w:val="24"/>
        </w:rPr>
        <w:t>.</w:t>
      </w:r>
    </w:p>
    <w:p w:rsidR="00D779C1" w:rsidRPr="00002791" w:rsidRDefault="00D779C1" w:rsidP="00D779C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Участник указывает свое фирменное наименование (в т.ч. организационно-правовую форму) и свой адрес.</w:t>
      </w:r>
    </w:p>
    <w:p w:rsidR="00D779C1" w:rsidRPr="00002791" w:rsidRDefault="00D779C1" w:rsidP="00D779C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В этой форме Участник указывает перечень и годовые объемы выполнения аналогичных договоров</w:t>
      </w:r>
      <w:r w:rsidRPr="00002791">
        <w:rPr>
          <w:sz w:val="24"/>
          <w:szCs w:val="24"/>
          <w:lang w:val="ru-RU"/>
        </w:rPr>
        <w:t xml:space="preserve"> </w:t>
      </w:r>
      <w:r w:rsidRPr="00002791">
        <w:rPr>
          <w:sz w:val="24"/>
          <w:szCs w:val="24"/>
        </w:rPr>
        <w:t>за последние три года до даты публикации извещения о закупке.</w:t>
      </w:r>
    </w:p>
    <w:p w:rsidR="00D779C1" w:rsidRPr="003B5265" w:rsidRDefault="00894ABB" w:rsidP="00D779C1">
      <w:pPr>
        <w:pStyle w:val="aff0"/>
        <w:numPr>
          <w:ilvl w:val="3"/>
          <w:numId w:val="28"/>
        </w:numPr>
        <w:tabs>
          <w:tab w:val="left" w:pos="567"/>
          <w:tab w:val="left" w:pos="1985"/>
        </w:tabs>
        <w:spacing w:before="100" w:beforeAutospacing="1" w:line="240" w:lineRule="auto"/>
        <w:ind w:left="0" w:right="34" w:firstLine="1134"/>
        <w:rPr>
          <w:sz w:val="24"/>
          <w:szCs w:val="24"/>
        </w:rPr>
      </w:pPr>
      <w:r w:rsidRPr="00002791">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w:t>
      </w:r>
      <w:r w:rsidRPr="003B5265">
        <w:rPr>
          <w:sz w:val="24"/>
          <w:szCs w:val="24"/>
        </w:rPr>
        <w:t xml:space="preserve"> и договоры привлекаемых соисполнителей в общем количестве, не превышающем десять договоров).</w:t>
      </w:r>
    </w:p>
    <w:p w:rsidR="00597B02" w:rsidRDefault="00D779C1" w:rsidP="00D779C1">
      <w:pPr>
        <w:pStyle w:val="aff0"/>
        <w:numPr>
          <w:ilvl w:val="3"/>
          <w:numId w:val="28"/>
        </w:numPr>
        <w:tabs>
          <w:tab w:val="left" w:pos="567"/>
          <w:tab w:val="left" w:pos="1985"/>
        </w:tabs>
        <w:spacing w:before="100" w:beforeAutospacing="1" w:line="240" w:lineRule="auto"/>
        <w:ind w:left="0" w:right="34" w:firstLine="1134"/>
        <w:rPr>
          <w:sz w:val="24"/>
          <w:szCs w:val="24"/>
        </w:rPr>
      </w:pPr>
      <w:r w:rsidRPr="003B5265">
        <w:rPr>
          <w:sz w:val="24"/>
          <w:szCs w:val="24"/>
        </w:rPr>
        <w:t xml:space="preserve">Данные, указанные в справке, будут использоваться Организатором при оценке. </w:t>
      </w:r>
      <w:r w:rsidR="00597B02" w:rsidRPr="003B5265">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597B02" w:rsidRPr="003B5265">
        <w:rPr>
          <w:sz w:val="24"/>
          <w:szCs w:val="24"/>
          <w:lang w:val="ru-RU"/>
        </w:rPr>
        <w:t xml:space="preserve"> </w:t>
      </w:r>
      <w:r w:rsidRPr="003B5265">
        <w:rPr>
          <w:sz w:val="24"/>
          <w:szCs w:val="24"/>
        </w:rPr>
        <w:t xml:space="preserve">Указанные в справке данные о выполнении Договоров будут учтены </w:t>
      </w:r>
      <w:r w:rsidR="003B5265">
        <w:rPr>
          <w:sz w:val="24"/>
          <w:szCs w:val="24"/>
          <w:lang w:val="ru-RU"/>
        </w:rPr>
        <w:t xml:space="preserve">при </w:t>
      </w:r>
      <w:r w:rsidRPr="003B5265">
        <w:rPr>
          <w:sz w:val="24"/>
          <w:szCs w:val="24"/>
        </w:rPr>
        <w:t>оценке</w:t>
      </w:r>
      <w:r w:rsidR="00166436">
        <w:rPr>
          <w:sz w:val="24"/>
          <w:szCs w:val="24"/>
          <w:lang w:val="ru-RU"/>
        </w:rPr>
        <w:t>,</w:t>
      </w:r>
      <w:r w:rsidRPr="003B5265">
        <w:rPr>
          <w:sz w:val="24"/>
          <w:szCs w:val="24"/>
        </w:rPr>
        <w:t xml:space="preserve"> только если в составе заявки будут представлены копии документов, подтверждающих факт заключения и исполнения указанного в справке Договора (договоры (контракты) с приложением актов выполненн</w:t>
      </w:r>
      <w:bookmarkStart w:id="892" w:name="_GoBack"/>
      <w:bookmarkEnd w:id="892"/>
      <w:r w:rsidRPr="003B5265">
        <w:rPr>
          <w:sz w:val="24"/>
          <w:szCs w:val="24"/>
        </w:rPr>
        <w:t xml:space="preserve">ых работ (форм КС-2) / оказанных услуг / приема-передачи товара (товарных накладных)). В случае если предметом закупки является </w:t>
      </w:r>
      <w:r w:rsidRPr="003B5265">
        <w:rPr>
          <w:sz w:val="24"/>
          <w:szCs w:val="24"/>
          <w:lang w:val="ru-RU"/>
        </w:rPr>
        <w:t xml:space="preserve">только </w:t>
      </w:r>
      <w:r w:rsidRPr="003B5265">
        <w:rPr>
          <w:sz w:val="24"/>
          <w:szCs w:val="24"/>
        </w:rPr>
        <w:t xml:space="preserve">поставка продукции, также дополнительно предоставляются налоговые декларации по НДС (по формату, установленному Приказом ФНС России от </w:t>
      </w:r>
      <w:r w:rsidR="009B134A" w:rsidRPr="003B5265">
        <w:rPr>
          <w:sz w:val="24"/>
          <w:szCs w:val="24"/>
        </w:rPr>
        <w:t>05.11.2024 N</w:t>
      </w:r>
      <w:r w:rsidR="009B134A" w:rsidRPr="003B5265">
        <w:rPr>
          <w:sz w:val="24"/>
          <w:szCs w:val="24"/>
          <w:lang w:val="en-US"/>
        </w:rPr>
        <w:t> </w:t>
      </w:r>
      <w:r w:rsidR="009B134A" w:rsidRPr="003B5265">
        <w:rPr>
          <w:sz w:val="24"/>
          <w:szCs w:val="24"/>
        </w:rPr>
        <w:t>ЕД-7-3/989@</w:t>
      </w:r>
      <w:r w:rsidRPr="003B5265">
        <w:rPr>
          <w:sz w:val="24"/>
          <w:szCs w:val="24"/>
        </w:rPr>
        <w:t>)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Организатор</w:t>
      </w:r>
      <w:r w:rsidRPr="008E3A08">
        <w:rPr>
          <w:sz w:val="24"/>
          <w:szCs w:val="24"/>
        </w:rPr>
        <w:t xml:space="preserve">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D779C1" w:rsidRPr="008E3A08" w:rsidRDefault="00D779C1" w:rsidP="00D779C1">
      <w:pPr>
        <w:pStyle w:val="aff0"/>
        <w:numPr>
          <w:ilvl w:val="3"/>
          <w:numId w:val="28"/>
        </w:numPr>
        <w:tabs>
          <w:tab w:val="left" w:pos="567"/>
          <w:tab w:val="left" w:pos="1985"/>
        </w:tabs>
        <w:spacing w:before="100" w:beforeAutospacing="1" w:line="240" w:lineRule="auto"/>
        <w:ind w:left="0" w:right="34" w:firstLine="1134"/>
        <w:rPr>
          <w:sz w:val="24"/>
          <w:szCs w:val="24"/>
        </w:rPr>
      </w:pPr>
      <w:r w:rsidRPr="008E3A08">
        <w:rPr>
          <w:sz w:val="24"/>
          <w:szCs w:val="24"/>
        </w:rPr>
        <w:t>Участник имеет право указать в данной справке, что не имеет опыта выполнения аналогичных договоров.</w:t>
      </w:r>
    </w:p>
    <w:p w:rsidR="00D779C1" w:rsidRPr="008E3A08" w:rsidRDefault="00D779C1" w:rsidP="00D779C1">
      <w:pPr>
        <w:pStyle w:val="aff0"/>
        <w:tabs>
          <w:tab w:val="clear" w:pos="360"/>
        </w:tabs>
        <w:spacing w:before="100" w:beforeAutospacing="1" w:line="240" w:lineRule="auto"/>
        <w:ind w:left="0" w:firstLine="0"/>
        <w:rPr>
          <w:sz w:val="24"/>
          <w:szCs w:val="24"/>
        </w:rPr>
      </w:pPr>
    </w:p>
    <w:p w:rsidR="00D779C1" w:rsidRPr="008E3A08" w:rsidRDefault="00D779C1" w:rsidP="00D779C1">
      <w:pPr>
        <w:pStyle w:val="2"/>
        <w:keepNext/>
        <w:pageBreakBefore/>
        <w:numPr>
          <w:ilvl w:val="1"/>
          <w:numId w:val="28"/>
        </w:numPr>
        <w:tabs>
          <w:tab w:val="num" w:pos="5104"/>
        </w:tabs>
        <w:suppressAutoHyphens/>
        <w:spacing w:before="100" w:beforeAutospacing="1" w:after="100" w:afterAutospacing="1" w:line="240" w:lineRule="auto"/>
        <w:ind w:left="0" w:firstLine="0"/>
        <w:jc w:val="left"/>
        <w:rPr>
          <w:sz w:val="24"/>
          <w:szCs w:val="24"/>
        </w:rPr>
        <w:sectPr w:rsidR="00D779C1" w:rsidRPr="008E3A08" w:rsidSect="00A51519">
          <w:pgSz w:w="11906" w:h="16838" w:code="9"/>
          <w:pgMar w:top="680" w:right="567" w:bottom="539" w:left="1134" w:header="680" w:footer="278" w:gutter="0"/>
          <w:cols w:space="708"/>
          <w:titlePg/>
          <w:docGrid w:linePitch="360"/>
        </w:sectPr>
      </w:pPr>
    </w:p>
    <w:p w:rsidR="00414270" w:rsidRPr="008E3A08" w:rsidRDefault="00414270" w:rsidP="00414270">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893" w:name="_Toc229057839"/>
      <w:r w:rsidRPr="008E3A08">
        <w:rPr>
          <w:i/>
          <w:sz w:val="24"/>
          <w:szCs w:val="24"/>
          <w:shd w:val="clear" w:color="auto" w:fill="FFFF99"/>
          <w:lang w:eastAsia="ru-RU"/>
        </w:rPr>
        <w:lastRenderedPageBreak/>
        <w:t xml:space="preserve">ДОКУМЕНТЫ </w:t>
      </w:r>
      <w:r w:rsidRPr="008E3A08">
        <w:rPr>
          <w:i/>
          <w:sz w:val="24"/>
          <w:szCs w:val="24"/>
          <w:shd w:val="clear" w:color="auto" w:fill="FFFF99"/>
          <w:lang w:val="ru-RU" w:eastAsia="ru-RU"/>
        </w:rPr>
        <w:t xml:space="preserve">ЦЕНОВОЙ ЧАСТИ </w:t>
      </w:r>
      <w:r w:rsidRPr="008E3A08">
        <w:rPr>
          <w:i/>
          <w:sz w:val="24"/>
          <w:szCs w:val="24"/>
          <w:shd w:val="clear" w:color="auto" w:fill="FFFF99"/>
          <w:lang w:eastAsia="ru-RU"/>
        </w:rPr>
        <w:t>ЗАЯВКИ</w:t>
      </w:r>
      <w:bookmarkEnd w:id="893"/>
    </w:p>
    <w:p w:rsidR="00414270" w:rsidRPr="008E3A08" w:rsidRDefault="00414270" w:rsidP="00414270">
      <w:pPr>
        <w:tabs>
          <w:tab w:val="left" w:pos="567"/>
          <w:tab w:val="left" w:pos="1985"/>
        </w:tabs>
        <w:ind w:right="34" w:firstLine="0"/>
        <w:rPr>
          <w:b/>
          <w:i/>
          <w:szCs w:val="24"/>
          <w:shd w:val="clear" w:color="auto" w:fill="FFFF99"/>
        </w:rPr>
      </w:pPr>
      <w:r w:rsidRPr="008E3A08">
        <w:rPr>
          <w:i/>
          <w:szCs w:val="24"/>
          <w:shd w:val="clear" w:color="auto" w:fill="FFFF99"/>
        </w:rPr>
        <w:t>(</w:t>
      </w:r>
      <w:r w:rsidRPr="008E3A08">
        <w:rPr>
          <w:b/>
          <w:i/>
          <w:szCs w:val="24"/>
          <w:shd w:val="clear" w:color="auto" w:fill="FFFF99"/>
        </w:rPr>
        <w:t xml:space="preserve">ДОКУМЕНТЫ ЦЕНОВОЙ ЧАСТИ ЗАЯВКИ </w:t>
      </w:r>
      <w:r w:rsidR="00495483" w:rsidRPr="008E3A08">
        <w:rPr>
          <w:b/>
          <w:i/>
          <w:szCs w:val="24"/>
          <w:shd w:val="clear" w:color="auto" w:fill="FFFF99"/>
        </w:rPr>
        <w:t>составляются с учетом данных указанных в ДОКУМЕНТАХ ОСНОВНОЙ ЧАСТИ ЗАЯВКИ.</w:t>
      </w:r>
      <w:r w:rsidR="00BF05BD" w:rsidRPr="008E3A08">
        <w:rPr>
          <w:b/>
          <w:i/>
          <w:szCs w:val="24"/>
          <w:shd w:val="clear" w:color="auto" w:fill="FFFF99"/>
        </w:rPr>
        <w:t xml:space="preserve"> </w:t>
      </w:r>
      <w:r w:rsidR="00495483" w:rsidRPr="008E3A08">
        <w:rPr>
          <w:b/>
          <w:i/>
          <w:szCs w:val="24"/>
          <w:shd w:val="clear" w:color="auto" w:fill="FFFF99"/>
        </w:rPr>
        <w:t>Не допускается указание в различных документах/форма/полях Заявки противоречивых сведений.</w:t>
      </w:r>
      <w:r w:rsidRPr="008E3A08">
        <w:rPr>
          <w:b/>
          <w:i/>
          <w:szCs w:val="24"/>
          <w:shd w:val="clear" w:color="auto" w:fill="FFFF99"/>
        </w:rPr>
        <w:t xml:space="preserve">) </w:t>
      </w:r>
    </w:p>
    <w:p w:rsidR="00FB3096" w:rsidRPr="008E3A08" w:rsidRDefault="00FB3096" w:rsidP="00FB3096">
      <w:pPr>
        <w:tabs>
          <w:tab w:val="left" w:pos="567"/>
          <w:tab w:val="left" w:pos="1985"/>
        </w:tabs>
        <w:ind w:right="34" w:firstLine="0"/>
        <w:rPr>
          <w:szCs w:val="24"/>
          <w:lang w:val="x-none" w:eastAsia="x-none"/>
        </w:rPr>
      </w:pPr>
    </w:p>
    <w:p w:rsidR="00FB3096" w:rsidRPr="008E3A08" w:rsidRDefault="008F6B34" w:rsidP="00B44C97">
      <w:pPr>
        <w:pStyle w:val="2"/>
        <w:widowControl w:val="0"/>
        <w:numPr>
          <w:ilvl w:val="1"/>
          <w:numId w:val="28"/>
        </w:numPr>
        <w:tabs>
          <w:tab w:val="left" w:pos="567"/>
          <w:tab w:val="left" w:pos="1700"/>
          <w:tab w:val="left" w:pos="1985"/>
        </w:tabs>
        <w:suppressAutoHyphens/>
        <w:spacing w:before="160" w:after="120" w:line="288" w:lineRule="auto"/>
        <w:ind w:left="0" w:right="34" w:firstLine="0"/>
        <w:jc w:val="left"/>
        <w:rPr>
          <w:sz w:val="24"/>
          <w:szCs w:val="24"/>
        </w:rPr>
      </w:pPr>
      <w:bookmarkStart w:id="894" w:name="_Ref55336310"/>
      <w:bookmarkStart w:id="895" w:name="_Toc57314672"/>
      <w:bookmarkStart w:id="896" w:name="_Toc69728986"/>
      <w:bookmarkStart w:id="897" w:name="_Toc98253919"/>
      <w:bookmarkStart w:id="898" w:name="_Toc165173847"/>
      <w:bookmarkStart w:id="899" w:name="_Toc423423667"/>
      <w:bookmarkStart w:id="900" w:name="_Toc441131098"/>
      <w:bookmarkStart w:id="901" w:name="_Toc498509993"/>
      <w:bookmarkStart w:id="902" w:name="_Toc229057840"/>
      <w:r w:rsidRPr="008E3A08">
        <w:rPr>
          <w:sz w:val="24"/>
          <w:szCs w:val="24"/>
        </w:rPr>
        <w:t xml:space="preserve">Письмо о подаче оферты </w:t>
      </w:r>
      <w:bookmarkStart w:id="903" w:name="_Ref22846535"/>
      <w:r w:rsidRPr="008E3A08">
        <w:rPr>
          <w:sz w:val="24"/>
          <w:szCs w:val="24"/>
        </w:rPr>
        <w:t>(</w:t>
      </w:r>
      <w:bookmarkEnd w:id="903"/>
      <w:r w:rsidRPr="008E3A08">
        <w:rPr>
          <w:sz w:val="24"/>
          <w:szCs w:val="24"/>
        </w:rPr>
        <w:t xml:space="preserve">форма </w:t>
      </w:r>
      <w:r w:rsidRPr="008E3A08">
        <w:rPr>
          <w:noProof/>
          <w:sz w:val="24"/>
          <w:szCs w:val="24"/>
        </w:rPr>
        <w:t>1</w:t>
      </w:r>
      <w:r w:rsidR="003B5265">
        <w:rPr>
          <w:noProof/>
          <w:sz w:val="24"/>
          <w:szCs w:val="24"/>
          <w:lang w:val="ru-RU"/>
        </w:rPr>
        <w:t>4</w:t>
      </w:r>
      <w:r w:rsidRPr="008E3A08">
        <w:rPr>
          <w:sz w:val="24"/>
          <w:szCs w:val="24"/>
        </w:rPr>
        <w:t>)</w:t>
      </w:r>
      <w:bookmarkEnd w:id="894"/>
      <w:bookmarkEnd w:id="895"/>
      <w:bookmarkEnd w:id="896"/>
      <w:bookmarkEnd w:id="897"/>
      <w:bookmarkEnd w:id="898"/>
      <w:bookmarkEnd w:id="899"/>
      <w:bookmarkEnd w:id="900"/>
      <w:bookmarkEnd w:id="901"/>
      <w:bookmarkEnd w:id="902"/>
    </w:p>
    <w:p w:rsidR="00FB3096" w:rsidRPr="008E3A08" w:rsidRDefault="008F6B34" w:rsidP="00B44C97">
      <w:pPr>
        <w:pStyle w:val="3"/>
        <w:keepNext w:val="0"/>
        <w:widowControl w:val="0"/>
        <w:numPr>
          <w:ilvl w:val="2"/>
          <w:numId w:val="28"/>
        </w:numPr>
        <w:tabs>
          <w:tab w:val="left" w:pos="567"/>
          <w:tab w:val="left" w:pos="1985"/>
        </w:tabs>
        <w:ind w:left="0" w:right="34" w:firstLine="0"/>
        <w:rPr>
          <w:sz w:val="24"/>
          <w:szCs w:val="24"/>
        </w:rPr>
      </w:pPr>
      <w:bookmarkStart w:id="904" w:name="_Toc496862724"/>
      <w:bookmarkStart w:id="905" w:name="_Toc498509994"/>
      <w:bookmarkStart w:id="906" w:name="_Toc229057841"/>
      <w:r w:rsidRPr="008E3A08">
        <w:rPr>
          <w:sz w:val="24"/>
          <w:szCs w:val="24"/>
        </w:rPr>
        <w:t>Форма письма о подаче оферты</w:t>
      </w:r>
      <w:bookmarkEnd w:id="904"/>
      <w:bookmarkEnd w:id="905"/>
      <w:bookmarkEnd w:id="906"/>
    </w:p>
    <w:p w:rsidR="00FB3096" w:rsidRPr="008E3A08" w:rsidRDefault="00FB3096" w:rsidP="00FB3096">
      <w:pPr>
        <w:pBdr>
          <w:top w:val="single" w:sz="4" w:space="1" w:color="auto"/>
        </w:pBdr>
        <w:shd w:val="clear" w:color="auto" w:fill="E0E0E0"/>
        <w:tabs>
          <w:tab w:val="left" w:pos="567"/>
          <w:tab w:val="left" w:pos="1985"/>
        </w:tabs>
        <w:ind w:right="34" w:firstLine="0"/>
        <w:jc w:val="center"/>
        <w:rPr>
          <w:b/>
          <w:color w:val="000000"/>
          <w:spacing w:val="36"/>
          <w:szCs w:val="24"/>
        </w:rPr>
      </w:pPr>
      <w:r w:rsidRPr="008E3A08">
        <w:rPr>
          <w:b/>
          <w:color w:val="000000"/>
          <w:spacing w:val="36"/>
          <w:szCs w:val="24"/>
        </w:rPr>
        <w:t>начало формы</w:t>
      </w:r>
    </w:p>
    <w:p w:rsidR="008F6B34" w:rsidRPr="008E3A08" w:rsidRDefault="008F6B34" w:rsidP="008F6B34">
      <w:pPr>
        <w:ind w:right="5243" w:firstLine="0"/>
        <w:rPr>
          <w:szCs w:val="24"/>
        </w:rPr>
      </w:pPr>
      <w:r w:rsidRPr="008E3A08">
        <w:rPr>
          <w:szCs w:val="24"/>
        </w:rPr>
        <w:t>«_____»_______________ года</w:t>
      </w:r>
    </w:p>
    <w:p w:rsidR="008F6B34" w:rsidRPr="008E3A08" w:rsidRDefault="008F6B34" w:rsidP="008F6B34">
      <w:pPr>
        <w:spacing w:before="100" w:beforeAutospacing="1"/>
        <w:ind w:right="5243" w:firstLine="0"/>
        <w:rPr>
          <w:szCs w:val="24"/>
        </w:rPr>
      </w:pPr>
      <w:r w:rsidRPr="008E3A08">
        <w:rPr>
          <w:szCs w:val="24"/>
        </w:rPr>
        <w:t>№________________________</w:t>
      </w:r>
    </w:p>
    <w:p w:rsidR="00FB3096" w:rsidRPr="008E3A08" w:rsidRDefault="00FB3096" w:rsidP="00FB3096">
      <w:pPr>
        <w:tabs>
          <w:tab w:val="left" w:pos="567"/>
          <w:tab w:val="left" w:pos="1985"/>
        </w:tabs>
        <w:spacing w:before="480" w:after="120"/>
        <w:ind w:right="34" w:firstLine="0"/>
        <w:jc w:val="center"/>
        <w:rPr>
          <w:szCs w:val="24"/>
        </w:rPr>
      </w:pPr>
      <w:r w:rsidRPr="008E3A08">
        <w:rPr>
          <w:szCs w:val="24"/>
        </w:rPr>
        <w:t>Уважаемые господа!</w:t>
      </w:r>
    </w:p>
    <w:p w:rsidR="00FB3096" w:rsidRPr="008E3A08" w:rsidRDefault="00FB3096" w:rsidP="00FB3096">
      <w:pPr>
        <w:tabs>
          <w:tab w:val="left" w:pos="567"/>
          <w:tab w:val="left" w:pos="1985"/>
        </w:tabs>
        <w:ind w:right="34" w:firstLine="0"/>
        <w:rPr>
          <w:szCs w:val="24"/>
        </w:rPr>
      </w:pPr>
      <w:r w:rsidRPr="008E3A08">
        <w:rPr>
          <w:szCs w:val="24"/>
        </w:rPr>
        <w:t xml:space="preserve">Изучив Извещение о проведении </w:t>
      </w:r>
      <w:r w:rsidR="00714DA6" w:rsidRPr="008E3A08">
        <w:rPr>
          <w:szCs w:val="24"/>
        </w:rPr>
        <w:t>закупки</w:t>
      </w:r>
      <w:r w:rsidRPr="008E3A08">
        <w:rPr>
          <w:szCs w:val="24"/>
        </w:rPr>
        <w:t>, опубликованное в [</w:t>
      </w:r>
      <w:r w:rsidRPr="008E3A08">
        <w:rPr>
          <w:rStyle w:val="aff2"/>
          <w:szCs w:val="24"/>
        </w:rPr>
        <w:t xml:space="preserve">указывается дата публикации Извещения о проведении </w:t>
      </w:r>
      <w:r w:rsidR="00714DA6" w:rsidRPr="008E3A08">
        <w:rPr>
          <w:rStyle w:val="aff2"/>
          <w:szCs w:val="24"/>
        </w:rPr>
        <w:t>закупки</w:t>
      </w:r>
      <w:r w:rsidRPr="008E3A08">
        <w:rPr>
          <w:rStyle w:val="aff2"/>
          <w:szCs w:val="24"/>
        </w:rPr>
        <w:t xml:space="preserve"> </w:t>
      </w:r>
      <w:r w:rsidR="004A3194" w:rsidRPr="008E3A08">
        <w:rPr>
          <w:rStyle w:val="aff2"/>
          <w:szCs w:val="24"/>
        </w:rPr>
        <w:t xml:space="preserve">и номер Извещения </w:t>
      </w:r>
      <w:r w:rsidR="00446F7E" w:rsidRPr="008E3A08">
        <w:rPr>
          <w:rStyle w:val="aff2"/>
          <w:szCs w:val="24"/>
        </w:rPr>
        <w:t>на официальном сайте Единой информационной системы</w:t>
      </w:r>
      <w:r w:rsidRPr="008E3A08">
        <w:rPr>
          <w:szCs w:val="24"/>
        </w:rPr>
        <w:t xml:space="preserve">], и </w:t>
      </w:r>
      <w:r w:rsidR="00714DA6" w:rsidRPr="008E3A08">
        <w:rPr>
          <w:szCs w:val="24"/>
        </w:rPr>
        <w:t>закупочную</w:t>
      </w:r>
      <w:r w:rsidRPr="008E3A08">
        <w:rPr>
          <w:szCs w:val="24"/>
        </w:rPr>
        <w:t xml:space="preserve"> документацию, и принимая установленные в них требования и условия </w:t>
      </w:r>
      <w:r w:rsidR="00714DA6" w:rsidRPr="008E3A08">
        <w:rPr>
          <w:szCs w:val="24"/>
        </w:rPr>
        <w:t>закупки</w:t>
      </w:r>
      <w:r w:rsidRPr="008E3A08">
        <w:rPr>
          <w:szCs w:val="24"/>
        </w:rPr>
        <w:t>,</w:t>
      </w:r>
    </w:p>
    <w:p w:rsidR="00FB3096" w:rsidRPr="008E3A08" w:rsidRDefault="00FB3096" w:rsidP="00FB3096">
      <w:pPr>
        <w:tabs>
          <w:tab w:val="left" w:pos="567"/>
          <w:tab w:val="left" w:pos="1985"/>
        </w:tabs>
        <w:ind w:right="34" w:firstLine="0"/>
        <w:rPr>
          <w:szCs w:val="24"/>
        </w:rPr>
      </w:pPr>
      <w:r w:rsidRPr="008E3A08">
        <w:rPr>
          <w:szCs w:val="24"/>
        </w:rPr>
        <w:t>_____________________________________________________________________________,</w:t>
      </w:r>
    </w:p>
    <w:p w:rsidR="00FB3096" w:rsidRPr="008E3A08" w:rsidRDefault="00FB3096" w:rsidP="00FB3096">
      <w:pPr>
        <w:tabs>
          <w:tab w:val="left" w:pos="567"/>
          <w:tab w:val="left" w:pos="1985"/>
        </w:tabs>
        <w:ind w:right="34" w:firstLine="0"/>
        <w:jc w:val="center"/>
        <w:rPr>
          <w:szCs w:val="24"/>
          <w:vertAlign w:val="superscript"/>
        </w:rPr>
      </w:pPr>
      <w:r w:rsidRPr="008E3A08">
        <w:rPr>
          <w:szCs w:val="24"/>
          <w:vertAlign w:val="superscript"/>
        </w:rPr>
        <w:t>(полное наименование Участника с указанием организационно-правовой формы)</w:t>
      </w:r>
    </w:p>
    <w:p w:rsidR="00FB3096" w:rsidRPr="008E3A08" w:rsidRDefault="00FB3096" w:rsidP="00FB3096">
      <w:pPr>
        <w:tabs>
          <w:tab w:val="left" w:pos="567"/>
          <w:tab w:val="left" w:pos="1985"/>
        </w:tabs>
        <w:ind w:right="34" w:firstLine="0"/>
        <w:rPr>
          <w:szCs w:val="24"/>
        </w:rPr>
      </w:pPr>
      <w:r w:rsidRPr="008E3A08">
        <w:rPr>
          <w:szCs w:val="24"/>
        </w:rPr>
        <w:t>зарегистрированное по адресу ___________________________________________________,</w:t>
      </w:r>
    </w:p>
    <w:p w:rsidR="00FB3096" w:rsidRPr="008E3A08" w:rsidRDefault="00FB3096" w:rsidP="00FB3096">
      <w:pPr>
        <w:tabs>
          <w:tab w:val="left" w:pos="567"/>
          <w:tab w:val="left" w:pos="1985"/>
        </w:tabs>
        <w:ind w:right="34" w:firstLine="0"/>
        <w:jc w:val="center"/>
        <w:rPr>
          <w:szCs w:val="24"/>
          <w:vertAlign w:val="superscript"/>
        </w:rPr>
      </w:pPr>
      <w:r w:rsidRPr="008E3A08">
        <w:rPr>
          <w:szCs w:val="24"/>
          <w:vertAlign w:val="superscript"/>
        </w:rPr>
        <w:t>(юридический адрес Участника)</w:t>
      </w:r>
    </w:p>
    <w:p w:rsidR="00FB3096" w:rsidRPr="008E3A08" w:rsidRDefault="00FB3096" w:rsidP="00FB3096">
      <w:pPr>
        <w:tabs>
          <w:tab w:val="left" w:pos="567"/>
          <w:tab w:val="left" w:pos="1985"/>
        </w:tabs>
        <w:ind w:right="34" w:firstLine="0"/>
        <w:rPr>
          <w:szCs w:val="24"/>
        </w:rPr>
      </w:pPr>
      <w:r w:rsidRPr="008E3A08">
        <w:rPr>
          <w:szCs w:val="24"/>
        </w:rPr>
        <w:t>предлагает заключить Договор</w:t>
      </w:r>
      <w:r w:rsidR="000714A6" w:rsidRPr="008E3A08">
        <w:rPr>
          <w:szCs w:val="24"/>
        </w:rPr>
        <w:t>(ы)</w:t>
      </w:r>
      <w:r w:rsidRPr="008E3A08">
        <w:rPr>
          <w:szCs w:val="24"/>
        </w:rPr>
        <w:t xml:space="preserve"> на </w:t>
      </w:r>
    </w:p>
    <w:p w:rsidR="00FB3096" w:rsidRPr="008E3A08" w:rsidRDefault="00FB3096" w:rsidP="00FB3096">
      <w:pPr>
        <w:tabs>
          <w:tab w:val="left" w:pos="567"/>
          <w:tab w:val="left" w:pos="1985"/>
        </w:tabs>
        <w:ind w:right="34" w:firstLine="0"/>
        <w:rPr>
          <w:szCs w:val="24"/>
        </w:rPr>
      </w:pPr>
      <w:r w:rsidRPr="008E3A08">
        <w:rPr>
          <w:szCs w:val="24"/>
        </w:rPr>
        <w:t>_______________________________________________________________________________</w:t>
      </w:r>
    </w:p>
    <w:p w:rsidR="00FB3096" w:rsidRPr="008E3A08" w:rsidRDefault="00FB3096" w:rsidP="00FB3096">
      <w:pPr>
        <w:tabs>
          <w:tab w:val="left" w:pos="567"/>
          <w:tab w:val="left" w:pos="1985"/>
        </w:tabs>
        <w:ind w:right="34" w:firstLine="0"/>
        <w:jc w:val="center"/>
        <w:rPr>
          <w:szCs w:val="24"/>
          <w:vertAlign w:val="superscript"/>
        </w:rPr>
      </w:pPr>
      <w:r w:rsidRPr="008E3A08">
        <w:rPr>
          <w:szCs w:val="24"/>
          <w:vertAlign w:val="superscript"/>
        </w:rPr>
        <w:t>(</w:t>
      </w:r>
      <w:r w:rsidR="00B16243" w:rsidRPr="008E3A08">
        <w:rPr>
          <w:szCs w:val="24"/>
          <w:vertAlign w:val="superscript"/>
        </w:rPr>
        <w:t>указывается предмет закупки</w:t>
      </w:r>
      <w:r w:rsidRPr="008E3A08">
        <w:rPr>
          <w:szCs w:val="24"/>
          <w:vertAlign w:val="superscript"/>
        </w:rPr>
        <w:t>)</w:t>
      </w:r>
    </w:p>
    <w:p w:rsidR="00FB3096" w:rsidRDefault="00FB3096" w:rsidP="00FB3096">
      <w:pPr>
        <w:tabs>
          <w:tab w:val="left" w:pos="567"/>
          <w:tab w:val="left" w:pos="1985"/>
        </w:tabs>
        <w:spacing w:after="120"/>
        <w:ind w:right="34" w:firstLine="0"/>
        <w:rPr>
          <w:szCs w:val="24"/>
        </w:rPr>
      </w:pPr>
      <w:r w:rsidRPr="008E3A08">
        <w:rPr>
          <w:szCs w:val="24"/>
        </w:rPr>
        <w:t>на условиях и в соответствии с Техническим предложением</w:t>
      </w:r>
      <w:r w:rsidR="00062F64" w:rsidRPr="008E3A08">
        <w:rPr>
          <w:szCs w:val="24"/>
        </w:rPr>
        <w:t>, Сводной таблицей стоимости</w:t>
      </w:r>
      <w:r w:rsidRPr="008E3A08">
        <w:rPr>
          <w:szCs w:val="24"/>
        </w:rPr>
        <w:t xml:space="preserve"> </w:t>
      </w:r>
      <w:r w:rsidR="008F6B34" w:rsidRPr="008E3A08">
        <w:rPr>
          <w:szCs w:val="24"/>
        </w:rPr>
        <w:t>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p w:rsidR="005A28D1" w:rsidRPr="008E3A08" w:rsidRDefault="005A28D1" w:rsidP="00FB3096">
      <w:pPr>
        <w:tabs>
          <w:tab w:val="left" w:pos="567"/>
          <w:tab w:val="left" w:pos="1985"/>
        </w:tabs>
        <w:spacing w:after="120"/>
        <w:ind w:right="34" w:firstLine="0"/>
        <w:rPr>
          <w:strike/>
          <w:szCs w:val="24"/>
        </w:rPr>
      </w:pP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8F6B34" w:rsidRPr="008E3A08" w:rsidTr="00961F21">
        <w:trPr>
          <w:trHeight w:val="789"/>
        </w:trPr>
        <w:tc>
          <w:tcPr>
            <w:tcW w:w="5366" w:type="dxa"/>
            <w:tcBorders>
              <w:top w:val="single" w:sz="4" w:space="0" w:color="auto"/>
              <w:left w:val="single" w:sz="4" w:space="0" w:color="auto"/>
              <w:bottom w:val="single" w:sz="4" w:space="0" w:color="auto"/>
              <w:right w:val="single" w:sz="4" w:space="0" w:color="auto"/>
            </w:tcBorders>
          </w:tcPr>
          <w:p w:rsidR="008F6B34" w:rsidRPr="008E3A08" w:rsidRDefault="008F6B34" w:rsidP="00961F21">
            <w:pPr>
              <w:ind w:right="-45" w:firstLine="0"/>
              <w:rPr>
                <w:sz w:val="22"/>
                <w:szCs w:val="22"/>
              </w:rPr>
            </w:pPr>
            <w:r w:rsidRPr="008E3A08">
              <w:rPr>
                <w:sz w:val="22"/>
                <w:szCs w:val="22"/>
              </w:rPr>
              <w:t>Итоговая стоимость Заявки без НДС, руб.</w:t>
            </w:r>
            <w:r w:rsidR="003B5265">
              <w:rPr>
                <w:sz w:val="22"/>
                <w:szCs w:val="22"/>
              </w:rPr>
              <w:t xml:space="preserve"> </w:t>
            </w:r>
            <w:r w:rsidRPr="008E3A08">
              <w:rPr>
                <w:sz w:val="22"/>
                <w:szCs w:val="22"/>
              </w:rPr>
              <w:t>РФ.</w:t>
            </w:r>
          </w:p>
          <w:p w:rsidR="008F6B34" w:rsidRPr="008E3A08" w:rsidRDefault="008F6B34" w:rsidP="00961F21">
            <w:pPr>
              <w:ind w:right="-45" w:firstLine="0"/>
              <w:rPr>
                <w:sz w:val="22"/>
                <w:szCs w:val="22"/>
              </w:rPr>
            </w:pPr>
            <w:r w:rsidRPr="008E3A08">
              <w:rPr>
                <w:rStyle w:val="aff2"/>
                <w:sz w:val="22"/>
                <w:szCs w:val="22"/>
              </w:rPr>
              <w:t xml:space="preserve">по лоту </w:t>
            </w:r>
            <w:r w:rsidR="009B4AC8" w:rsidRPr="008E3A08">
              <w:rPr>
                <w:rStyle w:val="aff2"/>
                <w:sz w:val="22"/>
                <w:szCs w:val="22"/>
              </w:rPr>
              <w:t>№ (указывается номер и название</w:t>
            </w:r>
            <w:r w:rsidRPr="008E3A08">
              <w:rPr>
                <w:rStyle w:val="aff2"/>
                <w:sz w:val="22"/>
                <w:szCs w:val="22"/>
              </w:rPr>
              <w:t xml:space="preserve">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8F6B34" w:rsidRPr="008E3A08" w:rsidRDefault="008F6B34" w:rsidP="00961F21">
            <w:pPr>
              <w:ind w:right="-45" w:firstLine="0"/>
              <w:jc w:val="center"/>
              <w:rPr>
                <w:rStyle w:val="aff2"/>
                <w:b w:val="0"/>
                <w:i w:val="0"/>
                <w:sz w:val="22"/>
                <w:szCs w:val="22"/>
              </w:rPr>
            </w:pPr>
          </w:p>
          <w:p w:rsidR="008F6B34" w:rsidRPr="008E3A08" w:rsidRDefault="008F6B34" w:rsidP="00961F21">
            <w:pPr>
              <w:ind w:right="-45" w:firstLine="0"/>
              <w:jc w:val="center"/>
              <w:rPr>
                <w:rStyle w:val="aff2"/>
                <w:b w:val="0"/>
                <w:i w:val="0"/>
                <w:sz w:val="22"/>
                <w:szCs w:val="22"/>
              </w:rPr>
            </w:pPr>
          </w:p>
          <w:p w:rsidR="008F6B34" w:rsidRPr="008E3A08" w:rsidRDefault="008F6B34" w:rsidP="00961F21">
            <w:pPr>
              <w:ind w:right="-45" w:firstLine="0"/>
              <w:jc w:val="center"/>
              <w:rPr>
                <w:rStyle w:val="aff2"/>
                <w:b w:val="0"/>
                <w:i w:val="0"/>
                <w:sz w:val="22"/>
                <w:szCs w:val="22"/>
              </w:rPr>
            </w:pPr>
            <w:r w:rsidRPr="008E3A08">
              <w:rPr>
                <w:rStyle w:val="aff2"/>
                <w:sz w:val="22"/>
                <w:szCs w:val="22"/>
              </w:rPr>
              <w:t>_________________________________</w:t>
            </w:r>
          </w:p>
          <w:p w:rsidR="008F6B34" w:rsidRPr="008E3A08" w:rsidRDefault="008F6B34" w:rsidP="00961F21">
            <w:pPr>
              <w:ind w:right="-45" w:firstLine="0"/>
              <w:jc w:val="center"/>
              <w:rPr>
                <w:sz w:val="22"/>
                <w:szCs w:val="22"/>
              </w:rPr>
            </w:pPr>
            <w:r w:rsidRPr="008E3A08">
              <w:rPr>
                <w:sz w:val="22"/>
                <w:szCs w:val="22"/>
              </w:rPr>
              <w:t>(итоговая стоимость, рублей</w:t>
            </w:r>
            <w:r w:rsidRPr="008E3A08">
              <w:rPr>
                <w:rStyle w:val="aff2"/>
                <w:sz w:val="22"/>
                <w:szCs w:val="22"/>
              </w:rPr>
              <w:t xml:space="preserve"> РФ</w:t>
            </w:r>
            <w:r w:rsidRPr="008E3A08">
              <w:rPr>
                <w:sz w:val="22"/>
                <w:szCs w:val="22"/>
              </w:rPr>
              <w:t>, без НДС)</w:t>
            </w:r>
          </w:p>
        </w:tc>
      </w:tr>
      <w:tr w:rsidR="008F6B34" w:rsidRPr="008E3A08" w:rsidTr="00961F21">
        <w:trPr>
          <w:trHeight w:val="20"/>
        </w:trPr>
        <w:tc>
          <w:tcPr>
            <w:tcW w:w="5366" w:type="dxa"/>
            <w:tcBorders>
              <w:top w:val="single" w:sz="4" w:space="0" w:color="auto"/>
              <w:left w:val="single" w:sz="4" w:space="0" w:color="auto"/>
              <w:bottom w:val="single" w:sz="4" w:space="0" w:color="auto"/>
              <w:right w:val="single" w:sz="4" w:space="0" w:color="auto"/>
            </w:tcBorders>
          </w:tcPr>
          <w:p w:rsidR="008F6B34" w:rsidRPr="008E3A08" w:rsidRDefault="008F6B34" w:rsidP="00961F21">
            <w:pPr>
              <w:ind w:firstLine="0"/>
              <w:rPr>
                <w:sz w:val="22"/>
                <w:szCs w:val="22"/>
              </w:rPr>
            </w:pPr>
            <w:r w:rsidRPr="008E3A08">
              <w:rPr>
                <w:sz w:val="22"/>
                <w:szCs w:val="22"/>
              </w:rPr>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8F6B34" w:rsidRPr="008E3A08" w:rsidRDefault="008F6B34" w:rsidP="00961F21">
            <w:pPr>
              <w:ind w:right="-45" w:firstLine="0"/>
              <w:jc w:val="center"/>
              <w:rPr>
                <w:rStyle w:val="aff2"/>
                <w:b w:val="0"/>
                <w:i w:val="0"/>
                <w:sz w:val="22"/>
                <w:szCs w:val="22"/>
              </w:rPr>
            </w:pPr>
            <w:r w:rsidRPr="008E3A08">
              <w:rPr>
                <w:rStyle w:val="aff2"/>
                <w:sz w:val="22"/>
                <w:szCs w:val="22"/>
              </w:rPr>
              <w:t>_________________________________</w:t>
            </w:r>
          </w:p>
          <w:p w:rsidR="008F6B34" w:rsidRPr="008E3A08" w:rsidRDefault="008F6B34" w:rsidP="00961F21">
            <w:pPr>
              <w:ind w:right="-45" w:firstLine="0"/>
              <w:jc w:val="center"/>
              <w:rPr>
                <w:sz w:val="22"/>
                <w:szCs w:val="22"/>
              </w:rPr>
            </w:pPr>
            <w:r w:rsidRPr="008E3A08">
              <w:rPr>
                <w:sz w:val="22"/>
                <w:szCs w:val="22"/>
              </w:rPr>
              <w:t>(НДС по итоговой стоимости, рублей)</w:t>
            </w:r>
          </w:p>
        </w:tc>
      </w:tr>
      <w:tr w:rsidR="008F6B34" w:rsidRPr="008E3A08" w:rsidTr="00961F21">
        <w:trPr>
          <w:trHeight w:val="20"/>
        </w:trPr>
        <w:tc>
          <w:tcPr>
            <w:tcW w:w="5366" w:type="dxa"/>
            <w:tcBorders>
              <w:top w:val="single" w:sz="4" w:space="0" w:color="auto"/>
              <w:left w:val="single" w:sz="4" w:space="0" w:color="auto"/>
              <w:bottom w:val="single" w:sz="4" w:space="0" w:color="auto"/>
              <w:right w:val="single" w:sz="4" w:space="0" w:color="auto"/>
            </w:tcBorders>
          </w:tcPr>
          <w:p w:rsidR="008F6B34" w:rsidRPr="008E3A08" w:rsidRDefault="008F6B34" w:rsidP="00961F21">
            <w:pPr>
              <w:ind w:firstLine="0"/>
              <w:rPr>
                <w:sz w:val="22"/>
                <w:szCs w:val="22"/>
              </w:rPr>
            </w:pPr>
            <w:r w:rsidRPr="008E3A08">
              <w:rPr>
                <w:sz w:val="22"/>
                <w:szCs w:val="22"/>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8F6B34" w:rsidRPr="008E3A08" w:rsidRDefault="008F6B34" w:rsidP="00961F21">
            <w:pPr>
              <w:ind w:right="-45" w:firstLine="0"/>
              <w:jc w:val="center"/>
              <w:rPr>
                <w:rStyle w:val="aff2"/>
                <w:b w:val="0"/>
                <w:i w:val="0"/>
                <w:sz w:val="22"/>
                <w:szCs w:val="22"/>
              </w:rPr>
            </w:pPr>
            <w:r w:rsidRPr="008E3A08">
              <w:rPr>
                <w:rStyle w:val="aff2"/>
                <w:sz w:val="22"/>
                <w:szCs w:val="22"/>
              </w:rPr>
              <w:t>_________________________________</w:t>
            </w:r>
          </w:p>
          <w:p w:rsidR="008F6B34" w:rsidRPr="008E3A08" w:rsidRDefault="008F6B34" w:rsidP="00961F21">
            <w:pPr>
              <w:ind w:right="-45" w:firstLine="0"/>
              <w:jc w:val="center"/>
              <w:rPr>
                <w:sz w:val="22"/>
                <w:szCs w:val="22"/>
              </w:rPr>
            </w:pPr>
            <w:r w:rsidRPr="008E3A08">
              <w:rPr>
                <w:sz w:val="22"/>
                <w:szCs w:val="22"/>
              </w:rPr>
              <w:t>(полная итоговая стоимость, рублей, с НДС)</w:t>
            </w:r>
          </w:p>
        </w:tc>
      </w:tr>
    </w:tbl>
    <w:p w:rsidR="005A28D1" w:rsidRDefault="005A28D1" w:rsidP="005A28D1">
      <w:pPr>
        <w:rPr>
          <w:highlight w:val="magenta"/>
        </w:rPr>
      </w:pPr>
    </w:p>
    <w:p w:rsidR="005A28D1" w:rsidRPr="003B5265" w:rsidRDefault="005A28D1" w:rsidP="003B5265">
      <w:pPr>
        <w:rPr>
          <w:i/>
        </w:rPr>
      </w:pPr>
      <w:r w:rsidRPr="003B5265">
        <w:t xml:space="preserve">Настоящим подтверждаю, что ______________ </w:t>
      </w:r>
      <w:r w:rsidRPr="003B5265">
        <w:rPr>
          <w:rStyle w:val="aff2"/>
          <w:b w:val="0"/>
          <w:sz w:val="22"/>
          <w:szCs w:val="22"/>
        </w:rPr>
        <w:t>(Наименование Участника, а при подаче Заявки коллективным участником указывается лидер и состав коллективного Участника)</w:t>
      </w:r>
      <w:r w:rsidRPr="003B5265">
        <w:t xml:space="preserve"> на дату подачи Заявки применяю следующую систему налогообложения: __________________. </w:t>
      </w:r>
      <w:r w:rsidRPr="003B5265">
        <w:rPr>
          <w:rStyle w:val="aff2"/>
          <w:b w:val="0"/>
          <w:sz w:val="22"/>
          <w:szCs w:val="22"/>
        </w:rPr>
        <w:t>(например, основная со ставкой НДС 22%; упрощенная со ставкой НДС 5% и т.д.</w:t>
      </w:r>
      <w:r w:rsidR="00E5681B" w:rsidRPr="003B5265">
        <w:rPr>
          <w:rStyle w:val="aff2"/>
          <w:b w:val="0"/>
          <w:sz w:val="22"/>
          <w:szCs w:val="22"/>
        </w:rPr>
        <w:t>)</w:t>
      </w:r>
      <w:r w:rsidR="00E5681B" w:rsidRPr="003B5265">
        <w:t>.</w:t>
      </w:r>
    </w:p>
    <w:p w:rsidR="005A28D1" w:rsidRPr="003B5265" w:rsidRDefault="005A28D1" w:rsidP="003B5265">
      <w:pPr>
        <w:tabs>
          <w:tab w:val="left" w:pos="567"/>
          <w:tab w:val="left" w:pos="1985"/>
        </w:tabs>
        <w:ind w:right="34"/>
        <w:rPr>
          <w:szCs w:val="24"/>
        </w:rPr>
      </w:pPr>
    </w:p>
    <w:p w:rsidR="00FB3096" w:rsidRPr="003B5265" w:rsidRDefault="00FB3096" w:rsidP="003B5265">
      <w:pPr>
        <w:tabs>
          <w:tab w:val="left" w:pos="567"/>
          <w:tab w:val="left" w:pos="1985"/>
        </w:tabs>
        <w:ind w:right="34"/>
        <w:rPr>
          <w:szCs w:val="24"/>
        </w:rPr>
      </w:pPr>
      <w:r w:rsidRPr="003B5265">
        <w:rPr>
          <w:szCs w:val="24"/>
        </w:rPr>
        <w:t>Общая итоговая стоимость продукции с НДС, указанн</w:t>
      </w:r>
      <w:r w:rsidR="00DF39CB" w:rsidRPr="003B5265">
        <w:rPr>
          <w:szCs w:val="24"/>
        </w:rPr>
        <w:t>ая</w:t>
      </w:r>
      <w:r w:rsidRPr="003B5265">
        <w:rPr>
          <w:szCs w:val="24"/>
        </w:rPr>
        <w:t xml:space="preserve"> на «котировочной доске» ЭТП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B3096" w:rsidRPr="003B5265" w:rsidRDefault="00FB3096" w:rsidP="003B5265">
      <w:pPr>
        <w:tabs>
          <w:tab w:val="left" w:pos="567"/>
          <w:tab w:val="left" w:pos="1985"/>
        </w:tabs>
        <w:ind w:right="34"/>
        <w:rPr>
          <w:sz w:val="10"/>
          <w:szCs w:val="10"/>
        </w:rPr>
      </w:pPr>
    </w:p>
    <w:p w:rsidR="00FB3096" w:rsidRPr="00EC17A0" w:rsidRDefault="00FB3096" w:rsidP="003B5265">
      <w:pPr>
        <w:tabs>
          <w:tab w:val="left" w:pos="567"/>
          <w:tab w:val="left" w:pos="1985"/>
        </w:tabs>
        <w:spacing w:before="100" w:beforeAutospacing="1"/>
        <w:ind w:right="34"/>
        <w:rPr>
          <w:szCs w:val="24"/>
        </w:rPr>
      </w:pPr>
      <w:r w:rsidRPr="003B5265">
        <w:rPr>
          <w:szCs w:val="24"/>
        </w:rPr>
        <w:t>Стоимость является окончательной и содержит все расходы, связанные с исполнением Договора</w:t>
      </w:r>
      <w:r w:rsidR="000714A6" w:rsidRPr="003B5265">
        <w:rPr>
          <w:szCs w:val="24"/>
        </w:rPr>
        <w:t>(ов)</w:t>
      </w:r>
      <w:r w:rsidRPr="003B5265">
        <w:rPr>
          <w:szCs w:val="24"/>
        </w:rPr>
        <w:t>.</w:t>
      </w:r>
    </w:p>
    <w:p w:rsidR="00FB3096" w:rsidRDefault="00FB3096" w:rsidP="00FB3096">
      <w:pPr>
        <w:tabs>
          <w:tab w:val="left" w:pos="567"/>
          <w:tab w:val="left" w:pos="1985"/>
        </w:tabs>
        <w:spacing w:before="100" w:beforeAutospacing="1"/>
        <w:ind w:right="34" w:firstLine="0"/>
        <w:rPr>
          <w:szCs w:val="24"/>
        </w:rPr>
      </w:pPr>
    </w:p>
    <w:p w:rsidR="00EC17A0" w:rsidRPr="003B5265" w:rsidRDefault="00EC17A0" w:rsidP="00EC17A0">
      <w:pPr>
        <w:pStyle w:val="Times12"/>
        <w:widowControl w:val="0"/>
        <w:tabs>
          <w:tab w:val="left" w:pos="567"/>
          <w:tab w:val="left" w:pos="1985"/>
        </w:tabs>
        <w:ind w:right="34" w:firstLine="0"/>
        <w:rPr>
          <w:szCs w:val="24"/>
        </w:rPr>
      </w:pPr>
      <w:r w:rsidRPr="003B5265">
        <w:rPr>
          <w:b/>
          <w:szCs w:val="24"/>
        </w:rPr>
        <w:t>Срок выполнения постав</w:t>
      </w:r>
      <w:r w:rsidR="003B5265">
        <w:rPr>
          <w:b/>
          <w:szCs w:val="24"/>
        </w:rPr>
        <w:t>ки</w:t>
      </w:r>
      <w:r w:rsidRPr="003B5265">
        <w:rPr>
          <w:b/>
          <w:szCs w:val="24"/>
        </w:rPr>
        <w:t xml:space="preserve"> в календарных днях: </w:t>
      </w:r>
      <w:r w:rsidR="00ED5676" w:rsidRPr="003B5265">
        <w:rPr>
          <w:b/>
          <w:szCs w:val="24"/>
        </w:rPr>
        <w:t>_________</w:t>
      </w:r>
      <w:r w:rsidRPr="003B5265">
        <w:rPr>
          <w:b/>
          <w:szCs w:val="24"/>
        </w:rPr>
        <w:t>_______</w:t>
      </w:r>
      <w:r w:rsidR="003B5265">
        <w:rPr>
          <w:b/>
          <w:szCs w:val="24"/>
        </w:rPr>
        <w:t>.</w:t>
      </w:r>
    </w:p>
    <w:p w:rsidR="00EC17A0" w:rsidRPr="00EC17A0" w:rsidRDefault="00EC17A0" w:rsidP="00EC17A0">
      <w:pPr>
        <w:pStyle w:val="Times12"/>
        <w:widowControl w:val="0"/>
        <w:tabs>
          <w:tab w:val="left" w:pos="567"/>
          <w:tab w:val="left" w:pos="1985"/>
        </w:tabs>
        <w:spacing w:after="120"/>
        <w:ind w:right="34" w:firstLine="0"/>
        <w:rPr>
          <w:iCs/>
          <w:szCs w:val="24"/>
        </w:rPr>
      </w:pPr>
      <w:r w:rsidRPr="003B5265">
        <w:rPr>
          <w:b/>
          <w:szCs w:val="24"/>
        </w:rPr>
        <w:t>Условия оплаты выполнения поставок</w:t>
      </w:r>
      <w:r w:rsidRPr="003B5265">
        <w:rPr>
          <w:b/>
          <w:iCs/>
          <w:szCs w:val="24"/>
        </w:rPr>
        <w:t>:</w:t>
      </w:r>
      <w:r w:rsidRPr="003B5265">
        <w:rPr>
          <w:iCs/>
          <w:szCs w:val="24"/>
        </w:rPr>
        <w:t xml:space="preserve"> </w:t>
      </w:r>
      <w:r w:rsidR="002F7F94" w:rsidRPr="003B5265">
        <w:rPr>
          <w:szCs w:val="24"/>
        </w:rPr>
        <w:t>на условиях, указанных в закупочной документации.</w:t>
      </w:r>
    </w:p>
    <w:p w:rsidR="00002791" w:rsidRDefault="00002791" w:rsidP="00FB3096">
      <w:pPr>
        <w:tabs>
          <w:tab w:val="left" w:pos="567"/>
          <w:tab w:val="left" w:pos="1985"/>
        </w:tabs>
        <w:spacing w:after="60"/>
        <w:ind w:right="34" w:firstLine="0"/>
        <w:rPr>
          <w:szCs w:val="24"/>
        </w:rPr>
      </w:pPr>
    </w:p>
    <w:p w:rsidR="00FB3096" w:rsidRPr="008A0C48" w:rsidRDefault="00FB3096" w:rsidP="00FB3096">
      <w:pPr>
        <w:tabs>
          <w:tab w:val="left" w:pos="567"/>
          <w:tab w:val="left" w:pos="1985"/>
        </w:tabs>
        <w:spacing w:after="60"/>
        <w:ind w:right="34" w:firstLine="0"/>
        <w:rPr>
          <w:szCs w:val="24"/>
        </w:rPr>
      </w:pPr>
      <w:r w:rsidRPr="00EC17A0">
        <w:rPr>
          <w:szCs w:val="24"/>
        </w:rPr>
        <w:t>Настоящая Заявка имеет правовой статус оферты и действует до «____»_______________</w:t>
      </w:r>
      <w:r w:rsidRPr="008A0C48">
        <w:rPr>
          <w:szCs w:val="24"/>
        </w:rPr>
        <w:t xml:space="preserve"> 20</w:t>
      </w:r>
      <w:r w:rsidR="007F0BB1">
        <w:rPr>
          <w:szCs w:val="24"/>
        </w:rPr>
        <w:t>2</w:t>
      </w:r>
      <w:r w:rsidRPr="008A0C48">
        <w:rPr>
          <w:szCs w:val="24"/>
        </w:rPr>
        <w:t>_ года.</w:t>
      </w:r>
    </w:p>
    <w:p w:rsidR="00FB3096" w:rsidRPr="008A0C48" w:rsidRDefault="00FB3096" w:rsidP="00FB3096">
      <w:pPr>
        <w:tabs>
          <w:tab w:val="left" w:pos="567"/>
          <w:tab w:val="left" w:pos="1985"/>
        </w:tabs>
        <w:ind w:right="34" w:firstLine="0"/>
        <w:rPr>
          <w:szCs w:val="24"/>
        </w:rPr>
      </w:pPr>
      <w:r w:rsidRPr="008A0C48">
        <w:rPr>
          <w:szCs w:val="24"/>
        </w:rPr>
        <w:t>Данная Заявка подается с пониманием того, что:</w:t>
      </w:r>
    </w:p>
    <w:p w:rsidR="00FB3096" w:rsidRPr="008A0C48" w:rsidRDefault="00FB3096" w:rsidP="00FB3096">
      <w:pPr>
        <w:tabs>
          <w:tab w:val="left" w:pos="567"/>
          <w:tab w:val="left" w:pos="1985"/>
        </w:tabs>
        <w:ind w:right="34" w:firstLine="0"/>
        <w:rPr>
          <w:szCs w:val="24"/>
        </w:rPr>
      </w:pPr>
      <w:r w:rsidRPr="008A0C48">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B3096" w:rsidRPr="008A0C48" w:rsidRDefault="00FB3096" w:rsidP="00FB3096">
      <w:pPr>
        <w:tabs>
          <w:tab w:val="left" w:pos="567"/>
          <w:tab w:val="left" w:pos="1985"/>
        </w:tabs>
        <w:ind w:right="34" w:firstLine="0"/>
        <w:rPr>
          <w:szCs w:val="24"/>
        </w:rPr>
      </w:pPr>
      <w:r w:rsidRPr="008A0C48">
        <w:rPr>
          <w:szCs w:val="24"/>
        </w:rPr>
        <w:t>вы оставляете за собой право:</w:t>
      </w:r>
    </w:p>
    <w:p w:rsidR="00FB3096" w:rsidRPr="008E3A08" w:rsidRDefault="00FB3096" w:rsidP="00B44C97">
      <w:pPr>
        <w:numPr>
          <w:ilvl w:val="0"/>
          <w:numId w:val="26"/>
        </w:numPr>
        <w:tabs>
          <w:tab w:val="left" w:pos="567"/>
          <w:tab w:val="left" w:pos="1985"/>
        </w:tabs>
        <w:ind w:left="0" w:right="34" w:firstLine="0"/>
        <w:rPr>
          <w:szCs w:val="24"/>
        </w:rPr>
      </w:pPr>
      <w:r w:rsidRPr="008A0C48">
        <w:rPr>
          <w:szCs w:val="24"/>
        </w:rPr>
        <w:t xml:space="preserve">отклонить заявки с ценами, </w:t>
      </w:r>
      <w:r w:rsidRPr="008E3A08">
        <w:rPr>
          <w:szCs w:val="24"/>
        </w:rPr>
        <w:t>превышающими начальную (максимальную) цену договора</w:t>
      </w:r>
      <w:r w:rsidR="000714A6" w:rsidRPr="008E3A08">
        <w:rPr>
          <w:szCs w:val="24"/>
        </w:rPr>
        <w:t>(ов)</w:t>
      </w:r>
      <w:r w:rsidRPr="008E3A08">
        <w:rPr>
          <w:szCs w:val="24"/>
        </w:rPr>
        <w:t>;</w:t>
      </w:r>
    </w:p>
    <w:p w:rsidR="00FB3096" w:rsidRPr="008E3A08" w:rsidRDefault="00FB3096" w:rsidP="00B44C97">
      <w:pPr>
        <w:numPr>
          <w:ilvl w:val="0"/>
          <w:numId w:val="26"/>
        </w:numPr>
        <w:tabs>
          <w:tab w:val="left" w:pos="567"/>
          <w:tab w:val="left" w:pos="1985"/>
        </w:tabs>
        <w:ind w:left="0" w:right="34" w:firstLine="0"/>
        <w:rPr>
          <w:szCs w:val="24"/>
        </w:rPr>
      </w:pPr>
      <w:r w:rsidRPr="008E3A08">
        <w:rPr>
          <w:szCs w:val="24"/>
        </w:rPr>
        <w:t xml:space="preserve">принять или отклонить любую Заявку в соответствии с условиями </w:t>
      </w:r>
      <w:r w:rsidR="00423F92" w:rsidRPr="008E3A08">
        <w:rPr>
          <w:spacing w:val="-1"/>
          <w:szCs w:val="24"/>
        </w:rPr>
        <w:t>закупочной</w:t>
      </w:r>
      <w:r w:rsidRPr="008E3A08">
        <w:rPr>
          <w:spacing w:val="-1"/>
          <w:szCs w:val="24"/>
        </w:rPr>
        <w:t xml:space="preserve"> документации</w:t>
      </w:r>
      <w:r w:rsidRPr="008E3A08">
        <w:rPr>
          <w:szCs w:val="24"/>
        </w:rPr>
        <w:t>;</w:t>
      </w:r>
    </w:p>
    <w:p w:rsidR="00FB3096" w:rsidRPr="008E3A08" w:rsidRDefault="00FB3096" w:rsidP="00B44C97">
      <w:pPr>
        <w:numPr>
          <w:ilvl w:val="0"/>
          <w:numId w:val="26"/>
        </w:numPr>
        <w:tabs>
          <w:tab w:val="left" w:pos="567"/>
          <w:tab w:val="left" w:pos="1985"/>
        </w:tabs>
        <w:ind w:left="0" w:right="34" w:firstLine="0"/>
        <w:rPr>
          <w:szCs w:val="24"/>
        </w:rPr>
      </w:pPr>
      <w:r w:rsidRPr="008E3A08">
        <w:rPr>
          <w:szCs w:val="24"/>
        </w:rPr>
        <w:t>отклонить все заявки.</w:t>
      </w:r>
    </w:p>
    <w:p w:rsidR="00FB3096" w:rsidRPr="008E3A08" w:rsidRDefault="00FB3096" w:rsidP="00FB3096">
      <w:pPr>
        <w:tabs>
          <w:tab w:val="left" w:pos="567"/>
          <w:tab w:val="left" w:pos="1985"/>
        </w:tabs>
        <w:ind w:right="34" w:firstLine="0"/>
        <w:rPr>
          <w:szCs w:val="24"/>
        </w:rPr>
      </w:pPr>
      <w:r w:rsidRPr="008E3A08">
        <w:rPr>
          <w:szCs w:val="24"/>
        </w:rPr>
        <w:t>______________</w:t>
      </w:r>
      <w:r w:rsidR="00002791">
        <w:rPr>
          <w:szCs w:val="24"/>
        </w:rPr>
        <w:t xml:space="preserve"> </w:t>
      </w:r>
      <w:r w:rsidRPr="008E3A08">
        <w:rPr>
          <w:szCs w:val="24"/>
        </w:rPr>
        <w:t>(</w:t>
      </w:r>
      <w:r w:rsidRPr="008E3A08">
        <w:rPr>
          <w:i/>
          <w:szCs w:val="24"/>
        </w:rPr>
        <w:t>Наименование Участника, при подаче заявки коллективным участником указывается лидер и состав коллективного Участника</w:t>
      </w:r>
      <w:r w:rsidRPr="008E3A08">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FB3096" w:rsidRPr="008E3A08" w:rsidRDefault="00FB3096" w:rsidP="00B44C97">
      <w:pPr>
        <w:numPr>
          <w:ilvl w:val="0"/>
          <w:numId w:val="27"/>
        </w:numPr>
        <w:tabs>
          <w:tab w:val="left" w:pos="567"/>
          <w:tab w:val="left" w:pos="1985"/>
        </w:tabs>
        <w:ind w:left="0" w:right="34" w:firstLine="0"/>
        <w:rPr>
          <w:szCs w:val="24"/>
        </w:rPr>
      </w:pPr>
      <w:r w:rsidRPr="008E3A08">
        <w:rPr>
          <w:szCs w:val="24"/>
        </w:rPr>
        <w:t>не изменять (не вносить изменения) в Заявку в течение срока ее действия после истечения срока окончания подачи Заявок;</w:t>
      </w:r>
    </w:p>
    <w:p w:rsidR="00FB3096" w:rsidRPr="008E3A08" w:rsidRDefault="00FB3096" w:rsidP="00B44C97">
      <w:pPr>
        <w:numPr>
          <w:ilvl w:val="0"/>
          <w:numId w:val="27"/>
        </w:numPr>
        <w:tabs>
          <w:tab w:val="left" w:pos="567"/>
          <w:tab w:val="left" w:pos="1985"/>
        </w:tabs>
        <w:ind w:left="0" w:right="34" w:firstLine="0"/>
        <w:rPr>
          <w:szCs w:val="24"/>
        </w:rPr>
      </w:pPr>
      <w:r w:rsidRPr="008E3A08">
        <w:rPr>
          <w:szCs w:val="24"/>
        </w:rPr>
        <w:t xml:space="preserve">предоставлять достоверные и нефальсифицированные документы, сведения и/или информацию, приведенные в составе Заявки; </w:t>
      </w:r>
    </w:p>
    <w:p w:rsidR="00FB3096" w:rsidRPr="008E3A08" w:rsidRDefault="00FB3096" w:rsidP="00B44C97">
      <w:pPr>
        <w:numPr>
          <w:ilvl w:val="0"/>
          <w:numId w:val="27"/>
        </w:numPr>
        <w:tabs>
          <w:tab w:val="left" w:pos="567"/>
          <w:tab w:val="left" w:pos="1985"/>
        </w:tabs>
        <w:ind w:left="0" w:right="34" w:firstLine="0"/>
        <w:rPr>
          <w:szCs w:val="24"/>
        </w:rPr>
      </w:pPr>
      <w:r w:rsidRPr="008E3A08">
        <w:rPr>
          <w:szCs w:val="24"/>
        </w:rPr>
        <w:t>заключить договор</w:t>
      </w:r>
      <w:r w:rsidR="000714A6" w:rsidRPr="008E3A08">
        <w:rPr>
          <w:szCs w:val="24"/>
        </w:rPr>
        <w:t>(ы)</w:t>
      </w:r>
      <w:r w:rsidRPr="008E3A08">
        <w:rPr>
          <w:szCs w:val="24"/>
        </w:rPr>
        <w:t xml:space="preserve"> в установленном в документации о закупке порядке, в случае признания ____________________</w:t>
      </w:r>
      <w:r w:rsidR="00002791">
        <w:rPr>
          <w:szCs w:val="24"/>
        </w:rPr>
        <w:t xml:space="preserve"> </w:t>
      </w:r>
      <w:r w:rsidRPr="008E3A08">
        <w:rPr>
          <w:szCs w:val="24"/>
        </w:rPr>
        <w:t>(</w:t>
      </w:r>
      <w:r w:rsidRPr="008E3A08">
        <w:rPr>
          <w:i/>
          <w:szCs w:val="24"/>
        </w:rPr>
        <w:t>Наименование Участника, при подаче Заявки коллективным Участником указывается лидер и состав коллективного Участника</w:t>
      </w:r>
      <w:r w:rsidRPr="008E3A08">
        <w:rPr>
          <w:szCs w:val="24"/>
        </w:rPr>
        <w:t xml:space="preserve">) Победителем/участником, предложившим  наилучшую заявку, либо единственным Участником, соответствующим требованиям </w:t>
      </w:r>
      <w:r w:rsidR="00423F92" w:rsidRPr="008E3A08">
        <w:rPr>
          <w:spacing w:val="-1"/>
          <w:szCs w:val="24"/>
        </w:rPr>
        <w:t xml:space="preserve">закупочной </w:t>
      </w:r>
      <w:r w:rsidRPr="008E3A08">
        <w:rPr>
          <w:spacing w:val="-1"/>
          <w:szCs w:val="24"/>
        </w:rPr>
        <w:t>документации</w:t>
      </w:r>
      <w:r w:rsidRPr="008E3A08">
        <w:rPr>
          <w:szCs w:val="24"/>
        </w:rPr>
        <w:t>;</w:t>
      </w:r>
    </w:p>
    <w:p w:rsidR="00FB3096" w:rsidRPr="008A0C48" w:rsidRDefault="00FB3096" w:rsidP="00B44C97">
      <w:pPr>
        <w:numPr>
          <w:ilvl w:val="0"/>
          <w:numId w:val="27"/>
        </w:numPr>
        <w:tabs>
          <w:tab w:val="left" w:pos="567"/>
          <w:tab w:val="left" w:pos="1985"/>
        </w:tabs>
        <w:ind w:left="0" w:right="34" w:firstLine="0"/>
        <w:rPr>
          <w:szCs w:val="24"/>
        </w:rPr>
      </w:pPr>
      <w:r w:rsidRPr="008E3A08">
        <w:rPr>
          <w:szCs w:val="24"/>
        </w:rPr>
        <w:t>предоставить финансовое обеспечение по Договору</w:t>
      </w:r>
      <w:r w:rsidR="000714A6" w:rsidRPr="008E3A08">
        <w:rPr>
          <w:szCs w:val="24"/>
        </w:rPr>
        <w:t>(ам)</w:t>
      </w:r>
      <w:r w:rsidRPr="008E3A08">
        <w:rPr>
          <w:szCs w:val="24"/>
        </w:rPr>
        <w:t>, заключенному</w:t>
      </w:r>
      <w:r w:rsidR="00E213DD" w:rsidRPr="008E3A08">
        <w:rPr>
          <w:szCs w:val="24"/>
        </w:rPr>
        <w:t>(ыми)</w:t>
      </w:r>
      <w:r w:rsidRPr="008E3A08">
        <w:rPr>
          <w:szCs w:val="24"/>
        </w:rPr>
        <w:t xml:space="preserve"> по итогам проведения закупки, в случае признания ____________________(</w:t>
      </w:r>
      <w:r w:rsidRPr="008E3A08">
        <w:rPr>
          <w:i/>
          <w:szCs w:val="24"/>
        </w:rPr>
        <w:t>Наименование Участника, при подаче заявки коллективным Участником указывается лидер и состав коллективного Участника</w:t>
      </w:r>
      <w:r w:rsidRPr="008E3A08">
        <w:rPr>
          <w:szCs w:val="24"/>
        </w:rPr>
        <w:t>) Победителем/участником, предложившим наилучшую заявку</w:t>
      </w:r>
      <w:r w:rsidRPr="008A0C48">
        <w:rPr>
          <w:szCs w:val="24"/>
        </w:rPr>
        <w:t>.</w:t>
      </w:r>
    </w:p>
    <w:p w:rsidR="00FB3096" w:rsidRPr="00D97771" w:rsidRDefault="00FB3096" w:rsidP="00FB3096">
      <w:pPr>
        <w:tabs>
          <w:tab w:val="left" w:pos="567"/>
          <w:tab w:val="left" w:pos="1985"/>
        </w:tabs>
        <w:ind w:right="34" w:firstLine="0"/>
        <w:rPr>
          <w:sz w:val="10"/>
          <w:szCs w:val="10"/>
        </w:rPr>
      </w:pPr>
    </w:p>
    <w:p w:rsidR="008F6B34" w:rsidRPr="00D97771" w:rsidRDefault="008F6B34" w:rsidP="008F6B34">
      <w:pPr>
        <w:tabs>
          <w:tab w:val="left" w:pos="567"/>
          <w:tab w:val="num" w:pos="1620"/>
          <w:tab w:val="left" w:pos="1985"/>
        </w:tabs>
        <w:autoSpaceDE w:val="0"/>
        <w:autoSpaceDN w:val="0"/>
        <w:adjustRightInd w:val="0"/>
        <w:spacing w:after="120"/>
        <w:ind w:right="34" w:firstLine="0"/>
        <w:textAlignment w:val="baseline"/>
        <w:rPr>
          <w:sz w:val="18"/>
          <w:szCs w:val="18"/>
        </w:rPr>
      </w:pPr>
    </w:p>
    <w:p w:rsidR="008F6B34" w:rsidRPr="008A0C48" w:rsidRDefault="008F6B34" w:rsidP="008F6B34">
      <w:pPr>
        <w:tabs>
          <w:tab w:val="left" w:pos="567"/>
          <w:tab w:val="num" w:pos="1620"/>
          <w:tab w:val="left" w:pos="1985"/>
        </w:tabs>
        <w:autoSpaceDE w:val="0"/>
        <w:autoSpaceDN w:val="0"/>
        <w:adjustRightInd w:val="0"/>
        <w:spacing w:after="120"/>
        <w:ind w:right="34" w:firstLine="0"/>
        <w:textAlignment w:val="baseline"/>
        <w:rPr>
          <w:szCs w:val="24"/>
        </w:rPr>
      </w:pPr>
      <w:r w:rsidRPr="00414CAF">
        <w:rPr>
          <w:szCs w:val="24"/>
        </w:rPr>
        <w:t xml:space="preserve">В соответствии с инструкциями, полученными от Вас в документации о закупке, информация по сути наших предложений в данной закупке представлена </w:t>
      </w:r>
      <w:r>
        <w:rPr>
          <w:szCs w:val="24"/>
        </w:rPr>
        <w:t xml:space="preserve">в </w:t>
      </w:r>
      <w:r w:rsidRPr="00414CAF">
        <w:rPr>
          <w:szCs w:val="24"/>
        </w:rPr>
        <w:t>документах</w:t>
      </w:r>
      <w:r>
        <w:rPr>
          <w:szCs w:val="24"/>
        </w:rPr>
        <w:t xml:space="preserve"> в соответствии со списком, указанным в описи документов, </w:t>
      </w:r>
      <w:r w:rsidRPr="00414CAF">
        <w:rPr>
          <w:szCs w:val="24"/>
        </w:rPr>
        <w:t>которые являются неотъемлемой частью нашей Заявки:</w:t>
      </w:r>
    </w:p>
    <w:p w:rsidR="00FB3096" w:rsidRPr="00D97771" w:rsidRDefault="00FB3096" w:rsidP="00FB3096">
      <w:pPr>
        <w:tabs>
          <w:tab w:val="left" w:pos="567"/>
          <w:tab w:val="left" w:pos="1985"/>
        </w:tabs>
        <w:ind w:right="34" w:firstLine="0"/>
        <w:rPr>
          <w:sz w:val="10"/>
          <w:szCs w:val="10"/>
        </w:rPr>
      </w:pPr>
    </w:p>
    <w:p w:rsidR="00FB3096" w:rsidRPr="008A0C48" w:rsidRDefault="00FB3096" w:rsidP="00FB3096">
      <w:pPr>
        <w:tabs>
          <w:tab w:val="left" w:pos="567"/>
          <w:tab w:val="left" w:pos="1985"/>
        </w:tabs>
        <w:ind w:right="5811" w:firstLine="0"/>
        <w:rPr>
          <w:szCs w:val="24"/>
        </w:rPr>
      </w:pPr>
      <w:r w:rsidRPr="008A0C48">
        <w:rPr>
          <w:szCs w:val="24"/>
        </w:rPr>
        <w:t>____________________________________</w:t>
      </w:r>
    </w:p>
    <w:p w:rsidR="00FB3096" w:rsidRPr="008A0C48" w:rsidRDefault="00FB3096" w:rsidP="00FB3096">
      <w:pPr>
        <w:tabs>
          <w:tab w:val="left" w:pos="567"/>
          <w:tab w:val="left" w:pos="1985"/>
        </w:tabs>
        <w:ind w:right="5811" w:firstLine="0"/>
        <w:jc w:val="center"/>
        <w:rPr>
          <w:szCs w:val="24"/>
          <w:vertAlign w:val="superscript"/>
        </w:rPr>
      </w:pPr>
      <w:r w:rsidRPr="008A0C48">
        <w:rPr>
          <w:szCs w:val="24"/>
          <w:vertAlign w:val="superscript"/>
        </w:rPr>
        <w:t>(подпись, М.П.)</w:t>
      </w:r>
    </w:p>
    <w:p w:rsidR="00FB3096" w:rsidRPr="008A0C48" w:rsidRDefault="00FB3096" w:rsidP="00FB3096">
      <w:pPr>
        <w:tabs>
          <w:tab w:val="left" w:pos="567"/>
          <w:tab w:val="left" w:pos="1985"/>
        </w:tabs>
        <w:ind w:right="5811" w:firstLine="0"/>
        <w:rPr>
          <w:szCs w:val="24"/>
        </w:rPr>
      </w:pPr>
      <w:r w:rsidRPr="008A0C48">
        <w:rPr>
          <w:szCs w:val="24"/>
        </w:rPr>
        <w:t>____________________________________</w:t>
      </w:r>
    </w:p>
    <w:p w:rsidR="00FB3096" w:rsidRPr="008A0C48" w:rsidRDefault="00FB3096" w:rsidP="00FB3096">
      <w:pPr>
        <w:tabs>
          <w:tab w:val="left" w:pos="567"/>
          <w:tab w:val="left" w:pos="1985"/>
        </w:tabs>
        <w:ind w:right="5811" w:firstLine="0"/>
        <w:jc w:val="center"/>
        <w:rPr>
          <w:szCs w:val="24"/>
          <w:vertAlign w:val="superscript"/>
        </w:rPr>
      </w:pPr>
      <w:r w:rsidRPr="008A0C48">
        <w:rPr>
          <w:szCs w:val="24"/>
          <w:vertAlign w:val="superscript"/>
        </w:rPr>
        <w:t>(фамилия, имя, отчество подписавшего, должность)</w:t>
      </w:r>
    </w:p>
    <w:p w:rsidR="00FB3096" w:rsidRPr="008A0C48" w:rsidRDefault="00FB3096" w:rsidP="00FB3096">
      <w:pPr>
        <w:pBdr>
          <w:bottom w:val="single" w:sz="4" w:space="1" w:color="auto"/>
        </w:pBdr>
        <w:shd w:val="clear" w:color="auto" w:fill="E0E0E0"/>
        <w:tabs>
          <w:tab w:val="left" w:pos="567"/>
          <w:tab w:val="left" w:pos="1985"/>
        </w:tabs>
        <w:ind w:right="34" w:firstLine="0"/>
        <w:jc w:val="center"/>
        <w:rPr>
          <w:b/>
          <w:color w:val="000000"/>
          <w:spacing w:val="36"/>
          <w:szCs w:val="24"/>
        </w:rPr>
      </w:pPr>
      <w:r w:rsidRPr="008A0C48">
        <w:rPr>
          <w:b/>
          <w:color w:val="000000"/>
          <w:spacing w:val="36"/>
          <w:szCs w:val="24"/>
        </w:rPr>
        <w:t>конец формы</w:t>
      </w:r>
    </w:p>
    <w:p w:rsidR="00FB3096" w:rsidRPr="008A0C48" w:rsidRDefault="00FB3096" w:rsidP="00FB3096">
      <w:pPr>
        <w:tabs>
          <w:tab w:val="left" w:pos="567"/>
          <w:tab w:val="left" w:pos="1985"/>
        </w:tabs>
        <w:ind w:right="34" w:firstLine="0"/>
        <w:jc w:val="left"/>
        <w:rPr>
          <w:szCs w:val="24"/>
        </w:rPr>
      </w:pPr>
      <w:r w:rsidRPr="008A0C48">
        <w:rPr>
          <w:b/>
          <w:szCs w:val="24"/>
        </w:rPr>
        <w:br w:type="page"/>
      </w:r>
    </w:p>
    <w:p w:rsidR="00FB3096" w:rsidRPr="008A0C48" w:rsidRDefault="00FB3096" w:rsidP="00B44C97">
      <w:pPr>
        <w:pStyle w:val="3"/>
        <w:numPr>
          <w:ilvl w:val="2"/>
          <w:numId w:val="28"/>
        </w:numPr>
        <w:tabs>
          <w:tab w:val="left" w:pos="567"/>
          <w:tab w:val="left" w:pos="1985"/>
        </w:tabs>
        <w:ind w:left="0" w:right="34" w:firstLine="0"/>
        <w:rPr>
          <w:sz w:val="24"/>
          <w:szCs w:val="24"/>
        </w:rPr>
      </w:pPr>
      <w:bookmarkStart w:id="907" w:name="_Toc535853810"/>
      <w:bookmarkStart w:id="908" w:name="_Toc536020441"/>
      <w:bookmarkStart w:id="909" w:name="_Toc229057842"/>
      <w:r w:rsidRPr="008A0C48">
        <w:rPr>
          <w:sz w:val="24"/>
          <w:szCs w:val="24"/>
        </w:rPr>
        <w:lastRenderedPageBreak/>
        <w:t>Инструкции по заполнению</w:t>
      </w:r>
      <w:bookmarkEnd w:id="907"/>
      <w:bookmarkEnd w:id="908"/>
      <w:bookmarkEnd w:id="909"/>
    </w:p>
    <w:p w:rsidR="00FB3096" w:rsidRPr="00D6386A" w:rsidRDefault="00FB3096"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D6386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FB3096" w:rsidRPr="00D6386A" w:rsidRDefault="00FB3096"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D6386A">
        <w:rPr>
          <w:sz w:val="24"/>
          <w:szCs w:val="24"/>
        </w:rPr>
        <w:t>Участник должен указать свое полное наименование (с указанием организационно-правовой формы) и юридический адрес.</w:t>
      </w:r>
    </w:p>
    <w:p w:rsidR="00FB3096" w:rsidRPr="00C17E7B" w:rsidRDefault="00FB3096"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C17E7B">
        <w:rPr>
          <w:sz w:val="24"/>
          <w:szCs w:val="24"/>
        </w:rPr>
        <w:t xml:space="preserve">Участник должен указать срок действия Заявки согласно требованиям </w:t>
      </w:r>
      <w:r w:rsidR="00423F92" w:rsidRPr="00C17E7B">
        <w:rPr>
          <w:sz w:val="24"/>
          <w:szCs w:val="24"/>
          <w:lang w:val="ru-RU"/>
        </w:rPr>
        <w:t xml:space="preserve">к сроку действия заявки, указанному в </w:t>
      </w:r>
      <w:r w:rsidRPr="00C17E7B">
        <w:rPr>
          <w:sz w:val="24"/>
          <w:szCs w:val="24"/>
        </w:rPr>
        <w:t xml:space="preserve">части </w:t>
      </w:r>
      <w:r w:rsidRPr="00C17E7B">
        <w:rPr>
          <w:rStyle w:val="110"/>
          <w:rFonts w:ascii="Times New Roman" w:hAnsi="Times New Roman"/>
          <w:b w:val="0"/>
          <w:sz w:val="24"/>
          <w:szCs w:val="24"/>
          <w:lang w:val="en-US"/>
        </w:rPr>
        <w:t>IV</w:t>
      </w:r>
      <w:r w:rsidRPr="00C17E7B" w:rsidDel="00413E80">
        <w:rPr>
          <w:sz w:val="24"/>
          <w:szCs w:val="24"/>
        </w:rPr>
        <w:t xml:space="preserve"> </w:t>
      </w:r>
      <w:r w:rsidRPr="00C17E7B">
        <w:rPr>
          <w:sz w:val="24"/>
          <w:szCs w:val="24"/>
        </w:rPr>
        <w:t>«ИНФОРМАЦИОННАЯ КАРТА ЗАКУПКИ»</w:t>
      </w:r>
      <w:r w:rsidRPr="00C17E7B">
        <w:rPr>
          <w:sz w:val="24"/>
          <w:szCs w:val="24"/>
          <w:lang w:val="ru-RU"/>
        </w:rPr>
        <w:t>.</w:t>
      </w:r>
    </w:p>
    <w:p w:rsidR="00463636" w:rsidRPr="00C17E7B" w:rsidRDefault="00463636" w:rsidP="00B44C97">
      <w:pPr>
        <w:pStyle w:val="aff0"/>
        <w:numPr>
          <w:ilvl w:val="3"/>
          <w:numId w:val="28"/>
        </w:numPr>
        <w:tabs>
          <w:tab w:val="left" w:pos="567"/>
          <w:tab w:val="left" w:pos="1985"/>
        </w:tabs>
        <w:spacing w:before="100" w:beforeAutospacing="1" w:line="240" w:lineRule="auto"/>
        <w:ind w:left="0" w:right="34" w:firstLine="1134"/>
        <w:rPr>
          <w:sz w:val="24"/>
          <w:szCs w:val="24"/>
        </w:rPr>
      </w:pPr>
      <w:r w:rsidRPr="00C17E7B">
        <w:rPr>
          <w:sz w:val="24"/>
          <w:szCs w:val="24"/>
          <w:lang w:val="ru-RU"/>
        </w:rPr>
        <w:t xml:space="preserve">Участник указывает </w:t>
      </w:r>
      <w:r w:rsidRPr="00C17E7B">
        <w:rPr>
          <w:sz w:val="24"/>
          <w:szCs w:val="24"/>
        </w:rPr>
        <w:t>систем</w:t>
      </w:r>
      <w:r w:rsidRPr="00C17E7B">
        <w:rPr>
          <w:sz w:val="24"/>
          <w:szCs w:val="24"/>
          <w:lang w:val="ru-RU"/>
        </w:rPr>
        <w:t>у</w:t>
      </w:r>
      <w:r w:rsidRPr="00C17E7B">
        <w:rPr>
          <w:sz w:val="24"/>
          <w:szCs w:val="24"/>
        </w:rPr>
        <w:t xml:space="preserve"> налогообложения</w:t>
      </w:r>
      <w:r w:rsidRPr="00C17E7B">
        <w:rPr>
          <w:sz w:val="24"/>
          <w:szCs w:val="24"/>
          <w:lang w:val="ru-RU"/>
        </w:rPr>
        <w:t>, которую он применяет на момент подачи заявки.</w:t>
      </w:r>
    </w:p>
    <w:p w:rsidR="00953242" w:rsidRPr="00497FDB" w:rsidRDefault="00D97771" w:rsidP="00953242">
      <w:pPr>
        <w:pStyle w:val="aff0"/>
        <w:numPr>
          <w:ilvl w:val="3"/>
          <w:numId w:val="28"/>
        </w:numPr>
        <w:tabs>
          <w:tab w:val="left" w:pos="567"/>
          <w:tab w:val="left" w:pos="1985"/>
        </w:tabs>
        <w:spacing w:line="240" w:lineRule="auto"/>
        <w:ind w:left="0" w:right="34" w:firstLine="993"/>
        <w:rPr>
          <w:sz w:val="24"/>
          <w:szCs w:val="24"/>
          <w:lang w:val="ru-RU"/>
        </w:rPr>
      </w:pPr>
      <w:bookmarkStart w:id="910" w:name="_Ref462231754"/>
      <w:r w:rsidRPr="00C17E7B">
        <w:rPr>
          <w:sz w:val="24"/>
          <w:szCs w:val="24"/>
        </w:rPr>
        <w:t>Участник должен указать стоимость</w:t>
      </w:r>
      <w:r w:rsidRPr="00D6386A">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w:t>
      </w:r>
      <w:r w:rsidRPr="00497FDB">
        <w:rPr>
          <w:sz w:val="24"/>
          <w:szCs w:val="24"/>
        </w:rPr>
        <w:t>девять коп.)».</w:t>
      </w:r>
      <w:bookmarkEnd w:id="910"/>
      <w:r w:rsidR="00953242" w:rsidRPr="00497FDB">
        <w:rPr>
          <w:sz w:val="24"/>
          <w:szCs w:val="24"/>
          <w:lang w:val="ru-RU"/>
        </w:rPr>
        <w:t xml:space="preserve"> </w:t>
      </w:r>
      <w:r w:rsidR="00953242" w:rsidRPr="00497FDB">
        <w:rPr>
          <w:sz w:val="24"/>
          <w:szCs w:val="24"/>
        </w:rPr>
        <w:t>В случае</w:t>
      </w:r>
      <w:r w:rsidR="0087244D" w:rsidRPr="00497FDB">
        <w:rPr>
          <w:sz w:val="24"/>
          <w:szCs w:val="24"/>
        </w:rPr>
        <w:t>, если Участник применяет УСН –</w:t>
      </w:r>
      <w:r w:rsidR="00953242" w:rsidRPr="00497FDB">
        <w:rPr>
          <w:sz w:val="24"/>
          <w:szCs w:val="24"/>
          <w:lang w:val="ru-RU"/>
        </w:rPr>
        <w:t xml:space="preserve"> в </w:t>
      </w:r>
      <w:r w:rsidR="003757B1" w:rsidRPr="00497FDB">
        <w:rPr>
          <w:sz w:val="24"/>
          <w:szCs w:val="24"/>
          <w:lang w:val="ru-RU"/>
        </w:rPr>
        <w:t xml:space="preserve">соответствующих </w:t>
      </w:r>
      <w:r w:rsidR="00953242" w:rsidRPr="00497FDB">
        <w:rPr>
          <w:sz w:val="24"/>
          <w:szCs w:val="24"/>
          <w:lang w:val="ru-RU"/>
        </w:rPr>
        <w:t>графах таблиц</w:t>
      </w:r>
      <w:r w:rsidR="0050695D" w:rsidRPr="00497FDB">
        <w:rPr>
          <w:sz w:val="24"/>
          <w:szCs w:val="24"/>
          <w:lang w:val="ru-RU"/>
        </w:rPr>
        <w:t>(</w:t>
      </w:r>
      <w:r w:rsidR="00953242" w:rsidRPr="00497FDB">
        <w:rPr>
          <w:sz w:val="24"/>
          <w:szCs w:val="24"/>
          <w:lang w:val="ru-RU"/>
        </w:rPr>
        <w:t>ы</w:t>
      </w:r>
      <w:r w:rsidR="0050695D" w:rsidRPr="00497FDB">
        <w:rPr>
          <w:sz w:val="24"/>
          <w:szCs w:val="24"/>
          <w:lang w:val="ru-RU"/>
        </w:rPr>
        <w:t>)</w:t>
      </w:r>
      <w:r w:rsidR="00953242" w:rsidRPr="00497FDB">
        <w:rPr>
          <w:sz w:val="24"/>
          <w:szCs w:val="24"/>
        </w:rPr>
        <w:t xml:space="preserve"> указывается сумма с НДС, равная сумме без НДС (НДС</w:t>
      </w:r>
      <w:r w:rsidR="00953242" w:rsidRPr="00497FDB">
        <w:rPr>
          <w:sz w:val="24"/>
          <w:szCs w:val="24"/>
          <w:lang w:val="ru-RU"/>
        </w:rPr>
        <w:t xml:space="preserve"> в таком случае</w:t>
      </w:r>
      <w:r w:rsidR="00953242" w:rsidRPr="00497FDB">
        <w:rPr>
          <w:sz w:val="24"/>
          <w:szCs w:val="24"/>
        </w:rPr>
        <w:t xml:space="preserve"> равен нулю)</w:t>
      </w:r>
      <w:r w:rsidR="00953242" w:rsidRPr="00497FDB">
        <w:rPr>
          <w:sz w:val="24"/>
          <w:szCs w:val="24"/>
          <w:lang w:val="ru-RU"/>
        </w:rPr>
        <w:t xml:space="preserve">. При этом указанные суммы должны соответствовать </w:t>
      </w:r>
      <w:r w:rsidR="00953242" w:rsidRPr="00497FDB">
        <w:rPr>
          <w:sz w:val="24"/>
          <w:szCs w:val="24"/>
        </w:rPr>
        <w:t>суммам, указанным в Сводной таблице стоимости</w:t>
      </w:r>
      <w:r w:rsidR="00953242" w:rsidRPr="00497FDB">
        <w:rPr>
          <w:bCs/>
          <w:sz w:val="24"/>
          <w:szCs w:val="24"/>
          <w:lang w:val="ru-RU"/>
        </w:rPr>
        <w:t>.</w:t>
      </w:r>
    </w:p>
    <w:p w:rsidR="001828A9" w:rsidRPr="00002791" w:rsidRDefault="001828A9" w:rsidP="001828A9">
      <w:pPr>
        <w:pStyle w:val="aff0"/>
        <w:numPr>
          <w:ilvl w:val="3"/>
          <w:numId w:val="28"/>
        </w:numPr>
        <w:tabs>
          <w:tab w:val="left" w:pos="567"/>
          <w:tab w:val="left" w:pos="1985"/>
        </w:tabs>
        <w:spacing w:line="240" w:lineRule="auto"/>
        <w:ind w:left="0" w:right="34" w:firstLine="1134"/>
        <w:rPr>
          <w:sz w:val="24"/>
          <w:szCs w:val="24"/>
          <w:lang w:val="ru-RU"/>
        </w:rPr>
      </w:pPr>
      <w:r w:rsidRPr="00002791">
        <w:rPr>
          <w:sz w:val="24"/>
          <w:szCs w:val="24"/>
          <w:lang w:val="ru-RU"/>
        </w:rPr>
        <w:t>Письмо о подаче оферты будет служить основой для подготовки Договора(ов). Величина</w:t>
      </w:r>
      <w:r w:rsidRPr="00002791">
        <w:rPr>
          <w:sz w:val="24"/>
          <w:szCs w:val="24"/>
        </w:rPr>
        <w:t xml:space="preserve"> НДС </w:t>
      </w:r>
      <w:r w:rsidRPr="00002791">
        <w:rPr>
          <w:sz w:val="24"/>
          <w:szCs w:val="24"/>
          <w:lang w:val="ru-RU"/>
        </w:rPr>
        <w:t xml:space="preserve">и стоимость(и) без учета НДС </w:t>
      </w:r>
      <w:r w:rsidR="00F67DF3" w:rsidRPr="00002791">
        <w:rPr>
          <w:sz w:val="24"/>
          <w:szCs w:val="24"/>
          <w:lang w:val="ru-RU"/>
        </w:rPr>
        <w:t xml:space="preserve">указывается(ются) в </w:t>
      </w:r>
      <w:r w:rsidRPr="00002791">
        <w:rPr>
          <w:sz w:val="24"/>
          <w:szCs w:val="24"/>
          <w:lang w:val="ru-RU"/>
        </w:rPr>
        <w:t>Письме о подаче оферты для облегчения подготовки Договора(ов).</w:t>
      </w:r>
    </w:p>
    <w:p w:rsidR="001828A9" w:rsidRPr="00002791" w:rsidRDefault="001828A9" w:rsidP="001828A9">
      <w:pPr>
        <w:pStyle w:val="aff0"/>
        <w:numPr>
          <w:ilvl w:val="3"/>
          <w:numId w:val="28"/>
        </w:numPr>
        <w:tabs>
          <w:tab w:val="left" w:pos="567"/>
          <w:tab w:val="left" w:pos="1985"/>
        </w:tabs>
        <w:spacing w:line="240" w:lineRule="auto"/>
        <w:ind w:left="0" w:right="34" w:firstLine="993"/>
        <w:rPr>
          <w:sz w:val="24"/>
          <w:szCs w:val="24"/>
          <w:lang w:val="ru-RU"/>
        </w:rPr>
      </w:pPr>
      <w:r w:rsidRPr="00002791">
        <w:rPr>
          <w:sz w:val="24"/>
          <w:szCs w:val="24"/>
        </w:rPr>
        <w:t>Участник должен указать срок выполнения постав</w:t>
      </w:r>
      <w:r w:rsidR="00002791" w:rsidRPr="00002791">
        <w:rPr>
          <w:sz w:val="24"/>
          <w:szCs w:val="24"/>
          <w:lang w:val="ru-RU"/>
        </w:rPr>
        <w:t>ки</w:t>
      </w:r>
      <w:r w:rsidRPr="00002791">
        <w:rPr>
          <w:sz w:val="24"/>
          <w:szCs w:val="24"/>
        </w:rPr>
        <w:t xml:space="preserve"> в календарных днях.</w:t>
      </w:r>
    </w:p>
    <w:p w:rsidR="001828A9" w:rsidRPr="001828A9" w:rsidRDefault="001828A9" w:rsidP="001828A9">
      <w:pPr>
        <w:pStyle w:val="aff0"/>
        <w:tabs>
          <w:tab w:val="clear" w:pos="360"/>
          <w:tab w:val="left" w:pos="567"/>
          <w:tab w:val="left" w:pos="1985"/>
        </w:tabs>
        <w:spacing w:before="100" w:beforeAutospacing="1" w:line="240" w:lineRule="auto"/>
        <w:ind w:right="34"/>
        <w:rPr>
          <w:sz w:val="24"/>
          <w:szCs w:val="24"/>
          <w:lang w:val="ru-RU"/>
        </w:rPr>
      </w:pPr>
    </w:p>
    <w:p w:rsidR="001828A9" w:rsidRPr="006F105E" w:rsidRDefault="001828A9" w:rsidP="001828A9">
      <w:pPr>
        <w:pStyle w:val="aff0"/>
        <w:tabs>
          <w:tab w:val="clear" w:pos="360"/>
          <w:tab w:val="left" w:pos="567"/>
          <w:tab w:val="left" w:pos="1985"/>
        </w:tabs>
        <w:spacing w:before="100" w:beforeAutospacing="1" w:line="240" w:lineRule="auto"/>
        <w:ind w:right="34"/>
        <w:rPr>
          <w:sz w:val="24"/>
          <w:szCs w:val="24"/>
          <w:highlight w:val="yellow"/>
        </w:rPr>
      </w:pPr>
    </w:p>
    <w:p w:rsidR="00423F92" w:rsidRPr="00FF212A" w:rsidRDefault="00423F92" w:rsidP="00423F92">
      <w:pPr>
        <w:tabs>
          <w:tab w:val="left" w:pos="567"/>
          <w:tab w:val="left" w:pos="1985"/>
        </w:tabs>
        <w:ind w:right="34" w:firstLine="0"/>
        <w:jc w:val="left"/>
        <w:rPr>
          <w:lang w:val="x-none"/>
        </w:rPr>
      </w:pPr>
    </w:p>
    <w:p w:rsidR="00423F92" w:rsidRDefault="00423F92" w:rsidP="00B44C97">
      <w:pPr>
        <w:pStyle w:val="2"/>
        <w:keepNext/>
        <w:pageBreakBefore/>
        <w:numPr>
          <w:ilvl w:val="1"/>
          <w:numId w:val="28"/>
        </w:numPr>
        <w:tabs>
          <w:tab w:val="left" w:pos="567"/>
          <w:tab w:val="left" w:pos="1985"/>
        </w:tabs>
        <w:suppressAutoHyphens/>
        <w:spacing w:before="100" w:beforeAutospacing="1" w:after="100" w:afterAutospacing="1" w:line="240" w:lineRule="auto"/>
        <w:ind w:left="0" w:right="34" w:firstLine="0"/>
        <w:jc w:val="left"/>
        <w:sectPr w:rsidR="00423F92" w:rsidSect="00A134D5">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p>
    <w:p w:rsidR="00414270" w:rsidRPr="003B5265" w:rsidRDefault="00062F64" w:rsidP="00B44C97">
      <w:pPr>
        <w:pStyle w:val="2"/>
        <w:widowControl w:val="0"/>
        <w:numPr>
          <w:ilvl w:val="1"/>
          <w:numId w:val="28"/>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911" w:name="_Ref3992280"/>
      <w:bookmarkStart w:id="912" w:name="_Toc229057843"/>
      <w:r w:rsidRPr="003B5265">
        <w:rPr>
          <w:sz w:val="24"/>
          <w:szCs w:val="24"/>
        </w:rPr>
        <w:lastRenderedPageBreak/>
        <w:t>Сводная таблица стоимости</w:t>
      </w:r>
      <w:r w:rsidRPr="003B5265">
        <w:rPr>
          <w:bCs/>
          <w:sz w:val="24"/>
          <w:szCs w:val="24"/>
        </w:rPr>
        <w:t xml:space="preserve"> </w:t>
      </w:r>
      <w:r w:rsidRPr="003B5265">
        <w:rPr>
          <w:sz w:val="24"/>
          <w:szCs w:val="24"/>
        </w:rPr>
        <w:t>поставок</w:t>
      </w:r>
      <w:r w:rsidR="00414270" w:rsidRPr="003B5265">
        <w:rPr>
          <w:sz w:val="24"/>
          <w:szCs w:val="24"/>
          <w:lang w:val="ru-RU"/>
        </w:rPr>
        <w:t xml:space="preserve"> (форма 1</w:t>
      </w:r>
      <w:r w:rsidR="003B5265" w:rsidRPr="003B5265">
        <w:rPr>
          <w:sz w:val="24"/>
          <w:szCs w:val="24"/>
          <w:lang w:val="ru-RU"/>
        </w:rPr>
        <w:t>5</w:t>
      </w:r>
      <w:r w:rsidR="00414270" w:rsidRPr="003B5265">
        <w:rPr>
          <w:sz w:val="24"/>
          <w:szCs w:val="24"/>
          <w:lang w:val="ru-RU"/>
        </w:rPr>
        <w:t>)</w:t>
      </w:r>
      <w:bookmarkEnd w:id="911"/>
      <w:bookmarkEnd w:id="912"/>
    </w:p>
    <w:p w:rsidR="00414270" w:rsidRPr="003B5265" w:rsidRDefault="00062F64" w:rsidP="00B44C97">
      <w:pPr>
        <w:pStyle w:val="3"/>
        <w:numPr>
          <w:ilvl w:val="2"/>
          <w:numId w:val="28"/>
        </w:numPr>
        <w:tabs>
          <w:tab w:val="left" w:pos="142"/>
          <w:tab w:val="left" w:pos="567"/>
        </w:tabs>
        <w:ind w:left="0" w:right="34" w:firstLine="0"/>
        <w:rPr>
          <w:sz w:val="24"/>
          <w:szCs w:val="24"/>
        </w:rPr>
      </w:pPr>
      <w:bookmarkStart w:id="913" w:name="_Toc229057844"/>
      <w:r w:rsidRPr="003B5265">
        <w:rPr>
          <w:sz w:val="24"/>
          <w:szCs w:val="24"/>
        </w:rPr>
        <w:t>Сводная таблица стоимости</w:t>
      </w:r>
      <w:r w:rsidRPr="003B5265">
        <w:rPr>
          <w:bCs w:val="0"/>
          <w:sz w:val="24"/>
          <w:szCs w:val="24"/>
        </w:rPr>
        <w:t xml:space="preserve"> </w:t>
      </w:r>
      <w:r w:rsidRPr="003B5265">
        <w:rPr>
          <w:sz w:val="24"/>
          <w:szCs w:val="24"/>
        </w:rPr>
        <w:t>поставок</w:t>
      </w:r>
      <w:bookmarkEnd w:id="913"/>
    </w:p>
    <w:p w:rsidR="00414270" w:rsidRPr="003B5265" w:rsidRDefault="00414270" w:rsidP="00414270">
      <w:pPr>
        <w:pBdr>
          <w:top w:val="single" w:sz="4" w:space="1" w:color="auto"/>
        </w:pBdr>
        <w:shd w:val="clear" w:color="auto" w:fill="E0E0E0"/>
        <w:tabs>
          <w:tab w:val="left" w:pos="567"/>
          <w:tab w:val="left" w:pos="1985"/>
        </w:tabs>
        <w:ind w:right="34" w:firstLine="0"/>
        <w:jc w:val="center"/>
        <w:rPr>
          <w:b/>
          <w:spacing w:val="36"/>
        </w:rPr>
      </w:pPr>
      <w:r w:rsidRPr="003B5265">
        <w:rPr>
          <w:b/>
          <w:spacing w:val="36"/>
        </w:rPr>
        <w:t>начало формы</w:t>
      </w:r>
    </w:p>
    <w:p w:rsidR="007C4DC3" w:rsidRPr="003B5265" w:rsidRDefault="007C4DC3" w:rsidP="007C4DC3">
      <w:pPr>
        <w:ind w:firstLine="0"/>
        <w:rPr>
          <w:szCs w:val="24"/>
        </w:rPr>
      </w:pPr>
      <w:r w:rsidRPr="003B5265">
        <w:rPr>
          <w:szCs w:val="24"/>
        </w:rPr>
        <w:t xml:space="preserve">Приложение </w:t>
      </w:r>
      <w:r w:rsidR="00062F64" w:rsidRPr="003B5265">
        <w:rPr>
          <w:szCs w:val="24"/>
        </w:rPr>
        <w:t>1</w:t>
      </w:r>
      <w:r w:rsidR="003B5265" w:rsidRPr="003B5265">
        <w:rPr>
          <w:szCs w:val="24"/>
        </w:rPr>
        <w:t>4</w:t>
      </w:r>
      <w:r w:rsidRPr="003B5265">
        <w:rPr>
          <w:szCs w:val="24"/>
        </w:rPr>
        <w:t xml:space="preserve"> к письму о подаче оферты</w:t>
      </w:r>
    </w:p>
    <w:p w:rsidR="007C4DC3" w:rsidRPr="003B5265" w:rsidRDefault="007C4DC3" w:rsidP="007C4DC3">
      <w:pPr>
        <w:ind w:firstLine="0"/>
        <w:rPr>
          <w:szCs w:val="24"/>
        </w:rPr>
      </w:pPr>
      <w:r w:rsidRPr="003B5265">
        <w:rPr>
          <w:szCs w:val="24"/>
        </w:rPr>
        <w:t>от «____»_____________ г. №__________</w:t>
      </w:r>
    </w:p>
    <w:p w:rsidR="007C4DC3" w:rsidRPr="003B5265" w:rsidRDefault="007C4DC3" w:rsidP="007C4DC3">
      <w:pPr>
        <w:jc w:val="center"/>
        <w:rPr>
          <w:b/>
          <w:szCs w:val="24"/>
        </w:rPr>
      </w:pPr>
      <w:r w:rsidRPr="003B5265">
        <w:rPr>
          <w:b/>
          <w:szCs w:val="24"/>
        </w:rPr>
        <w:t>Сводная таблица стоимости</w:t>
      </w:r>
      <w:r w:rsidRPr="003B5265">
        <w:rPr>
          <w:bCs/>
          <w:szCs w:val="24"/>
        </w:rPr>
        <w:t xml:space="preserve"> </w:t>
      </w:r>
      <w:r w:rsidRPr="003B5265">
        <w:rPr>
          <w:b/>
          <w:szCs w:val="24"/>
        </w:rPr>
        <w:t>поставок</w:t>
      </w:r>
    </w:p>
    <w:p w:rsidR="007C4DC3" w:rsidRPr="003B5265" w:rsidRDefault="007C4DC3" w:rsidP="007C4DC3">
      <w:pPr>
        <w:rPr>
          <w:color w:val="000000"/>
          <w:szCs w:val="24"/>
        </w:rPr>
      </w:pPr>
      <w:r w:rsidRPr="003B5265">
        <w:rPr>
          <w:color w:val="000000"/>
          <w:szCs w:val="24"/>
        </w:rPr>
        <w:t>Наименование и адрес Участника: _________________________________</w:t>
      </w:r>
    </w:p>
    <w:p w:rsidR="00323BC5" w:rsidRPr="003B5265" w:rsidRDefault="00323BC5" w:rsidP="00323BC5">
      <w:pPr>
        <w:tabs>
          <w:tab w:val="left" w:pos="567"/>
          <w:tab w:val="left" w:pos="1985"/>
        </w:tabs>
        <w:ind w:right="34" w:firstLine="0"/>
        <w:rPr>
          <w:szCs w:val="24"/>
        </w:rPr>
      </w:pPr>
      <w:r w:rsidRPr="003B5265">
        <w:rPr>
          <w:color w:val="000000"/>
          <w:szCs w:val="24"/>
        </w:rPr>
        <w:t xml:space="preserve">Право заключения </w:t>
      </w:r>
      <w:r w:rsidRPr="003B5265">
        <w:rPr>
          <w:szCs w:val="24"/>
        </w:rPr>
        <w:t xml:space="preserve">Договора(ов) на _____________________________________________________ </w:t>
      </w:r>
    </w:p>
    <w:p w:rsidR="00323BC5" w:rsidRPr="003B5265" w:rsidRDefault="00323BC5" w:rsidP="00323BC5">
      <w:pPr>
        <w:tabs>
          <w:tab w:val="left" w:pos="567"/>
          <w:tab w:val="left" w:pos="1985"/>
        </w:tabs>
        <w:ind w:right="34" w:firstLine="0"/>
        <w:rPr>
          <w:szCs w:val="24"/>
          <w:vertAlign w:val="superscript"/>
        </w:rPr>
      </w:pPr>
      <w:r w:rsidRPr="003B5265">
        <w:rPr>
          <w:szCs w:val="24"/>
          <w:vertAlign w:val="superscript"/>
        </w:rPr>
        <w:t xml:space="preserve">                                                                                                                            (указывается предмет закупки)</w:t>
      </w:r>
    </w:p>
    <w:p w:rsidR="00323BC5" w:rsidRPr="003B5265" w:rsidRDefault="00323BC5" w:rsidP="00323BC5">
      <w:pPr>
        <w:rPr>
          <w:color w:val="000000"/>
          <w:szCs w:val="24"/>
        </w:rPr>
      </w:pPr>
    </w:p>
    <w:p w:rsidR="007C4DC3" w:rsidRPr="003B5265" w:rsidRDefault="007C4DC3" w:rsidP="007C4DC3">
      <w:pPr>
        <w:rPr>
          <w:b/>
          <w:szCs w:val="24"/>
        </w:rPr>
      </w:pPr>
      <w:r w:rsidRPr="003B5265">
        <w:rPr>
          <w:b/>
          <w:szCs w:val="24"/>
        </w:rPr>
        <w:t>Расчет стоимости поставляемой продукции</w:t>
      </w:r>
    </w:p>
    <w:tbl>
      <w:tblPr>
        <w:tblW w:w="15428" w:type="dxa"/>
        <w:tblInd w:w="93" w:type="dxa"/>
        <w:tblLook w:val="04A0" w:firstRow="1" w:lastRow="0" w:firstColumn="1" w:lastColumn="0" w:noHBand="0" w:noVBand="1"/>
      </w:tblPr>
      <w:tblGrid>
        <w:gridCol w:w="680"/>
        <w:gridCol w:w="1946"/>
        <w:gridCol w:w="2978"/>
        <w:gridCol w:w="1579"/>
        <w:gridCol w:w="1629"/>
        <w:gridCol w:w="567"/>
        <w:gridCol w:w="1298"/>
        <w:gridCol w:w="1247"/>
        <w:gridCol w:w="1041"/>
        <w:gridCol w:w="1216"/>
        <w:gridCol w:w="1247"/>
      </w:tblGrid>
      <w:tr w:rsidR="007C4DC3" w:rsidRPr="003B5265" w:rsidTr="00002791">
        <w:trPr>
          <w:trHeight w:val="1033"/>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 п/п</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Наименование продукции, Тип, марка</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002791">
            <w:pPr>
              <w:ind w:firstLine="0"/>
              <w:jc w:val="center"/>
              <w:rPr>
                <w:b/>
                <w:bCs/>
                <w:color w:val="000000"/>
                <w:sz w:val="18"/>
                <w:szCs w:val="18"/>
              </w:rPr>
            </w:pPr>
            <w:r w:rsidRPr="003B5265">
              <w:rPr>
                <w:b/>
                <w:bCs/>
                <w:color w:val="000000"/>
                <w:szCs w:val="24"/>
              </w:rPr>
              <w:t>ЭКВИВАЛЕНТ</w:t>
            </w:r>
            <w:r w:rsidRPr="003B5265">
              <w:rPr>
                <w:b/>
                <w:bCs/>
                <w:color w:val="000000"/>
                <w:sz w:val="18"/>
                <w:szCs w:val="18"/>
              </w:rPr>
              <w:br/>
              <w:t>(заполняется Участником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Наименование производителя</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Страна происхождения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ЕИ</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Количество</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Цена единицы без НДС, руб.</w:t>
            </w:r>
          </w:p>
        </w:tc>
        <w:tc>
          <w:tcPr>
            <w:tcW w:w="1038" w:type="dxa"/>
            <w:tcBorders>
              <w:top w:val="single" w:sz="4" w:space="0" w:color="auto"/>
              <w:left w:val="nil"/>
              <w:bottom w:val="single" w:sz="4" w:space="0" w:color="auto"/>
              <w:right w:val="single" w:sz="4" w:space="0" w:color="auto"/>
            </w:tcBorders>
          </w:tcPr>
          <w:p w:rsidR="007C4DC3" w:rsidRPr="003B5265" w:rsidRDefault="007C4DC3" w:rsidP="00196F1D">
            <w:pPr>
              <w:ind w:firstLine="0"/>
              <w:jc w:val="center"/>
              <w:rPr>
                <w:b/>
                <w:bCs/>
                <w:color w:val="000000"/>
                <w:sz w:val="18"/>
                <w:szCs w:val="18"/>
              </w:rPr>
            </w:pPr>
          </w:p>
          <w:p w:rsidR="007C4DC3" w:rsidRPr="003B5265" w:rsidRDefault="007C4DC3" w:rsidP="00196F1D">
            <w:pPr>
              <w:ind w:firstLine="0"/>
              <w:jc w:val="center"/>
              <w:rPr>
                <w:b/>
                <w:bCs/>
                <w:color w:val="000000"/>
                <w:sz w:val="18"/>
                <w:szCs w:val="18"/>
              </w:rPr>
            </w:pPr>
          </w:p>
          <w:p w:rsidR="007C4DC3" w:rsidRPr="003B5265" w:rsidRDefault="007C4DC3" w:rsidP="00196F1D">
            <w:pPr>
              <w:ind w:firstLine="0"/>
              <w:jc w:val="center"/>
              <w:rPr>
                <w:b/>
                <w:bCs/>
                <w:color w:val="000000"/>
                <w:sz w:val="18"/>
                <w:szCs w:val="18"/>
              </w:rPr>
            </w:pPr>
            <w:r w:rsidRPr="003B5265">
              <w:rPr>
                <w:b/>
                <w:bCs/>
                <w:color w:val="000000"/>
                <w:sz w:val="18"/>
                <w:szCs w:val="18"/>
              </w:rPr>
              <w:t>Цена единицы с НДС, руб.</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Стоимость без НДС, руб.</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7C4DC3" w:rsidRPr="003B5265" w:rsidRDefault="007C4DC3" w:rsidP="00196F1D">
            <w:pPr>
              <w:ind w:firstLine="0"/>
              <w:jc w:val="center"/>
              <w:rPr>
                <w:b/>
                <w:bCs/>
                <w:color w:val="000000"/>
                <w:sz w:val="18"/>
                <w:szCs w:val="18"/>
              </w:rPr>
            </w:pPr>
            <w:r w:rsidRPr="003B5265">
              <w:rPr>
                <w:b/>
                <w:bCs/>
                <w:color w:val="000000"/>
                <w:sz w:val="18"/>
                <w:szCs w:val="18"/>
              </w:rPr>
              <w:t>Стоимость с НДС, руб.</w:t>
            </w:r>
          </w:p>
        </w:tc>
      </w:tr>
      <w:tr w:rsidR="007C4DC3" w:rsidRPr="003B5265" w:rsidTr="00002791">
        <w:trPr>
          <w:trHeight w:val="147"/>
        </w:trPr>
        <w:tc>
          <w:tcPr>
            <w:tcW w:w="680" w:type="dxa"/>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196F1D">
            <w:pPr>
              <w:ind w:firstLine="0"/>
              <w:jc w:val="center"/>
              <w:rPr>
                <w:sz w:val="18"/>
                <w:szCs w:val="18"/>
              </w:rPr>
            </w:pPr>
            <w:r w:rsidRPr="003B5265">
              <w:rPr>
                <w:sz w:val="18"/>
                <w:szCs w:val="18"/>
              </w:rPr>
              <w:t>1.1</w:t>
            </w:r>
          </w:p>
        </w:tc>
        <w:tc>
          <w:tcPr>
            <w:tcW w:w="1946"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297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57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62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29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right"/>
              <w:rPr>
                <w:sz w:val="18"/>
                <w:szCs w:val="18"/>
              </w:rPr>
            </w:pPr>
          </w:p>
        </w:tc>
        <w:tc>
          <w:tcPr>
            <w:tcW w:w="124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038" w:type="dxa"/>
            <w:tcBorders>
              <w:top w:val="single" w:sz="4" w:space="0" w:color="auto"/>
              <w:left w:val="nil"/>
              <w:bottom w:val="single" w:sz="4" w:space="0" w:color="auto"/>
              <w:right w:val="single" w:sz="4" w:space="0" w:color="auto"/>
            </w:tcBorders>
          </w:tcPr>
          <w:p w:rsidR="007C4DC3" w:rsidRPr="003B5265" w:rsidRDefault="007C4DC3" w:rsidP="00196F1D">
            <w:pPr>
              <w:ind w:firstLine="0"/>
              <w:jc w:val="left"/>
              <w:rPr>
                <w:sz w:val="18"/>
                <w:szCs w:val="18"/>
              </w:rPr>
            </w:pP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r>
      <w:tr w:rsidR="007C4DC3" w:rsidRPr="003B5265" w:rsidTr="00002791">
        <w:trPr>
          <w:trHeight w:val="147"/>
        </w:trPr>
        <w:tc>
          <w:tcPr>
            <w:tcW w:w="680" w:type="dxa"/>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196F1D">
            <w:pPr>
              <w:ind w:firstLine="0"/>
              <w:jc w:val="center"/>
              <w:rPr>
                <w:sz w:val="18"/>
                <w:szCs w:val="18"/>
              </w:rPr>
            </w:pPr>
            <w:r w:rsidRPr="003B5265">
              <w:rPr>
                <w:sz w:val="18"/>
                <w:szCs w:val="18"/>
              </w:rPr>
              <w:t>1.2</w:t>
            </w:r>
          </w:p>
        </w:tc>
        <w:tc>
          <w:tcPr>
            <w:tcW w:w="1946"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297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57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62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29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right"/>
              <w:rPr>
                <w:sz w:val="18"/>
                <w:szCs w:val="18"/>
              </w:rPr>
            </w:pPr>
          </w:p>
        </w:tc>
        <w:tc>
          <w:tcPr>
            <w:tcW w:w="124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038" w:type="dxa"/>
            <w:tcBorders>
              <w:top w:val="single" w:sz="4" w:space="0" w:color="auto"/>
              <w:left w:val="nil"/>
              <w:bottom w:val="single" w:sz="4" w:space="0" w:color="auto"/>
              <w:right w:val="single" w:sz="4" w:space="0" w:color="auto"/>
            </w:tcBorders>
          </w:tcPr>
          <w:p w:rsidR="007C4DC3" w:rsidRPr="003B5265" w:rsidRDefault="007C4DC3" w:rsidP="00196F1D">
            <w:pPr>
              <w:ind w:firstLine="0"/>
              <w:jc w:val="left"/>
              <w:rPr>
                <w:sz w:val="18"/>
                <w:szCs w:val="18"/>
              </w:rPr>
            </w:pP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r>
      <w:tr w:rsidR="007C4DC3" w:rsidRPr="003B5265" w:rsidTr="00002791">
        <w:trPr>
          <w:trHeight w:val="147"/>
        </w:trPr>
        <w:tc>
          <w:tcPr>
            <w:tcW w:w="680" w:type="dxa"/>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196F1D">
            <w:pPr>
              <w:ind w:firstLine="0"/>
              <w:jc w:val="center"/>
              <w:rPr>
                <w:sz w:val="18"/>
                <w:szCs w:val="18"/>
              </w:rPr>
            </w:pPr>
            <w:r w:rsidRPr="003B5265">
              <w:rPr>
                <w:sz w:val="18"/>
                <w:szCs w:val="18"/>
              </w:rPr>
              <w:t>1.3</w:t>
            </w:r>
          </w:p>
        </w:tc>
        <w:tc>
          <w:tcPr>
            <w:tcW w:w="1946"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297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57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62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29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right"/>
              <w:rPr>
                <w:sz w:val="18"/>
                <w:szCs w:val="18"/>
              </w:rPr>
            </w:pPr>
          </w:p>
        </w:tc>
        <w:tc>
          <w:tcPr>
            <w:tcW w:w="124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038" w:type="dxa"/>
            <w:tcBorders>
              <w:top w:val="single" w:sz="4" w:space="0" w:color="auto"/>
              <w:left w:val="nil"/>
              <w:bottom w:val="single" w:sz="4" w:space="0" w:color="auto"/>
              <w:right w:val="single" w:sz="4" w:space="0" w:color="auto"/>
            </w:tcBorders>
          </w:tcPr>
          <w:p w:rsidR="007C4DC3" w:rsidRPr="003B5265" w:rsidRDefault="007C4DC3" w:rsidP="00196F1D">
            <w:pPr>
              <w:ind w:firstLine="0"/>
              <w:jc w:val="left"/>
              <w:rPr>
                <w:sz w:val="18"/>
                <w:szCs w:val="18"/>
              </w:rPr>
            </w:pP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r>
      <w:tr w:rsidR="007C4DC3" w:rsidRPr="003B5265" w:rsidTr="00002791">
        <w:trPr>
          <w:trHeight w:val="147"/>
        </w:trPr>
        <w:tc>
          <w:tcPr>
            <w:tcW w:w="680" w:type="dxa"/>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196F1D">
            <w:pPr>
              <w:ind w:firstLine="0"/>
              <w:jc w:val="center"/>
              <w:rPr>
                <w:sz w:val="18"/>
                <w:szCs w:val="18"/>
              </w:rPr>
            </w:pPr>
            <w:r w:rsidRPr="003B5265">
              <w:rPr>
                <w:sz w:val="18"/>
                <w:szCs w:val="18"/>
              </w:rPr>
              <w:t>…</w:t>
            </w:r>
          </w:p>
        </w:tc>
        <w:tc>
          <w:tcPr>
            <w:tcW w:w="1946"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297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57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1629"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b/>
                <w:bCs/>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298"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right"/>
              <w:rPr>
                <w:sz w:val="18"/>
                <w:szCs w:val="18"/>
              </w:rPr>
            </w:pPr>
          </w:p>
        </w:tc>
        <w:tc>
          <w:tcPr>
            <w:tcW w:w="1247" w:type="dxa"/>
            <w:tcBorders>
              <w:top w:val="nil"/>
              <w:left w:val="nil"/>
              <w:bottom w:val="single" w:sz="4" w:space="0" w:color="auto"/>
              <w:right w:val="single" w:sz="4" w:space="0" w:color="auto"/>
            </w:tcBorders>
            <w:shd w:val="clear" w:color="auto" w:fill="auto"/>
            <w:noWrap/>
            <w:vAlign w:val="center"/>
          </w:tcPr>
          <w:p w:rsidR="007C4DC3" w:rsidRPr="003B5265" w:rsidRDefault="007C4DC3" w:rsidP="00196F1D">
            <w:pPr>
              <w:ind w:firstLine="0"/>
              <w:jc w:val="left"/>
              <w:rPr>
                <w:sz w:val="18"/>
                <w:szCs w:val="18"/>
              </w:rPr>
            </w:pPr>
          </w:p>
        </w:tc>
        <w:tc>
          <w:tcPr>
            <w:tcW w:w="1038" w:type="dxa"/>
            <w:tcBorders>
              <w:top w:val="single" w:sz="4" w:space="0" w:color="auto"/>
              <w:left w:val="nil"/>
              <w:bottom w:val="single" w:sz="4" w:space="0" w:color="auto"/>
              <w:right w:val="single" w:sz="4" w:space="0" w:color="auto"/>
            </w:tcBorders>
          </w:tcPr>
          <w:p w:rsidR="007C4DC3" w:rsidRPr="003B5265" w:rsidRDefault="007C4DC3" w:rsidP="00196F1D">
            <w:pPr>
              <w:ind w:firstLine="0"/>
              <w:jc w:val="left"/>
              <w:rPr>
                <w:sz w:val="18"/>
                <w:szCs w:val="18"/>
              </w:rPr>
            </w:pP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p>
        </w:tc>
      </w:tr>
      <w:tr w:rsidR="007C4DC3" w:rsidRPr="003B5265" w:rsidTr="00002791">
        <w:trPr>
          <w:trHeight w:val="147"/>
        </w:trPr>
        <w:tc>
          <w:tcPr>
            <w:tcW w:w="12965" w:type="dxa"/>
            <w:gridSpan w:val="9"/>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002791">
            <w:pPr>
              <w:ind w:firstLine="0"/>
              <w:jc w:val="left"/>
              <w:rPr>
                <w:sz w:val="18"/>
                <w:szCs w:val="18"/>
              </w:rPr>
            </w:pPr>
            <w:r w:rsidRPr="003B5265">
              <w:rPr>
                <w:b/>
                <w:bCs/>
                <w:color w:val="000000"/>
                <w:sz w:val="18"/>
                <w:szCs w:val="18"/>
              </w:rPr>
              <w:t>ИТОГО без НДС, руб.</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r w:rsidRPr="003B5265">
              <w:rPr>
                <w:sz w:val="18"/>
                <w:szCs w:val="18"/>
              </w:rPr>
              <w:t> </w:t>
            </w: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center"/>
              <w:rPr>
                <w:sz w:val="18"/>
                <w:szCs w:val="18"/>
              </w:rPr>
            </w:pPr>
            <w:r w:rsidRPr="003B5265">
              <w:rPr>
                <w:sz w:val="18"/>
                <w:szCs w:val="18"/>
              </w:rPr>
              <w:t>х</w:t>
            </w:r>
          </w:p>
        </w:tc>
      </w:tr>
      <w:tr w:rsidR="007C4DC3" w:rsidRPr="003B5265" w:rsidTr="00002791">
        <w:trPr>
          <w:trHeight w:val="147"/>
        </w:trPr>
        <w:tc>
          <w:tcPr>
            <w:tcW w:w="12965" w:type="dxa"/>
            <w:gridSpan w:val="9"/>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002791">
            <w:pPr>
              <w:ind w:firstLine="0"/>
              <w:jc w:val="left"/>
              <w:rPr>
                <w:sz w:val="18"/>
                <w:szCs w:val="18"/>
              </w:rPr>
            </w:pPr>
            <w:r w:rsidRPr="003B5265">
              <w:rPr>
                <w:b/>
                <w:bCs/>
                <w:color w:val="000000"/>
                <w:sz w:val="18"/>
                <w:szCs w:val="18"/>
              </w:rPr>
              <w:t>ИТОГО НДС, руб.</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center"/>
              <w:rPr>
                <w:sz w:val="18"/>
                <w:szCs w:val="18"/>
              </w:rPr>
            </w:pPr>
            <w:r w:rsidRPr="003B5265">
              <w:rPr>
                <w:sz w:val="18"/>
                <w:szCs w:val="18"/>
              </w:rPr>
              <w:t>х</w:t>
            </w: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r w:rsidRPr="003B5265">
              <w:rPr>
                <w:sz w:val="18"/>
                <w:szCs w:val="18"/>
              </w:rPr>
              <w:t> </w:t>
            </w:r>
          </w:p>
        </w:tc>
      </w:tr>
      <w:tr w:rsidR="007C4DC3" w:rsidRPr="003B5265" w:rsidTr="00002791">
        <w:trPr>
          <w:trHeight w:val="147"/>
        </w:trPr>
        <w:tc>
          <w:tcPr>
            <w:tcW w:w="12965" w:type="dxa"/>
            <w:gridSpan w:val="9"/>
            <w:tcBorders>
              <w:top w:val="nil"/>
              <w:left w:val="single" w:sz="4" w:space="0" w:color="auto"/>
              <w:bottom w:val="single" w:sz="4" w:space="0" w:color="auto"/>
              <w:right w:val="single" w:sz="4" w:space="0" w:color="auto"/>
            </w:tcBorders>
            <w:shd w:val="clear" w:color="auto" w:fill="auto"/>
            <w:noWrap/>
            <w:vAlign w:val="center"/>
          </w:tcPr>
          <w:p w:rsidR="007C4DC3" w:rsidRPr="003B5265" w:rsidRDefault="007C4DC3" w:rsidP="00002791">
            <w:pPr>
              <w:ind w:firstLine="0"/>
              <w:jc w:val="left"/>
              <w:rPr>
                <w:sz w:val="18"/>
                <w:szCs w:val="18"/>
              </w:rPr>
            </w:pPr>
            <w:r w:rsidRPr="003B5265">
              <w:rPr>
                <w:b/>
                <w:bCs/>
                <w:color w:val="000000"/>
                <w:sz w:val="18"/>
                <w:szCs w:val="18"/>
              </w:rPr>
              <w:t>Стоимость продукции ИТОГО с НДС, руб.</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7C4DC3" w:rsidRPr="003B5265" w:rsidRDefault="007C4DC3" w:rsidP="00196F1D">
            <w:pPr>
              <w:ind w:firstLine="0"/>
              <w:jc w:val="center"/>
              <w:rPr>
                <w:sz w:val="18"/>
                <w:szCs w:val="18"/>
              </w:rPr>
            </w:pPr>
            <w:r w:rsidRPr="003B5265">
              <w:rPr>
                <w:sz w:val="18"/>
                <w:szCs w:val="18"/>
              </w:rPr>
              <w:t>х</w:t>
            </w:r>
          </w:p>
        </w:tc>
        <w:tc>
          <w:tcPr>
            <w:tcW w:w="1247" w:type="dxa"/>
            <w:tcBorders>
              <w:top w:val="nil"/>
              <w:left w:val="nil"/>
              <w:bottom w:val="single" w:sz="4" w:space="0" w:color="auto"/>
              <w:right w:val="single" w:sz="4" w:space="0" w:color="auto"/>
            </w:tcBorders>
            <w:shd w:val="clear" w:color="auto" w:fill="auto"/>
            <w:noWrap/>
            <w:vAlign w:val="center"/>
            <w:hideMark/>
          </w:tcPr>
          <w:p w:rsidR="007C4DC3" w:rsidRPr="003B5265" w:rsidRDefault="007C4DC3" w:rsidP="00196F1D">
            <w:pPr>
              <w:ind w:firstLine="0"/>
              <w:jc w:val="left"/>
              <w:rPr>
                <w:sz w:val="18"/>
                <w:szCs w:val="18"/>
              </w:rPr>
            </w:pPr>
            <w:r w:rsidRPr="003B5265">
              <w:rPr>
                <w:sz w:val="18"/>
                <w:szCs w:val="18"/>
              </w:rPr>
              <w:t> </w:t>
            </w:r>
          </w:p>
        </w:tc>
      </w:tr>
    </w:tbl>
    <w:p w:rsidR="007C4DC3" w:rsidRPr="003B5265" w:rsidRDefault="007C4DC3" w:rsidP="007C4DC3">
      <w:pPr>
        <w:rPr>
          <w:b/>
          <w:szCs w:val="24"/>
        </w:rPr>
      </w:pPr>
    </w:p>
    <w:p w:rsidR="007C4DC3" w:rsidRPr="003B5265" w:rsidRDefault="007C4DC3" w:rsidP="007C4DC3">
      <w:pPr>
        <w:rPr>
          <w:szCs w:val="24"/>
        </w:rPr>
      </w:pPr>
      <w:r w:rsidRPr="003B5265">
        <w:rPr>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4DC3" w:rsidRPr="003B5265" w:rsidRDefault="007C4DC3" w:rsidP="007C4DC3">
      <w:pPr>
        <w:rPr>
          <w:szCs w:val="24"/>
        </w:rPr>
      </w:pPr>
      <w:r w:rsidRPr="003B5265">
        <w:rPr>
          <w:szCs w:val="24"/>
        </w:rPr>
        <w:t>____________________________________</w:t>
      </w:r>
    </w:p>
    <w:p w:rsidR="007C4DC3" w:rsidRPr="003B5265" w:rsidRDefault="007C4DC3" w:rsidP="00002791">
      <w:pPr>
        <w:ind w:right="3684"/>
        <w:rPr>
          <w:szCs w:val="24"/>
          <w:vertAlign w:val="superscript"/>
        </w:rPr>
      </w:pPr>
      <w:r w:rsidRPr="003B5265">
        <w:rPr>
          <w:szCs w:val="24"/>
          <w:vertAlign w:val="superscript"/>
        </w:rPr>
        <w:t>(подпись, М.П.)</w:t>
      </w:r>
    </w:p>
    <w:p w:rsidR="007C4DC3" w:rsidRPr="003B5265" w:rsidRDefault="007C4DC3" w:rsidP="007C4DC3">
      <w:pPr>
        <w:rPr>
          <w:szCs w:val="24"/>
        </w:rPr>
      </w:pPr>
      <w:r w:rsidRPr="003B5265">
        <w:rPr>
          <w:szCs w:val="24"/>
        </w:rPr>
        <w:t>____________________________________</w:t>
      </w:r>
    </w:p>
    <w:p w:rsidR="007C4DC3" w:rsidRPr="003B5265" w:rsidRDefault="007C4DC3" w:rsidP="00002791">
      <w:pPr>
        <w:ind w:right="3684"/>
        <w:rPr>
          <w:szCs w:val="24"/>
          <w:vertAlign w:val="superscript"/>
        </w:rPr>
      </w:pPr>
      <w:r w:rsidRPr="003B5265">
        <w:rPr>
          <w:szCs w:val="24"/>
          <w:vertAlign w:val="superscript"/>
        </w:rPr>
        <w:t>(фамилия, имя, отчество подписавшего, должность)</w:t>
      </w:r>
    </w:p>
    <w:p w:rsidR="007C4DC3" w:rsidRPr="003B5265" w:rsidRDefault="007C4DC3" w:rsidP="00414270">
      <w:pPr>
        <w:tabs>
          <w:tab w:val="left" w:pos="567"/>
          <w:tab w:val="left" w:pos="1985"/>
        </w:tabs>
        <w:ind w:right="34" w:firstLine="0"/>
        <w:rPr>
          <w:szCs w:val="24"/>
        </w:rPr>
      </w:pPr>
    </w:p>
    <w:p w:rsidR="007C4DC3" w:rsidRPr="003B5265" w:rsidRDefault="007C4DC3" w:rsidP="00414270">
      <w:pPr>
        <w:tabs>
          <w:tab w:val="left" w:pos="567"/>
          <w:tab w:val="left" w:pos="1985"/>
        </w:tabs>
        <w:ind w:right="34" w:firstLine="0"/>
        <w:rPr>
          <w:szCs w:val="24"/>
        </w:rPr>
      </w:pPr>
    </w:p>
    <w:p w:rsidR="00414270" w:rsidRPr="003B5265" w:rsidRDefault="00414270" w:rsidP="00414270">
      <w:pPr>
        <w:tabs>
          <w:tab w:val="left" w:pos="567"/>
          <w:tab w:val="left" w:pos="1985"/>
        </w:tabs>
        <w:ind w:right="34" w:firstLine="0"/>
        <w:jc w:val="center"/>
        <w:rPr>
          <w:szCs w:val="24"/>
          <w:vertAlign w:val="superscript"/>
        </w:rPr>
      </w:pPr>
    </w:p>
    <w:p w:rsidR="00414270" w:rsidRPr="003B5265" w:rsidRDefault="00414270" w:rsidP="00414270">
      <w:pPr>
        <w:pBdr>
          <w:bottom w:val="single" w:sz="4" w:space="1" w:color="auto"/>
        </w:pBdr>
        <w:shd w:val="clear" w:color="auto" w:fill="E0E0E0"/>
        <w:tabs>
          <w:tab w:val="left" w:pos="567"/>
          <w:tab w:val="left" w:pos="1985"/>
        </w:tabs>
        <w:ind w:right="34" w:firstLine="0"/>
        <w:jc w:val="center"/>
        <w:rPr>
          <w:b/>
          <w:spacing w:val="36"/>
          <w:szCs w:val="24"/>
        </w:rPr>
      </w:pPr>
      <w:r w:rsidRPr="003B5265">
        <w:rPr>
          <w:b/>
          <w:spacing w:val="36"/>
          <w:szCs w:val="24"/>
        </w:rPr>
        <w:t>конец формы</w:t>
      </w:r>
    </w:p>
    <w:p w:rsidR="00414270" w:rsidRPr="003B5265" w:rsidRDefault="00414270" w:rsidP="00B44C97">
      <w:pPr>
        <w:pStyle w:val="3"/>
        <w:numPr>
          <w:ilvl w:val="2"/>
          <w:numId w:val="28"/>
        </w:numPr>
        <w:tabs>
          <w:tab w:val="left" w:pos="567"/>
          <w:tab w:val="left" w:pos="1985"/>
        </w:tabs>
        <w:ind w:left="0" w:right="34" w:firstLine="0"/>
        <w:rPr>
          <w:sz w:val="24"/>
          <w:szCs w:val="24"/>
        </w:rPr>
      </w:pPr>
      <w:r w:rsidRPr="003B5265">
        <w:rPr>
          <w:b w:val="0"/>
          <w:szCs w:val="24"/>
        </w:rPr>
        <w:br w:type="page"/>
      </w:r>
      <w:bookmarkStart w:id="914" w:name="_Toc229057845"/>
      <w:r w:rsidRPr="003B5265">
        <w:rPr>
          <w:sz w:val="24"/>
          <w:szCs w:val="24"/>
        </w:rPr>
        <w:lastRenderedPageBreak/>
        <w:t>Инструкции по заполнению</w:t>
      </w:r>
      <w:bookmarkEnd w:id="914"/>
    </w:p>
    <w:p w:rsidR="007C4DC3" w:rsidRPr="003B5265" w:rsidRDefault="007C4DC3" w:rsidP="00B44C97">
      <w:pPr>
        <w:pStyle w:val="aff0"/>
        <w:numPr>
          <w:ilvl w:val="3"/>
          <w:numId w:val="28"/>
        </w:numPr>
        <w:spacing w:before="100" w:beforeAutospacing="1" w:line="240" w:lineRule="auto"/>
        <w:ind w:left="0" w:firstLine="993"/>
        <w:rPr>
          <w:sz w:val="24"/>
          <w:szCs w:val="24"/>
        </w:rPr>
      </w:pPr>
      <w:r w:rsidRPr="003B5265">
        <w:rPr>
          <w:sz w:val="24"/>
          <w:szCs w:val="24"/>
        </w:rPr>
        <w:t>Участник приводит номер и дату письма о подаче оферты, приложением к которому является данная Сводная таблица стоимости поставок.</w:t>
      </w:r>
    </w:p>
    <w:p w:rsidR="007C4DC3" w:rsidRPr="003B5265" w:rsidRDefault="007C4DC3" w:rsidP="00B44C97">
      <w:pPr>
        <w:pStyle w:val="aff0"/>
        <w:numPr>
          <w:ilvl w:val="3"/>
          <w:numId w:val="28"/>
        </w:numPr>
        <w:spacing w:before="100" w:beforeAutospacing="1" w:line="240" w:lineRule="auto"/>
        <w:ind w:left="0" w:firstLine="993"/>
        <w:rPr>
          <w:sz w:val="24"/>
          <w:szCs w:val="24"/>
        </w:rPr>
      </w:pPr>
      <w:r w:rsidRPr="003B5265">
        <w:rPr>
          <w:sz w:val="24"/>
          <w:szCs w:val="24"/>
        </w:rPr>
        <w:t>Участник указывает свое фирменное наименование (в т.ч. организационно-правовую форму) и свой адрес.</w:t>
      </w:r>
    </w:p>
    <w:p w:rsidR="007C4DC3" w:rsidRPr="003B5265" w:rsidRDefault="007C4DC3" w:rsidP="00B44C97">
      <w:pPr>
        <w:pStyle w:val="aff0"/>
        <w:numPr>
          <w:ilvl w:val="3"/>
          <w:numId w:val="28"/>
        </w:numPr>
        <w:spacing w:before="100" w:beforeAutospacing="1" w:line="240" w:lineRule="auto"/>
        <w:ind w:left="0" w:firstLine="993"/>
        <w:rPr>
          <w:sz w:val="24"/>
          <w:szCs w:val="24"/>
        </w:rPr>
      </w:pPr>
      <w:r w:rsidRPr="003B5265">
        <w:rPr>
          <w:sz w:val="24"/>
          <w:szCs w:val="24"/>
        </w:rPr>
        <w:t>Сводная таблица стоимости поставок подготавливается на основании Технического(их) задания(й) (</w:t>
      </w:r>
      <w:r w:rsidR="005B6BA2" w:rsidRPr="003B5265">
        <w:rPr>
          <w:sz w:val="24"/>
          <w:szCs w:val="24"/>
        </w:rPr>
        <w:t>часть II. «ТЕХНИЧЕСКАЯ ЧАСТЬ», Приложение №1</w:t>
      </w:r>
      <w:r w:rsidRPr="003B5265">
        <w:rPr>
          <w:sz w:val="24"/>
          <w:szCs w:val="24"/>
        </w:rPr>
        <w:t>) и Технического предложения (</w:t>
      </w:r>
      <w:r w:rsidR="000E204A" w:rsidRPr="003B5265">
        <w:rPr>
          <w:sz w:val="24"/>
          <w:szCs w:val="24"/>
        </w:rPr>
        <w:t xml:space="preserve">подраздел </w:t>
      </w:r>
      <w:r w:rsidR="005B6BA2" w:rsidRPr="003B5265">
        <w:rPr>
          <w:sz w:val="24"/>
          <w:szCs w:val="24"/>
        </w:rPr>
        <w:fldChar w:fldCharType="begin"/>
      </w:r>
      <w:r w:rsidR="005B6BA2" w:rsidRPr="003B5265">
        <w:rPr>
          <w:sz w:val="24"/>
          <w:szCs w:val="24"/>
        </w:rPr>
        <w:instrText xml:space="preserve"> REF _Ref86826666 \r \h </w:instrText>
      </w:r>
      <w:r w:rsidR="00062F64" w:rsidRPr="003B5265">
        <w:rPr>
          <w:sz w:val="24"/>
          <w:szCs w:val="24"/>
        </w:rPr>
        <w:instrText xml:space="preserve"> \* MERGEFORMAT </w:instrText>
      </w:r>
      <w:r w:rsidR="005B6BA2" w:rsidRPr="003B5265">
        <w:rPr>
          <w:sz w:val="24"/>
          <w:szCs w:val="24"/>
        </w:rPr>
      </w:r>
      <w:r w:rsidR="005B6BA2" w:rsidRPr="003B5265">
        <w:rPr>
          <w:sz w:val="24"/>
          <w:szCs w:val="24"/>
        </w:rPr>
        <w:fldChar w:fldCharType="separate"/>
      </w:r>
      <w:r w:rsidR="00002791">
        <w:rPr>
          <w:sz w:val="24"/>
          <w:szCs w:val="24"/>
        </w:rPr>
        <w:t>1.2</w:t>
      </w:r>
      <w:r w:rsidR="005B6BA2" w:rsidRPr="003B5265">
        <w:rPr>
          <w:sz w:val="24"/>
          <w:szCs w:val="24"/>
        </w:rPr>
        <w:fldChar w:fldCharType="end"/>
      </w:r>
      <w:r w:rsidR="000E204A" w:rsidRPr="003B5265">
        <w:rPr>
          <w:sz w:val="24"/>
          <w:szCs w:val="24"/>
        </w:rPr>
        <w:t xml:space="preserve"> текущей части</w:t>
      </w:r>
      <w:r w:rsidRPr="003B5265">
        <w:rPr>
          <w:sz w:val="24"/>
          <w:szCs w:val="24"/>
        </w:rPr>
        <w:t>). Если в Техническом предложении</w:t>
      </w:r>
      <w:r w:rsidR="00340D4E" w:rsidRPr="003B5265">
        <w:rPr>
          <w:sz w:val="24"/>
          <w:szCs w:val="24"/>
        </w:rPr>
        <w:t xml:space="preserve"> (подраздел </w:t>
      </w:r>
      <w:r w:rsidR="00340D4E" w:rsidRPr="003B5265">
        <w:rPr>
          <w:sz w:val="24"/>
          <w:szCs w:val="24"/>
        </w:rPr>
        <w:fldChar w:fldCharType="begin"/>
      </w:r>
      <w:r w:rsidR="00340D4E" w:rsidRPr="003B5265">
        <w:rPr>
          <w:sz w:val="24"/>
          <w:szCs w:val="24"/>
        </w:rPr>
        <w:instrText xml:space="preserve"> REF _Ref86826666 \r \h </w:instrText>
      </w:r>
      <w:r w:rsidR="006F105E" w:rsidRPr="003B5265">
        <w:rPr>
          <w:sz w:val="24"/>
          <w:szCs w:val="24"/>
        </w:rPr>
        <w:instrText xml:space="preserve"> \* MERGEFORMAT </w:instrText>
      </w:r>
      <w:r w:rsidR="00340D4E" w:rsidRPr="003B5265">
        <w:rPr>
          <w:sz w:val="24"/>
          <w:szCs w:val="24"/>
        </w:rPr>
      </w:r>
      <w:r w:rsidR="00340D4E" w:rsidRPr="003B5265">
        <w:rPr>
          <w:sz w:val="24"/>
          <w:szCs w:val="24"/>
        </w:rPr>
        <w:fldChar w:fldCharType="separate"/>
      </w:r>
      <w:r w:rsidR="00002791">
        <w:rPr>
          <w:sz w:val="24"/>
          <w:szCs w:val="24"/>
        </w:rPr>
        <w:t>1.2</w:t>
      </w:r>
      <w:r w:rsidR="00340D4E" w:rsidRPr="003B5265">
        <w:rPr>
          <w:sz w:val="24"/>
          <w:szCs w:val="24"/>
        </w:rPr>
        <w:fldChar w:fldCharType="end"/>
      </w:r>
      <w:r w:rsidR="00340D4E" w:rsidRPr="003B5265">
        <w:rPr>
          <w:sz w:val="24"/>
          <w:szCs w:val="24"/>
        </w:rPr>
        <w:t xml:space="preserve"> данной части)</w:t>
      </w:r>
      <w:r w:rsidRPr="003B5265">
        <w:rPr>
          <w:sz w:val="24"/>
          <w:szCs w:val="24"/>
        </w:rPr>
        <w:t xml:space="preserve">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7C4DC3" w:rsidRPr="003B5265" w:rsidRDefault="007C4DC3" w:rsidP="00B44C97">
      <w:pPr>
        <w:pStyle w:val="aff0"/>
        <w:numPr>
          <w:ilvl w:val="3"/>
          <w:numId w:val="28"/>
        </w:numPr>
        <w:spacing w:before="100" w:beforeAutospacing="1" w:line="240" w:lineRule="auto"/>
        <w:ind w:left="0" w:firstLine="993"/>
        <w:rPr>
          <w:sz w:val="24"/>
          <w:szCs w:val="24"/>
        </w:rPr>
      </w:pPr>
      <w:r w:rsidRPr="003B5265">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w:t>
      </w:r>
      <w:r w:rsidR="005B6BA2" w:rsidRPr="003B5265">
        <w:rPr>
          <w:sz w:val="24"/>
          <w:szCs w:val="24"/>
        </w:rPr>
        <w:t>Приложени</w:t>
      </w:r>
      <w:r w:rsidR="00F135D4" w:rsidRPr="003B5265">
        <w:rPr>
          <w:sz w:val="24"/>
          <w:szCs w:val="24"/>
          <w:lang w:val="ru-RU"/>
        </w:rPr>
        <w:t>я</w:t>
      </w:r>
      <w:r w:rsidR="005B6BA2" w:rsidRPr="003B5265">
        <w:rPr>
          <w:sz w:val="24"/>
          <w:szCs w:val="24"/>
        </w:rPr>
        <w:t xml:space="preserve"> №2</w:t>
      </w:r>
      <w:r w:rsidR="00F135D4" w:rsidRPr="003B5265">
        <w:rPr>
          <w:sz w:val="24"/>
          <w:szCs w:val="24"/>
          <w:lang w:val="ru-RU"/>
        </w:rPr>
        <w:t xml:space="preserve"> – Проект(ы) Договора(ов)</w:t>
      </w:r>
      <w:r w:rsidRPr="003B5265">
        <w:rPr>
          <w:sz w:val="24"/>
          <w:szCs w:val="24"/>
        </w:rPr>
        <w:t xml:space="preserve"> и </w:t>
      </w:r>
      <w:r w:rsidR="005B6BA2" w:rsidRPr="003B5265">
        <w:rPr>
          <w:sz w:val="24"/>
          <w:szCs w:val="24"/>
        </w:rPr>
        <w:t>части II. «ТЕХНИЧЕСКАЯ ЧАСТЬ» (Приложение №1)</w:t>
      </w:r>
      <w:r w:rsidRPr="003B5265">
        <w:rPr>
          <w:sz w:val="24"/>
          <w:szCs w:val="24"/>
        </w:rPr>
        <w:t>.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0714A6" w:rsidRPr="003B5265">
        <w:rPr>
          <w:sz w:val="24"/>
          <w:szCs w:val="24"/>
          <w:lang w:val="ru-RU"/>
        </w:rPr>
        <w:t>(ами)</w:t>
      </w:r>
      <w:r w:rsidRPr="003B5265">
        <w:rPr>
          <w:sz w:val="24"/>
          <w:szCs w:val="24"/>
        </w:rPr>
        <w:t>) Наименование, тип, марка, ГОСТ, ТУ и прочие сведения об эквиваленте». В противном случае Заявка Участника будет отклонена.</w:t>
      </w:r>
    </w:p>
    <w:p w:rsidR="00F67DF3" w:rsidRPr="003B5265" w:rsidRDefault="00F67DF3" w:rsidP="00F67DF3">
      <w:pPr>
        <w:pStyle w:val="aff0"/>
        <w:numPr>
          <w:ilvl w:val="3"/>
          <w:numId w:val="28"/>
        </w:numPr>
        <w:spacing w:before="100" w:beforeAutospacing="1" w:line="240" w:lineRule="auto"/>
        <w:ind w:left="0" w:firstLine="993"/>
        <w:rPr>
          <w:sz w:val="24"/>
          <w:szCs w:val="24"/>
        </w:rPr>
      </w:pPr>
      <w:r w:rsidRPr="003B5265">
        <w:rPr>
          <w:sz w:val="24"/>
          <w:szCs w:val="24"/>
        </w:rPr>
        <w:t>Все суммы Сводной таблицы стоимости поставок должны быть представлены в формате XXX XXX XXX,XX руб. например: «1 234 567,89 руб.».</w:t>
      </w:r>
    </w:p>
    <w:p w:rsidR="00953242" w:rsidRPr="003B5265" w:rsidRDefault="00953242" w:rsidP="00B44C97">
      <w:pPr>
        <w:pStyle w:val="aff0"/>
        <w:numPr>
          <w:ilvl w:val="3"/>
          <w:numId w:val="28"/>
        </w:numPr>
        <w:spacing w:before="100" w:beforeAutospacing="1" w:line="240" w:lineRule="auto"/>
        <w:ind w:left="0" w:firstLine="993"/>
        <w:rPr>
          <w:sz w:val="24"/>
          <w:szCs w:val="24"/>
        </w:rPr>
      </w:pPr>
      <w:r w:rsidRPr="003B5265">
        <w:rPr>
          <w:sz w:val="24"/>
          <w:szCs w:val="24"/>
        </w:rPr>
        <w:t>В случае, если Участник применяет УСН</w:t>
      </w:r>
      <w:r w:rsidR="0087244D" w:rsidRPr="003B5265">
        <w:rPr>
          <w:sz w:val="24"/>
          <w:szCs w:val="24"/>
        </w:rPr>
        <w:t xml:space="preserve"> или в случае если, проводится закупка, для которой НДС не предусмотрен</w:t>
      </w:r>
      <w:r w:rsidRPr="003B5265">
        <w:rPr>
          <w:sz w:val="24"/>
          <w:szCs w:val="24"/>
        </w:rPr>
        <w:t xml:space="preserve"> – </w:t>
      </w:r>
      <w:r w:rsidRPr="003B5265">
        <w:rPr>
          <w:sz w:val="24"/>
          <w:szCs w:val="24"/>
          <w:lang w:val="ru-RU"/>
        </w:rPr>
        <w:t xml:space="preserve">в </w:t>
      </w:r>
      <w:r w:rsidR="003757B1" w:rsidRPr="003B5265">
        <w:rPr>
          <w:sz w:val="24"/>
          <w:szCs w:val="24"/>
          <w:lang w:val="ru-RU"/>
        </w:rPr>
        <w:t xml:space="preserve">соответствующих </w:t>
      </w:r>
      <w:r w:rsidRPr="003B5265">
        <w:rPr>
          <w:sz w:val="24"/>
          <w:szCs w:val="24"/>
          <w:lang w:val="ru-RU"/>
        </w:rPr>
        <w:t>графах таблицы</w:t>
      </w:r>
      <w:r w:rsidRPr="003B5265">
        <w:rPr>
          <w:sz w:val="24"/>
          <w:szCs w:val="24"/>
        </w:rPr>
        <w:t xml:space="preserve"> указывается сумма с НДС, равная сумме без НДС (НДС</w:t>
      </w:r>
      <w:r w:rsidRPr="003B5265">
        <w:rPr>
          <w:sz w:val="24"/>
          <w:szCs w:val="24"/>
          <w:lang w:val="ru-RU"/>
        </w:rPr>
        <w:t xml:space="preserve"> в таком случае</w:t>
      </w:r>
      <w:r w:rsidRPr="003B5265">
        <w:rPr>
          <w:sz w:val="24"/>
          <w:szCs w:val="24"/>
        </w:rPr>
        <w:t xml:space="preserve"> равен нулю)</w:t>
      </w:r>
      <w:r w:rsidRPr="003B5265">
        <w:rPr>
          <w:sz w:val="24"/>
          <w:szCs w:val="24"/>
          <w:lang w:val="ru-RU"/>
        </w:rPr>
        <w:t>.</w:t>
      </w:r>
    </w:p>
    <w:p w:rsidR="00F67DF3" w:rsidRPr="003B5265" w:rsidRDefault="00F67DF3" w:rsidP="00F67DF3">
      <w:pPr>
        <w:pStyle w:val="aff0"/>
        <w:numPr>
          <w:ilvl w:val="3"/>
          <w:numId w:val="28"/>
        </w:numPr>
        <w:spacing w:before="100" w:beforeAutospacing="1" w:line="240" w:lineRule="auto"/>
        <w:ind w:left="0" w:firstLine="993"/>
        <w:rPr>
          <w:sz w:val="24"/>
          <w:szCs w:val="24"/>
        </w:rPr>
      </w:pPr>
      <w:r w:rsidRPr="003B5265">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F67DF3" w:rsidRPr="003B5265" w:rsidRDefault="00F67DF3" w:rsidP="00F67DF3">
      <w:pPr>
        <w:pStyle w:val="aff0"/>
        <w:numPr>
          <w:ilvl w:val="3"/>
          <w:numId w:val="28"/>
        </w:numPr>
        <w:spacing w:before="100" w:beforeAutospacing="1" w:line="240" w:lineRule="auto"/>
        <w:ind w:left="0" w:firstLine="993"/>
        <w:rPr>
          <w:sz w:val="24"/>
          <w:szCs w:val="24"/>
        </w:rPr>
      </w:pPr>
      <w:r w:rsidRPr="003B5265">
        <w:rPr>
          <w:sz w:val="24"/>
          <w:szCs w:val="24"/>
        </w:rPr>
        <w:t>Итоговая стоимость, указанная в Сводной таблице стоимости поставок должна соответствовать цене, указанной Участником на «котировочной доске» ЭТП.</w:t>
      </w:r>
    </w:p>
    <w:p w:rsidR="00F67DF3" w:rsidRPr="003B5265" w:rsidRDefault="00F67DF3" w:rsidP="00F67DF3">
      <w:pPr>
        <w:pStyle w:val="aff0"/>
        <w:numPr>
          <w:ilvl w:val="3"/>
          <w:numId w:val="28"/>
        </w:numPr>
        <w:spacing w:before="100" w:beforeAutospacing="1" w:line="240" w:lineRule="auto"/>
        <w:ind w:left="0" w:firstLine="993"/>
        <w:rPr>
          <w:sz w:val="24"/>
          <w:szCs w:val="24"/>
        </w:rPr>
      </w:pPr>
      <w:r w:rsidRPr="003B5265">
        <w:rPr>
          <w:sz w:val="24"/>
          <w:szCs w:val="24"/>
        </w:rPr>
        <w:t>Сводная таблица стоимости поставок будет служить основой для подготовки приложения к Договору</w:t>
      </w:r>
      <w:r w:rsidRPr="003B5265">
        <w:rPr>
          <w:sz w:val="24"/>
          <w:szCs w:val="24"/>
          <w:lang w:val="ru-RU"/>
        </w:rPr>
        <w:t>(ам)</w:t>
      </w:r>
      <w:r w:rsidRPr="003B5265">
        <w:rPr>
          <w:sz w:val="24"/>
          <w:szCs w:val="24"/>
        </w:rPr>
        <w:t>. Сводную таблицу стоимости поставок следует подготовить так, чтобы ее можно было с минимальными изменениями включить в Договор</w:t>
      </w:r>
      <w:r w:rsidRPr="003B5265">
        <w:rPr>
          <w:sz w:val="24"/>
          <w:szCs w:val="24"/>
          <w:lang w:val="ru-RU"/>
        </w:rPr>
        <w:t>(ы)</w:t>
      </w:r>
      <w:r w:rsidRPr="003B5265">
        <w:rPr>
          <w:sz w:val="24"/>
          <w:szCs w:val="24"/>
        </w:rPr>
        <w:t>.</w:t>
      </w:r>
      <w:r w:rsidRPr="003B5265">
        <w:rPr>
          <w:sz w:val="24"/>
          <w:szCs w:val="24"/>
          <w:lang w:val="ru-RU"/>
        </w:rPr>
        <w:t xml:space="preserve"> </w:t>
      </w:r>
      <w:r w:rsidR="008D39CF" w:rsidRPr="003B5265">
        <w:rPr>
          <w:sz w:val="24"/>
          <w:szCs w:val="24"/>
          <w:lang w:val="ru-RU"/>
        </w:rPr>
        <w:t xml:space="preserve">В частности, Цены единиц без НДС, </w:t>
      </w:r>
      <w:r w:rsidR="00033FFA" w:rsidRPr="003B5265">
        <w:rPr>
          <w:sz w:val="24"/>
          <w:szCs w:val="24"/>
          <w:lang w:val="ru-RU"/>
        </w:rPr>
        <w:t xml:space="preserve">Стоимости без НДС, </w:t>
      </w:r>
      <w:r w:rsidR="008D39CF" w:rsidRPr="003B5265">
        <w:rPr>
          <w:sz w:val="24"/>
          <w:szCs w:val="24"/>
          <w:lang w:val="ru-RU"/>
        </w:rPr>
        <w:t>величина(ы) НДС и стоимость(и) ИТОГО без НДС, указываются в Сводной таблице стоимости поставок для снижения общих затрат сил и времени Заказчика(ов) и Участника на подготовку Договора(ов).</w:t>
      </w:r>
    </w:p>
    <w:p w:rsidR="007C4DC3" w:rsidRPr="003B5265" w:rsidRDefault="007C4DC3" w:rsidP="00B44C97">
      <w:pPr>
        <w:pStyle w:val="aff0"/>
        <w:numPr>
          <w:ilvl w:val="3"/>
          <w:numId w:val="28"/>
        </w:numPr>
        <w:spacing w:before="100" w:beforeAutospacing="1" w:line="240" w:lineRule="auto"/>
        <w:ind w:left="0" w:firstLine="993"/>
        <w:rPr>
          <w:sz w:val="24"/>
          <w:szCs w:val="24"/>
        </w:rPr>
      </w:pPr>
      <w:r w:rsidRPr="003B5265">
        <w:rPr>
          <w:sz w:val="24"/>
          <w:szCs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0714A6" w:rsidRPr="003B5265">
        <w:rPr>
          <w:sz w:val="24"/>
          <w:szCs w:val="24"/>
          <w:lang w:val="ru-RU"/>
        </w:rPr>
        <w:t>(ами)</w:t>
      </w:r>
      <w:r w:rsidRPr="003B5265">
        <w:rPr>
          <w:sz w:val="24"/>
          <w:szCs w:val="24"/>
        </w:rPr>
        <w:t>, поле «ГОСТ, ТУ и прочие сведения об эквиваленте» не заполняется.</w:t>
      </w:r>
    </w:p>
    <w:p w:rsidR="007C4DC3" w:rsidRPr="003B5265" w:rsidRDefault="00F0516B" w:rsidP="00B44C97">
      <w:pPr>
        <w:pStyle w:val="aff0"/>
        <w:numPr>
          <w:ilvl w:val="3"/>
          <w:numId w:val="28"/>
        </w:numPr>
        <w:spacing w:before="100" w:beforeAutospacing="1" w:line="240" w:lineRule="auto"/>
        <w:ind w:left="0" w:firstLine="993"/>
        <w:rPr>
          <w:sz w:val="24"/>
          <w:szCs w:val="24"/>
        </w:rPr>
      </w:pPr>
      <w:r w:rsidRPr="003B5265">
        <w:rPr>
          <w:sz w:val="24"/>
          <w:szCs w:val="24"/>
        </w:rPr>
        <w:lastRenderedPageBreak/>
        <w:t>В случае, если Участником предлагается продукция, «Наименование продукции, тип, марка» которой соответствуют заявленной к закупке Заказчиком</w:t>
      </w:r>
      <w:r w:rsidR="000714A6" w:rsidRPr="003B5265">
        <w:rPr>
          <w:sz w:val="24"/>
          <w:szCs w:val="24"/>
          <w:lang w:val="ru-RU"/>
        </w:rPr>
        <w:t>(ами)</w:t>
      </w:r>
      <w:r w:rsidRPr="003B5265">
        <w:rPr>
          <w:sz w:val="24"/>
          <w:szCs w:val="24"/>
        </w:rPr>
        <w:t xml:space="preserve"> в Техническом задании, поле «ЭКВИВАЛЕНТ (заполняется Участником в случае если предлагаемая продукция отличается от заявленной Заказчиком</w:t>
      </w:r>
      <w:r w:rsidR="000714A6" w:rsidRPr="003B5265">
        <w:rPr>
          <w:sz w:val="24"/>
          <w:szCs w:val="24"/>
          <w:lang w:val="ru-RU"/>
        </w:rPr>
        <w:t>(ами)</w:t>
      </w:r>
      <w:r w:rsidRPr="003B5265">
        <w:rPr>
          <w:sz w:val="24"/>
          <w:szCs w:val="24"/>
        </w:rPr>
        <w:t>) Наименование, тип, марка, ГОСТ, ТУ и прочие сведения об эквиваленте» не заполняется. Указанное поле заполняется Участником в случае если предлагаемая продукция отличается от заявленной Заказчиком</w:t>
      </w:r>
      <w:r w:rsidR="000714A6" w:rsidRPr="003B5265">
        <w:rPr>
          <w:sz w:val="24"/>
          <w:szCs w:val="24"/>
          <w:lang w:val="ru-RU"/>
        </w:rPr>
        <w:t>(ами)</w:t>
      </w:r>
      <w:r w:rsidRPr="003B5265">
        <w:rPr>
          <w:sz w:val="24"/>
          <w:szCs w:val="24"/>
        </w:rPr>
        <w:t>. При этом в поле «ЭКВИВАЛЕНТ (заполняется Участником в случае если предлагаемая продукция отличается от заявленной Заказчиком</w:t>
      </w:r>
      <w:r w:rsidR="000714A6" w:rsidRPr="003B5265">
        <w:rPr>
          <w:sz w:val="24"/>
          <w:szCs w:val="24"/>
          <w:lang w:val="ru-RU"/>
        </w:rPr>
        <w:t>(ами)</w:t>
      </w:r>
      <w:r w:rsidRPr="003B5265">
        <w:rPr>
          <w:sz w:val="24"/>
          <w:szCs w:val="24"/>
        </w:rPr>
        <w:t>) Наименование, тип, марка, ГОСТ, ТУ и прочие сведения об эквиваленте» указывается наименование продукции, тип, марка и иные параметры предлагаемого к поставке Участником эквивалента, а в поле «Наименование продукции, Тип, марка» указывается наименование продукции, тип, марка согласно технического задания.</w:t>
      </w:r>
    </w:p>
    <w:p w:rsidR="007C4DC3" w:rsidRPr="003B5265" w:rsidRDefault="007C4DC3" w:rsidP="00B44C97">
      <w:pPr>
        <w:pStyle w:val="aff0"/>
        <w:numPr>
          <w:ilvl w:val="3"/>
          <w:numId w:val="28"/>
        </w:numPr>
        <w:spacing w:before="100" w:beforeAutospacing="1" w:line="240" w:lineRule="auto"/>
        <w:ind w:left="0" w:firstLine="993"/>
        <w:rPr>
          <w:sz w:val="24"/>
          <w:szCs w:val="24"/>
        </w:rPr>
      </w:pPr>
      <w:r w:rsidRPr="003B5265">
        <w:rPr>
          <w:sz w:val="24"/>
          <w:szCs w:val="24"/>
        </w:rPr>
        <w:t>Отсутствие в Сводной таблице стоимости поставок в графе «Страна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14270" w:rsidRPr="00AA5843" w:rsidRDefault="00414270" w:rsidP="00414270">
      <w:pPr>
        <w:pStyle w:val="aff0"/>
        <w:tabs>
          <w:tab w:val="clear" w:pos="360"/>
          <w:tab w:val="left" w:pos="567"/>
          <w:tab w:val="left" w:pos="1985"/>
        </w:tabs>
        <w:spacing w:before="100" w:beforeAutospacing="1" w:after="100" w:afterAutospacing="1" w:line="240" w:lineRule="auto"/>
        <w:ind w:left="0" w:right="34" w:firstLine="0"/>
      </w:pPr>
    </w:p>
    <w:p w:rsidR="00411EEC" w:rsidRPr="00411EEC" w:rsidRDefault="00411EEC" w:rsidP="003B5265">
      <w:pPr>
        <w:pStyle w:val="aff0"/>
        <w:tabs>
          <w:tab w:val="clear" w:pos="360"/>
          <w:tab w:val="left" w:pos="567"/>
          <w:tab w:val="left" w:pos="1985"/>
        </w:tabs>
        <w:spacing w:before="100" w:beforeAutospacing="1" w:line="240" w:lineRule="auto"/>
        <w:ind w:left="0" w:right="34" w:firstLine="0"/>
        <w:rPr>
          <w:sz w:val="24"/>
          <w:szCs w:val="24"/>
          <w:highlight w:val="yellow"/>
          <w:lang w:val="ru-RU"/>
        </w:rPr>
      </w:pPr>
    </w:p>
    <w:sectPr w:rsidR="00411EEC" w:rsidRPr="00411EEC" w:rsidSect="00002791">
      <w:headerReference w:type="first" r:id="rId39"/>
      <w:pgSz w:w="16838" w:h="11906" w:orient="landscape" w:code="9"/>
      <w:pgMar w:top="709" w:right="680" w:bottom="567"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99E" w:rsidRDefault="00E7099E">
      <w:pPr>
        <w:widowControl/>
        <w:spacing w:line="360" w:lineRule="auto"/>
        <w:ind w:firstLine="567"/>
        <w:rPr>
          <w:bCs/>
          <w:sz w:val="22"/>
          <w:szCs w:val="22"/>
        </w:rPr>
      </w:pPr>
      <w:r>
        <w:rPr>
          <w:bCs/>
          <w:sz w:val="22"/>
          <w:szCs w:val="22"/>
        </w:rPr>
        <w:separator/>
      </w:r>
    </w:p>
  </w:endnote>
  <w:endnote w:type="continuationSeparator" w:id="0">
    <w:p w:rsidR="00E7099E" w:rsidRDefault="00E7099E">
      <w:pPr>
        <w:widowControl/>
        <w:spacing w:line="360" w:lineRule="auto"/>
        <w:ind w:firstLine="567"/>
        <w:rPr>
          <w:bCs/>
          <w:sz w:val="22"/>
          <w:szCs w:val="22"/>
        </w:rPr>
      </w:pPr>
      <w:r>
        <w:rPr>
          <w:bCs/>
          <w:sz w:val="22"/>
          <w:szCs w:val="22"/>
        </w:rPr>
        <w:continuationSeparator/>
      </w:r>
    </w:p>
  </w:endnote>
  <w:endnote w:type="continuationNotice" w:id="1">
    <w:p w:rsidR="00E7099E" w:rsidRDefault="00E7099E">
      <w:pPr>
        <w:widowControl/>
        <w:ind w:firstLine="567"/>
        <w:rPr>
          <w:bCs/>
          <w:sz w:val="22"/>
          <w:szCs w:val="22"/>
        </w:rPr>
      </w:pPr>
    </w:p>
  </w:endnote>
  <w:endnote w:id="2">
    <w:p w:rsidR="003B5265" w:rsidRDefault="003B5265" w:rsidP="001E2FB2"/>
    <w:p w:rsidR="003B5265" w:rsidRDefault="003B5265" w:rsidP="001E2FB2">
      <w:pPr>
        <w:pStyle w:val="affffffff1"/>
      </w:pPr>
    </w:p>
    <w:p w:rsidR="003B5265" w:rsidRDefault="003B5265" w:rsidP="001E2FB2">
      <w:pPr>
        <w:pStyle w:val="affffffff1"/>
      </w:pPr>
    </w:p>
    <w:p w:rsidR="003B5265" w:rsidRDefault="003B5265" w:rsidP="001E2FB2">
      <w:pPr>
        <w:pStyle w:val="affffffff1"/>
      </w:pPr>
    </w:p>
    <w:p w:rsidR="003B5265" w:rsidRPr="008338CF" w:rsidRDefault="003B5265" w:rsidP="001E2FB2">
      <w:pPr>
        <w:pStyle w:val="affffffff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B5265" w:rsidRDefault="003B5265">
    <w:pPr>
      <w:pStyle w:val="ac"/>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B5265" w:rsidRDefault="003B5265">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B5265" w:rsidRDefault="003B5265">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B5265" w:rsidRDefault="003B5265">
    <w:pPr>
      <w:pStyle w:val="ac"/>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99E" w:rsidRDefault="00E7099E">
      <w:pPr>
        <w:widowControl/>
        <w:spacing w:line="360" w:lineRule="auto"/>
        <w:ind w:firstLine="567"/>
        <w:rPr>
          <w:bCs/>
          <w:sz w:val="22"/>
          <w:szCs w:val="22"/>
        </w:rPr>
      </w:pPr>
      <w:r>
        <w:rPr>
          <w:bCs/>
          <w:sz w:val="22"/>
          <w:szCs w:val="22"/>
        </w:rPr>
        <w:separator/>
      </w:r>
    </w:p>
  </w:footnote>
  <w:footnote w:type="continuationSeparator" w:id="0">
    <w:p w:rsidR="00E7099E" w:rsidRDefault="00E7099E">
      <w:pPr>
        <w:widowControl/>
        <w:spacing w:line="360" w:lineRule="auto"/>
        <w:ind w:firstLine="567"/>
        <w:rPr>
          <w:bCs/>
          <w:sz w:val="22"/>
          <w:szCs w:val="22"/>
        </w:rPr>
      </w:pPr>
      <w:r>
        <w:rPr>
          <w:bCs/>
          <w:sz w:val="22"/>
          <w:szCs w:val="22"/>
        </w:rPr>
        <w:continuationSeparator/>
      </w:r>
    </w:p>
  </w:footnote>
  <w:footnote w:type="continuationNotice" w:id="1">
    <w:p w:rsidR="00E7099E" w:rsidRDefault="00E7099E">
      <w:pPr>
        <w:widowControl/>
        <w:ind w:firstLine="567"/>
        <w:rPr>
          <w:bCs/>
          <w:sz w:val="22"/>
          <w:szCs w:val="22"/>
        </w:rPr>
      </w:pPr>
    </w:p>
  </w:footnote>
  <w:footnote w:id="2">
    <w:p w:rsidR="003B5265" w:rsidRPr="00F83889" w:rsidRDefault="003B5265" w:rsidP="001E2FB2">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3B5265" w:rsidRPr="00F83889" w:rsidRDefault="003B5265" w:rsidP="001E2FB2">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3B5265" w:rsidRPr="00F83889" w:rsidRDefault="003B5265" w:rsidP="001E2FB2">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3B5265" w:rsidRPr="00F83889" w:rsidRDefault="003B5265" w:rsidP="001E2FB2">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lang w:val="ru-RU"/>
        </w:rPr>
        <w:t>Инструкции по заполнению</w:t>
      </w:r>
      <w:r w:rsidRPr="00F83889">
        <w:rPr>
          <w:sz w:val="20"/>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Pr="00930031" w:rsidRDefault="003B5265" w:rsidP="00211593">
    <w:pPr>
      <w:pStyle w:val="a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rsidP="00B1372B">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Pr="00930031" w:rsidRDefault="003B5265" w:rsidP="0021159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Pr="00930031" w:rsidRDefault="003B5265" w:rsidP="00211593">
    <w:pPr>
      <w:pStyle w:val="a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Pr="00930031" w:rsidRDefault="003B5265" w:rsidP="00211593">
    <w:pPr>
      <w:pStyle w:val="a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265" w:rsidRDefault="003B52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41C47BD2">
      <w:start w:val="1"/>
      <w:numFmt w:val="bullet"/>
      <w:pStyle w:val="tztxtlist"/>
      <w:lvlText w:val=""/>
      <w:lvlJc w:val="left"/>
      <w:pPr>
        <w:tabs>
          <w:tab w:val="num" w:pos="1985"/>
        </w:tabs>
        <w:ind w:left="1985" w:hanging="397"/>
      </w:pPr>
      <w:rPr>
        <w:rFonts w:ascii="Symbol" w:hAnsi="Symbol" w:hint="default"/>
      </w:rPr>
    </w:lvl>
    <w:lvl w:ilvl="1" w:tplc="C6DEE556" w:tentative="1">
      <w:start w:val="1"/>
      <w:numFmt w:val="bullet"/>
      <w:lvlText w:val="o"/>
      <w:lvlJc w:val="left"/>
      <w:pPr>
        <w:tabs>
          <w:tab w:val="num" w:pos="2007"/>
        </w:tabs>
        <w:ind w:left="2007" w:hanging="360"/>
      </w:pPr>
      <w:rPr>
        <w:rFonts w:ascii="Courier New" w:hAnsi="Courier New" w:cs="Courier New" w:hint="default"/>
      </w:rPr>
    </w:lvl>
    <w:lvl w:ilvl="2" w:tplc="D250BEE4">
      <w:start w:val="1"/>
      <w:numFmt w:val="bullet"/>
      <w:lvlText w:val=""/>
      <w:lvlJc w:val="left"/>
      <w:pPr>
        <w:tabs>
          <w:tab w:val="num" w:pos="2727"/>
        </w:tabs>
        <w:ind w:left="2727" w:hanging="360"/>
      </w:pPr>
      <w:rPr>
        <w:rFonts w:ascii="Wingdings" w:hAnsi="Wingdings" w:hint="default"/>
      </w:rPr>
    </w:lvl>
    <w:lvl w:ilvl="3" w:tplc="C9A42294" w:tentative="1">
      <w:start w:val="1"/>
      <w:numFmt w:val="bullet"/>
      <w:lvlText w:val=""/>
      <w:lvlJc w:val="left"/>
      <w:pPr>
        <w:tabs>
          <w:tab w:val="num" w:pos="3447"/>
        </w:tabs>
        <w:ind w:left="3447" w:hanging="360"/>
      </w:pPr>
      <w:rPr>
        <w:rFonts w:ascii="Symbol" w:hAnsi="Symbol" w:hint="default"/>
      </w:rPr>
    </w:lvl>
    <w:lvl w:ilvl="4" w:tplc="02E20F26" w:tentative="1">
      <w:start w:val="1"/>
      <w:numFmt w:val="bullet"/>
      <w:lvlText w:val="o"/>
      <w:lvlJc w:val="left"/>
      <w:pPr>
        <w:tabs>
          <w:tab w:val="num" w:pos="4167"/>
        </w:tabs>
        <w:ind w:left="4167" w:hanging="360"/>
      </w:pPr>
      <w:rPr>
        <w:rFonts w:ascii="Courier New" w:hAnsi="Courier New" w:cs="Courier New" w:hint="default"/>
      </w:rPr>
    </w:lvl>
    <w:lvl w:ilvl="5" w:tplc="87B83FC8" w:tentative="1">
      <w:start w:val="1"/>
      <w:numFmt w:val="bullet"/>
      <w:lvlText w:val=""/>
      <w:lvlJc w:val="left"/>
      <w:pPr>
        <w:tabs>
          <w:tab w:val="num" w:pos="4887"/>
        </w:tabs>
        <w:ind w:left="4887" w:hanging="360"/>
      </w:pPr>
      <w:rPr>
        <w:rFonts w:ascii="Wingdings" w:hAnsi="Wingdings" w:hint="default"/>
      </w:rPr>
    </w:lvl>
    <w:lvl w:ilvl="6" w:tplc="3BC8DC6A" w:tentative="1">
      <w:start w:val="1"/>
      <w:numFmt w:val="bullet"/>
      <w:lvlText w:val=""/>
      <w:lvlJc w:val="left"/>
      <w:pPr>
        <w:tabs>
          <w:tab w:val="num" w:pos="5607"/>
        </w:tabs>
        <w:ind w:left="5607" w:hanging="360"/>
      </w:pPr>
      <w:rPr>
        <w:rFonts w:ascii="Symbol" w:hAnsi="Symbol" w:hint="default"/>
      </w:rPr>
    </w:lvl>
    <w:lvl w:ilvl="7" w:tplc="4D74B6F6" w:tentative="1">
      <w:start w:val="1"/>
      <w:numFmt w:val="bullet"/>
      <w:lvlText w:val="o"/>
      <w:lvlJc w:val="left"/>
      <w:pPr>
        <w:tabs>
          <w:tab w:val="num" w:pos="6327"/>
        </w:tabs>
        <w:ind w:left="6327" w:hanging="360"/>
      </w:pPr>
      <w:rPr>
        <w:rFonts w:ascii="Courier New" w:hAnsi="Courier New" w:cs="Courier New" w:hint="default"/>
      </w:rPr>
    </w:lvl>
    <w:lvl w:ilvl="8" w:tplc="8E42F6A8"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6" w15:restartNumberingAfterBreak="0">
    <w:nsid w:val="1A9755A7"/>
    <w:multiLevelType w:val="hybridMultilevel"/>
    <w:tmpl w:val="7B500EF4"/>
    <w:lvl w:ilvl="0" w:tplc="AB2E8572">
      <w:start w:val="1"/>
      <w:numFmt w:val="decimal"/>
      <w:lvlText w:val="%1)"/>
      <w:lvlJc w:val="left"/>
      <w:pPr>
        <w:ind w:left="1260" w:hanging="360"/>
      </w:pPr>
    </w:lvl>
    <w:lvl w:ilvl="1" w:tplc="C92AF940" w:tentative="1">
      <w:start w:val="1"/>
      <w:numFmt w:val="lowerLetter"/>
      <w:lvlText w:val="%2."/>
      <w:lvlJc w:val="left"/>
      <w:pPr>
        <w:ind w:left="1980" w:hanging="360"/>
      </w:pPr>
    </w:lvl>
    <w:lvl w:ilvl="2" w:tplc="CF822D3C" w:tentative="1">
      <w:start w:val="1"/>
      <w:numFmt w:val="lowerRoman"/>
      <w:lvlText w:val="%3."/>
      <w:lvlJc w:val="right"/>
      <w:pPr>
        <w:ind w:left="2700" w:hanging="180"/>
      </w:pPr>
    </w:lvl>
    <w:lvl w:ilvl="3" w:tplc="A50EB97A" w:tentative="1">
      <w:start w:val="1"/>
      <w:numFmt w:val="decimal"/>
      <w:lvlText w:val="%4."/>
      <w:lvlJc w:val="left"/>
      <w:pPr>
        <w:ind w:left="3420" w:hanging="360"/>
      </w:pPr>
    </w:lvl>
    <w:lvl w:ilvl="4" w:tplc="11ECF370" w:tentative="1">
      <w:start w:val="1"/>
      <w:numFmt w:val="lowerLetter"/>
      <w:lvlText w:val="%5."/>
      <w:lvlJc w:val="left"/>
      <w:pPr>
        <w:ind w:left="4140" w:hanging="360"/>
      </w:pPr>
    </w:lvl>
    <w:lvl w:ilvl="5" w:tplc="C8FABF8E" w:tentative="1">
      <w:start w:val="1"/>
      <w:numFmt w:val="lowerRoman"/>
      <w:lvlText w:val="%6."/>
      <w:lvlJc w:val="right"/>
      <w:pPr>
        <w:ind w:left="4860" w:hanging="180"/>
      </w:pPr>
    </w:lvl>
    <w:lvl w:ilvl="6" w:tplc="27C045DC" w:tentative="1">
      <w:start w:val="1"/>
      <w:numFmt w:val="decimal"/>
      <w:lvlText w:val="%7."/>
      <w:lvlJc w:val="left"/>
      <w:pPr>
        <w:ind w:left="5580" w:hanging="360"/>
      </w:pPr>
    </w:lvl>
    <w:lvl w:ilvl="7" w:tplc="5CB4D2B4" w:tentative="1">
      <w:start w:val="1"/>
      <w:numFmt w:val="lowerLetter"/>
      <w:lvlText w:val="%8."/>
      <w:lvlJc w:val="left"/>
      <w:pPr>
        <w:ind w:left="6300" w:hanging="360"/>
      </w:pPr>
    </w:lvl>
    <w:lvl w:ilvl="8" w:tplc="D4C048CE" w:tentative="1">
      <w:start w:val="1"/>
      <w:numFmt w:val="lowerRoman"/>
      <w:lvlText w:val="%9."/>
      <w:lvlJc w:val="right"/>
      <w:pPr>
        <w:ind w:left="7020" w:hanging="180"/>
      </w:pPr>
    </w:lvl>
  </w:abstractNum>
  <w:abstractNum w:abstractNumId="27"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9"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15:restartNumberingAfterBreak="0">
    <w:nsid w:val="2AF65968"/>
    <w:multiLevelType w:val="hybridMultilevel"/>
    <w:tmpl w:val="466054B2"/>
    <w:numStyleLink w:val="31"/>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4"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5"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374918E7"/>
    <w:multiLevelType w:val="hybridMultilevel"/>
    <w:tmpl w:val="9AB493AC"/>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5"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9"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15:restartNumberingAfterBreak="0">
    <w:nsid w:val="6EE6441C"/>
    <w:multiLevelType w:val="multilevel"/>
    <w:tmpl w:val="35B4AFD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7" w15:restartNumberingAfterBreak="0">
    <w:nsid w:val="71A0521F"/>
    <w:multiLevelType w:val="hybridMultilevel"/>
    <w:tmpl w:val="30B86986"/>
    <w:lvl w:ilvl="0" w:tplc="5E8A4D84">
      <w:start w:val="1"/>
      <w:numFmt w:val="decimal"/>
      <w:lvlText w:val="%1)"/>
      <w:lvlJc w:val="left"/>
      <w:pPr>
        <w:ind w:left="1260" w:hanging="360"/>
      </w:pPr>
    </w:lvl>
    <w:lvl w:ilvl="1" w:tplc="258012B2">
      <w:start w:val="1"/>
      <w:numFmt w:val="decimal"/>
      <w:lvlText w:val="%2."/>
      <w:lvlJc w:val="left"/>
      <w:pPr>
        <w:tabs>
          <w:tab w:val="num" w:pos="2160"/>
        </w:tabs>
        <w:ind w:left="2160" w:hanging="540"/>
      </w:pPr>
      <w:rPr>
        <w:rFonts w:hint="default"/>
      </w:rPr>
    </w:lvl>
    <w:lvl w:ilvl="2" w:tplc="856AB83C">
      <w:start w:val="1"/>
      <w:numFmt w:val="decimal"/>
      <w:lvlText w:val="%3)."/>
      <w:lvlJc w:val="left"/>
      <w:pPr>
        <w:tabs>
          <w:tab w:val="num" w:pos="1134"/>
        </w:tabs>
        <w:ind w:left="851" w:firstLine="0"/>
      </w:pPr>
      <w:rPr>
        <w:rFonts w:hint="default"/>
      </w:rPr>
    </w:lvl>
    <w:lvl w:ilvl="3" w:tplc="6840EB26" w:tentative="1">
      <w:start w:val="1"/>
      <w:numFmt w:val="decimal"/>
      <w:lvlText w:val="%4."/>
      <w:lvlJc w:val="left"/>
      <w:pPr>
        <w:ind w:left="3420" w:hanging="360"/>
      </w:pPr>
    </w:lvl>
    <w:lvl w:ilvl="4" w:tplc="ABF2F5C8" w:tentative="1">
      <w:start w:val="1"/>
      <w:numFmt w:val="lowerLetter"/>
      <w:lvlText w:val="%5."/>
      <w:lvlJc w:val="left"/>
      <w:pPr>
        <w:ind w:left="4140" w:hanging="360"/>
      </w:pPr>
    </w:lvl>
    <w:lvl w:ilvl="5" w:tplc="AAC6E750" w:tentative="1">
      <w:start w:val="1"/>
      <w:numFmt w:val="lowerRoman"/>
      <w:lvlText w:val="%6."/>
      <w:lvlJc w:val="right"/>
      <w:pPr>
        <w:ind w:left="4860" w:hanging="180"/>
      </w:pPr>
    </w:lvl>
    <w:lvl w:ilvl="6" w:tplc="A0C66DAA" w:tentative="1">
      <w:start w:val="1"/>
      <w:numFmt w:val="decimal"/>
      <w:lvlText w:val="%7."/>
      <w:lvlJc w:val="left"/>
      <w:pPr>
        <w:ind w:left="5580" w:hanging="360"/>
      </w:pPr>
    </w:lvl>
    <w:lvl w:ilvl="7" w:tplc="78FE2A86" w:tentative="1">
      <w:start w:val="1"/>
      <w:numFmt w:val="lowerLetter"/>
      <w:lvlText w:val="%8."/>
      <w:lvlJc w:val="left"/>
      <w:pPr>
        <w:ind w:left="6300" w:hanging="360"/>
      </w:pPr>
    </w:lvl>
    <w:lvl w:ilvl="8" w:tplc="99A4C230" w:tentative="1">
      <w:start w:val="1"/>
      <w:numFmt w:val="lowerRoman"/>
      <w:lvlText w:val="%9."/>
      <w:lvlJc w:val="right"/>
      <w:pPr>
        <w:ind w:left="7020" w:hanging="180"/>
      </w:pPr>
    </w:lvl>
  </w:abstractNum>
  <w:abstractNum w:abstractNumId="58"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9"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0"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43"/>
  </w:num>
  <w:num w:numId="6">
    <w:abstractNumId w:val="47"/>
  </w:num>
  <w:num w:numId="7">
    <w:abstractNumId w:val="44"/>
  </w:num>
  <w:num w:numId="8">
    <w:abstractNumId w:val="40"/>
  </w:num>
  <w:num w:numId="9">
    <w:abstractNumId w:val="58"/>
  </w:num>
  <w:num w:numId="10">
    <w:abstractNumId w:val="55"/>
  </w:num>
  <w:num w:numId="11">
    <w:abstractNumId w:val="35"/>
  </w:num>
  <w:num w:numId="12">
    <w:abstractNumId w:val="42"/>
  </w:num>
  <w:num w:numId="13">
    <w:abstractNumId w:val="41"/>
  </w:num>
  <w:num w:numId="14">
    <w:abstractNumId w:val="48"/>
  </w:num>
  <w:num w:numId="15">
    <w:abstractNumId w:val="33"/>
  </w:num>
  <w:num w:numId="16">
    <w:abstractNumId w:val="4"/>
  </w:num>
  <w:num w:numId="17">
    <w:abstractNumId w:val="22"/>
  </w:num>
  <w:num w:numId="18">
    <w:abstractNumId w:val="50"/>
  </w:num>
  <w:num w:numId="19">
    <w:abstractNumId w:val="31"/>
  </w:num>
  <w:num w:numId="20">
    <w:abstractNumId w:val="24"/>
  </w:num>
  <w:num w:numId="21">
    <w:abstractNumId w:val="19"/>
  </w:num>
  <w:num w:numId="22">
    <w:abstractNumId w:val="29"/>
  </w:num>
  <w:num w:numId="23">
    <w:abstractNumId w:val="21"/>
  </w:num>
  <w:num w:numId="24">
    <w:abstractNumId w:val="56"/>
  </w:num>
  <w:num w:numId="25">
    <w:abstractNumId w:val="51"/>
    <w:lvlOverride w:ilvl="0">
      <w:startOverride w:val="1"/>
    </w:lvlOverride>
  </w:num>
  <w:num w:numId="26">
    <w:abstractNumId w:val="57"/>
  </w:num>
  <w:num w:numId="27">
    <w:abstractNumId w:val="26"/>
  </w:num>
  <w:num w:numId="28">
    <w:abstractNumId w:val="38"/>
  </w:num>
  <w:num w:numId="29">
    <w:abstractNumId w:val="39"/>
  </w:num>
  <w:num w:numId="30">
    <w:abstractNumId w:val="27"/>
  </w:num>
  <w:num w:numId="31">
    <w:abstractNumId w:val="53"/>
  </w:num>
  <w:num w:numId="32">
    <w:abstractNumId w:val="36"/>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52"/>
  </w:num>
  <w:num w:numId="36">
    <w:abstractNumId w:val="18"/>
  </w:num>
  <w:num w:numId="37">
    <w:abstractNumId w:val="46"/>
  </w:num>
  <w:num w:numId="38">
    <w:abstractNumId w:val="28"/>
  </w:num>
  <w:num w:numId="39">
    <w:abstractNumId w:val="60"/>
  </w:num>
  <w:num w:numId="40">
    <w:abstractNumId w:val="45"/>
  </w:num>
  <w:num w:numId="41">
    <w:abstractNumId w:val="37"/>
  </w:num>
  <w:num w:numId="42">
    <w:abstractNumId w:val="54"/>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791"/>
    <w:rsid w:val="00002A84"/>
    <w:rsid w:val="00002BC1"/>
    <w:rsid w:val="00002DD7"/>
    <w:rsid w:val="00003821"/>
    <w:rsid w:val="00004225"/>
    <w:rsid w:val="00004611"/>
    <w:rsid w:val="000046FC"/>
    <w:rsid w:val="00004A25"/>
    <w:rsid w:val="00005529"/>
    <w:rsid w:val="0000601C"/>
    <w:rsid w:val="000063DE"/>
    <w:rsid w:val="00006410"/>
    <w:rsid w:val="00006E07"/>
    <w:rsid w:val="00007127"/>
    <w:rsid w:val="00011B49"/>
    <w:rsid w:val="00011FA8"/>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AEA"/>
    <w:rsid w:val="00016C01"/>
    <w:rsid w:val="000170CB"/>
    <w:rsid w:val="000176DB"/>
    <w:rsid w:val="00017765"/>
    <w:rsid w:val="000178D0"/>
    <w:rsid w:val="00017B2D"/>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0BF"/>
    <w:rsid w:val="000327D5"/>
    <w:rsid w:val="00033462"/>
    <w:rsid w:val="0003366C"/>
    <w:rsid w:val="00033854"/>
    <w:rsid w:val="00033E96"/>
    <w:rsid w:val="00033FFA"/>
    <w:rsid w:val="0003432F"/>
    <w:rsid w:val="0003454D"/>
    <w:rsid w:val="00034FA6"/>
    <w:rsid w:val="000357E0"/>
    <w:rsid w:val="0003599B"/>
    <w:rsid w:val="000363F7"/>
    <w:rsid w:val="000369E4"/>
    <w:rsid w:val="00036CF6"/>
    <w:rsid w:val="00037AEF"/>
    <w:rsid w:val="00040D98"/>
    <w:rsid w:val="000414E7"/>
    <w:rsid w:val="00041804"/>
    <w:rsid w:val="00042F3A"/>
    <w:rsid w:val="00042FD1"/>
    <w:rsid w:val="000437B8"/>
    <w:rsid w:val="000450EE"/>
    <w:rsid w:val="00045AEC"/>
    <w:rsid w:val="00045E78"/>
    <w:rsid w:val="00046943"/>
    <w:rsid w:val="000469DA"/>
    <w:rsid w:val="00046E06"/>
    <w:rsid w:val="00047250"/>
    <w:rsid w:val="0004762A"/>
    <w:rsid w:val="000477FE"/>
    <w:rsid w:val="00050C37"/>
    <w:rsid w:val="000510CA"/>
    <w:rsid w:val="00051610"/>
    <w:rsid w:val="00052B00"/>
    <w:rsid w:val="00053586"/>
    <w:rsid w:val="00053589"/>
    <w:rsid w:val="000536B1"/>
    <w:rsid w:val="0005387A"/>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2F64"/>
    <w:rsid w:val="00063663"/>
    <w:rsid w:val="000642B9"/>
    <w:rsid w:val="00064547"/>
    <w:rsid w:val="00064CE1"/>
    <w:rsid w:val="000664F3"/>
    <w:rsid w:val="00066B5A"/>
    <w:rsid w:val="0006706E"/>
    <w:rsid w:val="0007070F"/>
    <w:rsid w:val="000714A6"/>
    <w:rsid w:val="00071CDE"/>
    <w:rsid w:val="00072133"/>
    <w:rsid w:val="00072435"/>
    <w:rsid w:val="00072E2B"/>
    <w:rsid w:val="00073963"/>
    <w:rsid w:val="00073C47"/>
    <w:rsid w:val="00073CAC"/>
    <w:rsid w:val="00073E4F"/>
    <w:rsid w:val="000747AC"/>
    <w:rsid w:val="000748CD"/>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1DB"/>
    <w:rsid w:val="000822C3"/>
    <w:rsid w:val="000822D5"/>
    <w:rsid w:val="00082BB1"/>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9009B"/>
    <w:rsid w:val="000905E9"/>
    <w:rsid w:val="00090EC1"/>
    <w:rsid w:val="00091329"/>
    <w:rsid w:val="00091737"/>
    <w:rsid w:val="00091B6D"/>
    <w:rsid w:val="00091EDF"/>
    <w:rsid w:val="000924F2"/>
    <w:rsid w:val="00092EEC"/>
    <w:rsid w:val="000934D4"/>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DCF"/>
    <w:rsid w:val="00097E43"/>
    <w:rsid w:val="000A0D14"/>
    <w:rsid w:val="000A1310"/>
    <w:rsid w:val="000A1C9C"/>
    <w:rsid w:val="000A1F79"/>
    <w:rsid w:val="000A247D"/>
    <w:rsid w:val="000A2573"/>
    <w:rsid w:val="000A282C"/>
    <w:rsid w:val="000A288D"/>
    <w:rsid w:val="000A332E"/>
    <w:rsid w:val="000A343E"/>
    <w:rsid w:val="000A3790"/>
    <w:rsid w:val="000A44C1"/>
    <w:rsid w:val="000A4625"/>
    <w:rsid w:val="000A4EDF"/>
    <w:rsid w:val="000A52D6"/>
    <w:rsid w:val="000A64BC"/>
    <w:rsid w:val="000A676D"/>
    <w:rsid w:val="000A6ADD"/>
    <w:rsid w:val="000A6B4E"/>
    <w:rsid w:val="000A6F4D"/>
    <w:rsid w:val="000B0726"/>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BD6"/>
    <w:rsid w:val="000B5E88"/>
    <w:rsid w:val="000B5ED0"/>
    <w:rsid w:val="000B67F7"/>
    <w:rsid w:val="000B6A40"/>
    <w:rsid w:val="000B6D42"/>
    <w:rsid w:val="000B72FF"/>
    <w:rsid w:val="000B7627"/>
    <w:rsid w:val="000C00D5"/>
    <w:rsid w:val="000C2369"/>
    <w:rsid w:val="000C2716"/>
    <w:rsid w:val="000C27FB"/>
    <w:rsid w:val="000C2DD1"/>
    <w:rsid w:val="000C31B8"/>
    <w:rsid w:val="000C34F3"/>
    <w:rsid w:val="000C4B9D"/>
    <w:rsid w:val="000C50C9"/>
    <w:rsid w:val="000C5433"/>
    <w:rsid w:val="000C5E47"/>
    <w:rsid w:val="000C6235"/>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7F4"/>
    <w:rsid w:val="000D59A0"/>
    <w:rsid w:val="000D6B4A"/>
    <w:rsid w:val="000D6B80"/>
    <w:rsid w:val="000D6E84"/>
    <w:rsid w:val="000D7301"/>
    <w:rsid w:val="000D780D"/>
    <w:rsid w:val="000E0ED9"/>
    <w:rsid w:val="000E126E"/>
    <w:rsid w:val="000E12FE"/>
    <w:rsid w:val="000E17CC"/>
    <w:rsid w:val="000E1A68"/>
    <w:rsid w:val="000E204A"/>
    <w:rsid w:val="000E208A"/>
    <w:rsid w:val="000E214B"/>
    <w:rsid w:val="000E2181"/>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B13"/>
    <w:rsid w:val="000F0C9A"/>
    <w:rsid w:val="000F17D5"/>
    <w:rsid w:val="000F1D74"/>
    <w:rsid w:val="000F270E"/>
    <w:rsid w:val="000F2A83"/>
    <w:rsid w:val="000F30D8"/>
    <w:rsid w:val="000F4412"/>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1F7"/>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2CE2"/>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4023"/>
    <w:rsid w:val="00124716"/>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636"/>
    <w:rsid w:val="00134959"/>
    <w:rsid w:val="00134C4C"/>
    <w:rsid w:val="00135B5A"/>
    <w:rsid w:val="00136DB8"/>
    <w:rsid w:val="0013770B"/>
    <w:rsid w:val="001379B0"/>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A5C"/>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44D"/>
    <w:rsid w:val="0016269F"/>
    <w:rsid w:val="001630F1"/>
    <w:rsid w:val="001631E0"/>
    <w:rsid w:val="001634E0"/>
    <w:rsid w:val="00163956"/>
    <w:rsid w:val="00163D4C"/>
    <w:rsid w:val="001650A3"/>
    <w:rsid w:val="001656C2"/>
    <w:rsid w:val="0016585F"/>
    <w:rsid w:val="001658B7"/>
    <w:rsid w:val="00166436"/>
    <w:rsid w:val="00166C59"/>
    <w:rsid w:val="001670EB"/>
    <w:rsid w:val="0016798D"/>
    <w:rsid w:val="00170C66"/>
    <w:rsid w:val="00170E88"/>
    <w:rsid w:val="0017118F"/>
    <w:rsid w:val="001713B3"/>
    <w:rsid w:val="001726BE"/>
    <w:rsid w:val="001729B0"/>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98C"/>
    <w:rsid w:val="00176E30"/>
    <w:rsid w:val="001773EE"/>
    <w:rsid w:val="00180F93"/>
    <w:rsid w:val="00181254"/>
    <w:rsid w:val="001812AE"/>
    <w:rsid w:val="00181445"/>
    <w:rsid w:val="00181447"/>
    <w:rsid w:val="001821D8"/>
    <w:rsid w:val="001828A9"/>
    <w:rsid w:val="0018349A"/>
    <w:rsid w:val="00183C7E"/>
    <w:rsid w:val="00183EB4"/>
    <w:rsid w:val="00184EDA"/>
    <w:rsid w:val="00186B6E"/>
    <w:rsid w:val="00187206"/>
    <w:rsid w:val="001874F7"/>
    <w:rsid w:val="001875C8"/>
    <w:rsid w:val="0019046F"/>
    <w:rsid w:val="001908C8"/>
    <w:rsid w:val="00190E57"/>
    <w:rsid w:val="0019110F"/>
    <w:rsid w:val="001914F7"/>
    <w:rsid w:val="00191E1B"/>
    <w:rsid w:val="00192110"/>
    <w:rsid w:val="00192644"/>
    <w:rsid w:val="001926E9"/>
    <w:rsid w:val="0019273B"/>
    <w:rsid w:val="00192AA8"/>
    <w:rsid w:val="00194039"/>
    <w:rsid w:val="00194528"/>
    <w:rsid w:val="0019543A"/>
    <w:rsid w:val="00195927"/>
    <w:rsid w:val="00195A11"/>
    <w:rsid w:val="00195DFD"/>
    <w:rsid w:val="00196208"/>
    <w:rsid w:val="00196703"/>
    <w:rsid w:val="00196F1D"/>
    <w:rsid w:val="001970CD"/>
    <w:rsid w:val="001971C1"/>
    <w:rsid w:val="001973CF"/>
    <w:rsid w:val="001979EA"/>
    <w:rsid w:val="00197D6A"/>
    <w:rsid w:val="00197F43"/>
    <w:rsid w:val="001A0094"/>
    <w:rsid w:val="001A1204"/>
    <w:rsid w:val="001A12EF"/>
    <w:rsid w:val="001A1E04"/>
    <w:rsid w:val="001A27C7"/>
    <w:rsid w:val="001A2EC6"/>
    <w:rsid w:val="001A344D"/>
    <w:rsid w:val="001A37C4"/>
    <w:rsid w:val="001A391A"/>
    <w:rsid w:val="001A483D"/>
    <w:rsid w:val="001A5256"/>
    <w:rsid w:val="001A5359"/>
    <w:rsid w:val="001A55AA"/>
    <w:rsid w:val="001A5626"/>
    <w:rsid w:val="001A5B96"/>
    <w:rsid w:val="001A67D4"/>
    <w:rsid w:val="001A6B4D"/>
    <w:rsid w:val="001A76A3"/>
    <w:rsid w:val="001A77B4"/>
    <w:rsid w:val="001B0085"/>
    <w:rsid w:val="001B0898"/>
    <w:rsid w:val="001B0958"/>
    <w:rsid w:val="001B0A7B"/>
    <w:rsid w:val="001B0A88"/>
    <w:rsid w:val="001B0D98"/>
    <w:rsid w:val="001B1492"/>
    <w:rsid w:val="001B1B8C"/>
    <w:rsid w:val="001B2BDA"/>
    <w:rsid w:val="001B319E"/>
    <w:rsid w:val="001B336F"/>
    <w:rsid w:val="001B3692"/>
    <w:rsid w:val="001B42DD"/>
    <w:rsid w:val="001B465F"/>
    <w:rsid w:val="001B4BE7"/>
    <w:rsid w:val="001B6666"/>
    <w:rsid w:val="001B6FE1"/>
    <w:rsid w:val="001C0173"/>
    <w:rsid w:val="001C04F0"/>
    <w:rsid w:val="001C1D66"/>
    <w:rsid w:val="001C2539"/>
    <w:rsid w:val="001C2EAA"/>
    <w:rsid w:val="001C313B"/>
    <w:rsid w:val="001C47E6"/>
    <w:rsid w:val="001C48E8"/>
    <w:rsid w:val="001C5AA8"/>
    <w:rsid w:val="001C5F20"/>
    <w:rsid w:val="001C65E3"/>
    <w:rsid w:val="001C68B1"/>
    <w:rsid w:val="001C6CCB"/>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F72"/>
    <w:rsid w:val="001E246A"/>
    <w:rsid w:val="001E27D7"/>
    <w:rsid w:val="001E287E"/>
    <w:rsid w:val="001E2DCB"/>
    <w:rsid w:val="001E2FB2"/>
    <w:rsid w:val="001E3673"/>
    <w:rsid w:val="001E3720"/>
    <w:rsid w:val="001E64EA"/>
    <w:rsid w:val="001E694B"/>
    <w:rsid w:val="001E7664"/>
    <w:rsid w:val="001E7ECE"/>
    <w:rsid w:val="001E7FD6"/>
    <w:rsid w:val="001F02CB"/>
    <w:rsid w:val="001F0CA8"/>
    <w:rsid w:val="001F0E34"/>
    <w:rsid w:val="001F0F5D"/>
    <w:rsid w:val="001F1531"/>
    <w:rsid w:val="001F1932"/>
    <w:rsid w:val="001F236E"/>
    <w:rsid w:val="001F2629"/>
    <w:rsid w:val="001F3463"/>
    <w:rsid w:val="001F3D71"/>
    <w:rsid w:val="001F48E2"/>
    <w:rsid w:val="001F52D4"/>
    <w:rsid w:val="001F54D7"/>
    <w:rsid w:val="001F564E"/>
    <w:rsid w:val="001F56C4"/>
    <w:rsid w:val="001F5803"/>
    <w:rsid w:val="001F5916"/>
    <w:rsid w:val="001F655A"/>
    <w:rsid w:val="001F66A6"/>
    <w:rsid w:val="001F6F95"/>
    <w:rsid w:val="001F72CF"/>
    <w:rsid w:val="001F7993"/>
    <w:rsid w:val="001F7AD0"/>
    <w:rsid w:val="001F7D57"/>
    <w:rsid w:val="00200295"/>
    <w:rsid w:val="00200F14"/>
    <w:rsid w:val="00201352"/>
    <w:rsid w:val="0020149F"/>
    <w:rsid w:val="0020190A"/>
    <w:rsid w:val="00201A97"/>
    <w:rsid w:val="00201BEB"/>
    <w:rsid w:val="00201D9D"/>
    <w:rsid w:val="00201FF4"/>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2E5B"/>
    <w:rsid w:val="00223561"/>
    <w:rsid w:val="002245B8"/>
    <w:rsid w:val="002247FA"/>
    <w:rsid w:val="0022518F"/>
    <w:rsid w:val="0022526B"/>
    <w:rsid w:val="00225BD1"/>
    <w:rsid w:val="00225DFD"/>
    <w:rsid w:val="002276D9"/>
    <w:rsid w:val="00227EDF"/>
    <w:rsid w:val="0023027E"/>
    <w:rsid w:val="002306F6"/>
    <w:rsid w:val="00230979"/>
    <w:rsid w:val="0023149B"/>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09"/>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7B9"/>
    <w:rsid w:val="00250944"/>
    <w:rsid w:val="002509E6"/>
    <w:rsid w:val="00251168"/>
    <w:rsid w:val="00251640"/>
    <w:rsid w:val="0025243E"/>
    <w:rsid w:val="00252B77"/>
    <w:rsid w:val="00252E61"/>
    <w:rsid w:val="0025317C"/>
    <w:rsid w:val="002533AC"/>
    <w:rsid w:val="0025604B"/>
    <w:rsid w:val="0025612A"/>
    <w:rsid w:val="00256332"/>
    <w:rsid w:val="00257072"/>
    <w:rsid w:val="00257E3D"/>
    <w:rsid w:val="00257F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DBE"/>
    <w:rsid w:val="00275495"/>
    <w:rsid w:val="002757EF"/>
    <w:rsid w:val="00275EE7"/>
    <w:rsid w:val="002764CE"/>
    <w:rsid w:val="00276C7D"/>
    <w:rsid w:val="002774EE"/>
    <w:rsid w:val="00277739"/>
    <w:rsid w:val="00277929"/>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51D"/>
    <w:rsid w:val="00291E1F"/>
    <w:rsid w:val="00292CA9"/>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929"/>
    <w:rsid w:val="002A50A5"/>
    <w:rsid w:val="002A5326"/>
    <w:rsid w:val="002A678E"/>
    <w:rsid w:val="002A723A"/>
    <w:rsid w:val="002A7C8C"/>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56A"/>
    <w:rsid w:val="002C4941"/>
    <w:rsid w:val="002C49B8"/>
    <w:rsid w:val="002C4C12"/>
    <w:rsid w:val="002C4DDA"/>
    <w:rsid w:val="002C537D"/>
    <w:rsid w:val="002C5445"/>
    <w:rsid w:val="002C55A9"/>
    <w:rsid w:val="002C5D48"/>
    <w:rsid w:val="002C6C05"/>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5920"/>
    <w:rsid w:val="002F6008"/>
    <w:rsid w:val="002F6322"/>
    <w:rsid w:val="002F7ABF"/>
    <w:rsid w:val="002F7BD3"/>
    <w:rsid w:val="002F7F94"/>
    <w:rsid w:val="003000EC"/>
    <w:rsid w:val="00300573"/>
    <w:rsid w:val="003006B6"/>
    <w:rsid w:val="00300E74"/>
    <w:rsid w:val="003016F6"/>
    <w:rsid w:val="00301840"/>
    <w:rsid w:val="00301AA2"/>
    <w:rsid w:val="00301D9F"/>
    <w:rsid w:val="003020A4"/>
    <w:rsid w:val="00302418"/>
    <w:rsid w:val="00302A8B"/>
    <w:rsid w:val="003030E6"/>
    <w:rsid w:val="0030381F"/>
    <w:rsid w:val="003048FA"/>
    <w:rsid w:val="00304B58"/>
    <w:rsid w:val="00304E02"/>
    <w:rsid w:val="00305B87"/>
    <w:rsid w:val="00305EBC"/>
    <w:rsid w:val="0030613D"/>
    <w:rsid w:val="003067C0"/>
    <w:rsid w:val="00306964"/>
    <w:rsid w:val="00306C32"/>
    <w:rsid w:val="003079EC"/>
    <w:rsid w:val="00307D13"/>
    <w:rsid w:val="00307D41"/>
    <w:rsid w:val="00310825"/>
    <w:rsid w:val="00310CE5"/>
    <w:rsid w:val="00311853"/>
    <w:rsid w:val="00311F65"/>
    <w:rsid w:val="0031293F"/>
    <w:rsid w:val="00313072"/>
    <w:rsid w:val="00313A8F"/>
    <w:rsid w:val="00313DBF"/>
    <w:rsid w:val="00314210"/>
    <w:rsid w:val="003144ED"/>
    <w:rsid w:val="00314FC3"/>
    <w:rsid w:val="003156ED"/>
    <w:rsid w:val="00315D7E"/>
    <w:rsid w:val="003162B5"/>
    <w:rsid w:val="0031774C"/>
    <w:rsid w:val="00317C6F"/>
    <w:rsid w:val="00320A14"/>
    <w:rsid w:val="0032203A"/>
    <w:rsid w:val="00322525"/>
    <w:rsid w:val="00322950"/>
    <w:rsid w:val="00322FA6"/>
    <w:rsid w:val="0032318B"/>
    <w:rsid w:val="00323296"/>
    <w:rsid w:val="00323674"/>
    <w:rsid w:val="0032367E"/>
    <w:rsid w:val="003238C5"/>
    <w:rsid w:val="0032397C"/>
    <w:rsid w:val="003239C0"/>
    <w:rsid w:val="00323BC5"/>
    <w:rsid w:val="00323CF7"/>
    <w:rsid w:val="003260DA"/>
    <w:rsid w:val="0032645E"/>
    <w:rsid w:val="00326C46"/>
    <w:rsid w:val="00326E0D"/>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BE1"/>
    <w:rsid w:val="0034046A"/>
    <w:rsid w:val="00340732"/>
    <w:rsid w:val="00340832"/>
    <w:rsid w:val="00340885"/>
    <w:rsid w:val="00340D4E"/>
    <w:rsid w:val="003415A6"/>
    <w:rsid w:val="0034213D"/>
    <w:rsid w:val="00343CFA"/>
    <w:rsid w:val="00343FF1"/>
    <w:rsid w:val="003442D9"/>
    <w:rsid w:val="003443D3"/>
    <w:rsid w:val="00344A5D"/>
    <w:rsid w:val="00345453"/>
    <w:rsid w:val="00345A87"/>
    <w:rsid w:val="00345CDE"/>
    <w:rsid w:val="003464FE"/>
    <w:rsid w:val="003465C9"/>
    <w:rsid w:val="003465D8"/>
    <w:rsid w:val="003467B7"/>
    <w:rsid w:val="00346901"/>
    <w:rsid w:val="00346CB6"/>
    <w:rsid w:val="00346D13"/>
    <w:rsid w:val="00347021"/>
    <w:rsid w:val="00347210"/>
    <w:rsid w:val="0034724A"/>
    <w:rsid w:val="00347654"/>
    <w:rsid w:val="00347FF0"/>
    <w:rsid w:val="00350443"/>
    <w:rsid w:val="00350D5A"/>
    <w:rsid w:val="00350D8B"/>
    <w:rsid w:val="003513CF"/>
    <w:rsid w:val="00351507"/>
    <w:rsid w:val="00351C21"/>
    <w:rsid w:val="0035215F"/>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77"/>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42"/>
    <w:rsid w:val="00364698"/>
    <w:rsid w:val="00364CD4"/>
    <w:rsid w:val="0036514F"/>
    <w:rsid w:val="00365E53"/>
    <w:rsid w:val="003661AD"/>
    <w:rsid w:val="00366828"/>
    <w:rsid w:val="00367399"/>
    <w:rsid w:val="00367ABE"/>
    <w:rsid w:val="00370192"/>
    <w:rsid w:val="00370D0D"/>
    <w:rsid w:val="00370F91"/>
    <w:rsid w:val="00371174"/>
    <w:rsid w:val="003714FC"/>
    <w:rsid w:val="00371572"/>
    <w:rsid w:val="00371BDF"/>
    <w:rsid w:val="00371F97"/>
    <w:rsid w:val="00372ABE"/>
    <w:rsid w:val="00372BAF"/>
    <w:rsid w:val="003736D5"/>
    <w:rsid w:val="003736FE"/>
    <w:rsid w:val="00373956"/>
    <w:rsid w:val="00373A38"/>
    <w:rsid w:val="00373F65"/>
    <w:rsid w:val="0037407E"/>
    <w:rsid w:val="00374F50"/>
    <w:rsid w:val="00375080"/>
    <w:rsid w:val="003753C2"/>
    <w:rsid w:val="00375578"/>
    <w:rsid w:val="003757B1"/>
    <w:rsid w:val="00375ED1"/>
    <w:rsid w:val="00377138"/>
    <w:rsid w:val="00377B72"/>
    <w:rsid w:val="00377DED"/>
    <w:rsid w:val="003810F5"/>
    <w:rsid w:val="00381ACD"/>
    <w:rsid w:val="00381CCE"/>
    <w:rsid w:val="00382295"/>
    <w:rsid w:val="003823C6"/>
    <w:rsid w:val="003824FA"/>
    <w:rsid w:val="00382F4F"/>
    <w:rsid w:val="00384416"/>
    <w:rsid w:val="00384688"/>
    <w:rsid w:val="00384EF3"/>
    <w:rsid w:val="00385118"/>
    <w:rsid w:val="0038536F"/>
    <w:rsid w:val="0038659D"/>
    <w:rsid w:val="003874E5"/>
    <w:rsid w:val="0038786F"/>
    <w:rsid w:val="00387C48"/>
    <w:rsid w:val="003905CD"/>
    <w:rsid w:val="003906B2"/>
    <w:rsid w:val="0039070D"/>
    <w:rsid w:val="00390791"/>
    <w:rsid w:val="0039079B"/>
    <w:rsid w:val="00390AF7"/>
    <w:rsid w:val="00390CB1"/>
    <w:rsid w:val="00391370"/>
    <w:rsid w:val="0039280E"/>
    <w:rsid w:val="00392A6D"/>
    <w:rsid w:val="00392C43"/>
    <w:rsid w:val="00393102"/>
    <w:rsid w:val="003936CC"/>
    <w:rsid w:val="003936EA"/>
    <w:rsid w:val="00393BF3"/>
    <w:rsid w:val="00394030"/>
    <w:rsid w:val="0039464D"/>
    <w:rsid w:val="00394668"/>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2D"/>
    <w:rsid w:val="003A50F4"/>
    <w:rsid w:val="003A5117"/>
    <w:rsid w:val="003A58FD"/>
    <w:rsid w:val="003A6954"/>
    <w:rsid w:val="003A6A70"/>
    <w:rsid w:val="003A77EA"/>
    <w:rsid w:val="003A7BCB"/>
    <w:rsid w:val="003B0898"/>
    <w:rsid w:val="003B0A82"/>
    <w:rsid w:val="003B12DB"/>
    <w:rsid w:val="003B17EE"/>
    <w:rsid w:val="003B228B"/>
    <w:rsid w:val="003B2C3C"/>
    <w:rsid w:val="003B2D5A"/>
    <w:rsid w:val="003B33C4"/>
    <w:rsid w:val="003B384D"/>
    <w:rsid w:val="003B5265"/>
    <w:rsid w:val="003B56A1"/>
    <w:rsid w:val="003B5887"/>
    <w:rsid w:val="003B5E10"/>
    <w:rsid w:val="003B66B8"/>
    <w:rsid w:val="003B70C6"/>
    <w:rsid w:val="003B731B"/>
    <w:rsid w:val="003C02F5"/>
    <w:rsid w:val="003C0AD4"/>
    <w:rsid w:val="003C0AE3"/>
    <w:rsid w:val="003C0F9E"/>
    <w:rsid w:val="003C142D"/>
    <w:rsid w:val="003C29BA"/>
    <w:rsid w:val="003C3188"/>
    <w:rsid w:val="003C460F"/>
    <w:rsid w:val="003C49D0"/>
    <w:rsid w:val="003C4A9D"/>
    <w:rsid w:val="003C4D8E"/>
    <w:rsid w:val="003C4E26"/>
    <w:rsid w:val="003C5095"/>
    <w:rsid w:val="003C529F"/>
    <w:rsid w:val="003C58BD"/>
    <w:rsid w:val="003C5B3F"/>
    <w:rsid w:val="003C5B54"/>
    <w:rsid w:val="003C5D21"/>
    <w:rsid w:val="003C6339"/>
    <w:rsid w:val="003C643E"/>
    <w:rsid w:val="003C6C38"/>
    <w:rsid w:val="003C6E87"/>
    <w:rsid w:val="003C742B"/>
    <w:rsid w:val="003C7722"/>
    <w:rsid w:val="003D01FE"/>
    <w:rsid w:val="003D02B2"/>
    <w:rsid w:val="003D04D9"/>
    <w:rsid w:val="003D12CF"/>
    <w:rsid w:val="003D1496"/>
    <w:rsid w:val="003D16A9"/>
    <w:rsid w:val="003D207B"/>
    <w:rsid w:val="003D2744"/>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8A9"/>
    <w:rsid w:val="00403A02"/>
    <w:rsid w:val="0040465C"/>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1EEC"/>
    <w:rsid w:val="00412D77"/>
    <w:rsid w:val="00414228"/>
    <w:rsid w:val="00414270"/>
    <w:rsid w:val="00414287"/>
    <w:rsid w:val="004143CA"/>
    <w:rsid w:val="00414A93"/>
    <w:rsid w:val="00415052"/>
    <w:rsid w:val="004151EE"/>
    <w:rsid w:val="00415348"/>
    <w:rsid w:val="00416AE4"/>
    <w:rsid w:val="00417C4D"/>
    <w:rsid w:val="004214DE"/>
    <w:rsid w:val="004218BC"/>
    <w:rsid w:val="00421DAD"/>
    <w:rsid w:val="00422375"/>
    <w:rsid w:val="0042267B"/>
    <w:rsid w:val="00423555"/>
    <w:rsid w:val="00423709"/>
    <w:rsid w:val="00423F92"/>
    <w:rsid w:val="0042490C"/>
    <w:rsid w:val="00424F71"/>
    <w:rsid w:val="004254E2"/>
    <w:rsid w:val="00425A27"/>
    <w:rsid w:val="004263B2"/>
    <w:rsid w:val="004267A2"/>
    <w:rsid w:val="00426FDF"/>
    <w:rsid w:val="00427A1D"/>
    <w:rsid w:val="00427FA7"/>
    <w:rsid w:val="00430063"/>
    <w:rsid w:val="00430442"/>
    <w:rsid w:val="00430B54"/>
    <w:rsid w:val="00431192"/>
    <w:rsid w:val="004312FD"/>
    <w:rsid w:val="004316C1"/>
    <w:rsid w:val="00431CB5"/>
    <w:rsid w:val="00431EC3"/>
    <w:rsid w:val="00432216"/>
    <w:rsid w:val="00432DFD"/>
    <w:rsid w:val="00432E92"/>
    <w:rsid w:val="0043302A"/>
    <w:rsid w:val="00433D82"/>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3D9"/>
    <w:rsid w:val="004429FF"/>
    <w:rsid w:val="00442D2E"/>
    <w:rsid w:val="004436AF"/>
    <w:rsid w:val="00443796"/>
    <w:rsid w:val="00444009"/>
    <w:rsid w:val="00444277"/>
    <w:rsid w:val="00444C1C"/>
    <w:rsid w:val="0044507D"/>
    <w:rsid w:val="004454A7"/>
    <w:rsid w:val="00445679"/>
    <w:rsid w:val="004458A5"/>
    <w:rsid w:val="0044594B"/>
    <w:rsid w:val="00445A7F"/>
    <w:rsid w:val="00446303"/>
    <w:rsid w:val="00446652"/>
    <w:rsid w:val="00446C15"/>
    <w:rsid w:val="00446E14"/>
    <w:rsid w:val="00446F0B"/>
    <w:rsid w:val="00446F7E"/>
    <w:rsid w:val="00447CD0"/>
    <w:rsid w:val="00447D26"/>
    <w:rsid w:val="00450143"/>
    <w:rsid w:val="00450B49"/>
    <w:rsid w:val="00450EE3"/>
    <w:rsid w:val="00450EF2"/>
    <w:rsid w:val="00450F50"/>
    <w:rsid w:val="00451125"/>
    <w:rsid w:val="00451698"/>
    <w:rsid w:val="00451BB9"/>
    <w:rsid w:val="00452147"/>
    <w:rsid w:val="004521E9"/>
    <w:rsid w:val="00452681"/>
    <w:rsid w:val="00452917"/>
    <w:rsid w:val="00452DFD"/>
    <w:rsid w:val="004530AC"/>
    <w:rsid w:val="00453962"/>
    <w:rsid w:val="004554B3"/>
    <w:rsid w:val="0045566B"/>
    <w:rsid w:val="004559D1"/>
    <w:rsid w:val="004564BD"/>
    <w:rsid w:val="0045672C"/>
    <w:rsid w:val="004569F4"/>
    <w:rsid w:val="00457DCB"/>
    <w:rsid w:val="0046087A"/>
    <w:rsid w:val="004615CA"/>
    <w:rsid w:val="004626F4"/>
    <w:rsid w:val="0046272A"/>
    <w:rsid w:val="00462746"/>
    <w:rsid w:val="00462847"/>
    <w:rsid w:val="004629D5"/>
    <w:rsid w:val="00462F2F"/>
    <w:rsid w:val="0046319E"/>
    <w:rsid w:val="00463636"/>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7B"/>
    <w:rsid w:val="00482E97"/>
    <w:rsid w:val="00483144"/>
    <w:rsid w:val="00483D6A"/>
    <w:rsid w:val="00484D42"/>
    <w:rsid w:val="004864B8"/>
    <w:rsid w:val="0048656D"/>
    <w:rsid w:val="00486C2F"/>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5483"/>
    <w:rsid w:val="004965C0"/>
    <w:rsid w:val="0049690A"/>
    <w:rsid w:val="004976FD"/>
    <w:rsid w:val="00497AF0"/>
    <w:rsid w:val="00497FDB"/>
    <w:rsid w:val="004A08F7"/>
    <w:rsid w:val="004A2888"/>
    <w:rsid w:val="004A2AEE"/>
    <w:rsid w:val="004A2E5A"/>
    <w:rsid w:val="004A3194"/>
    <w:rsid w:val="004A36DC"/>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BEB"/>
    <w:rsid w:val="004C1D68"/>
    <w:rsid w:val="004C24B6"/>
    <w:rsid w:val="004C2EC7"/>
    <w:rsid w:val="004C37D3"/>
    <w:rsid w:val="004C4093"/>
    <w:rsid w:val="004C4238"/>
    <w:rsid w:val="004C4315"/>
    <w:rsid w:val="004C454B"/>
    <w:rsid w:val="004C47BA"/>
    <w:rsid w:val="004C6245"/>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6FC5"/>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607"/>
    <w:rsid w:val="004F1719"/>
    <w:rsid w:val="004F1E2A"/>
    <w:rsid w:val="004F23CA"/>
    <w:rsid w:val="004F257E"/>
    <w:rsid w:val="004F3C70"/>
    <w:rsid w:val="004F3DE6"/>
    <w:rsid w:val="004F3E2C"/>
    <w:rsid w:val="004F3ED9"/>
    <w:rsid w:val="004F3FC3"/>
    <w:rsid w:val="004F482F"/>
    <w:rsid w:val="004F4BCE"/>
    <w:rsid w:val="004F4C0D"/>
    <w:rsid w:val="004F4E67"/>
    <w:rsid w:val="004F55AC"/>
    <w:rsid w:val="004F603D"/>
    <w:rsid w:val="004F61F2"/>
    <w:rsid w:val="004F72DE"/>
    <w:rsid w:val="004F7440"/>
    <w:rsid w:val="004F769C"/>
    <w:rsid w:val="004F7D5F"/>
    <w:rsid w:val="00500432"/>
    <w:rsid w:val="0050067D"/>
    <w:rsid w:val="00500A2C"/>
    <w:rsid w:val="00501B77"/>
    <w:rsid w:val="00501D0C"/>
    <w:rsid w:val="00501D30"/>
    <w:rsid w:val="00501F01"/>
    <w:rsid w:val="00503992"/>
    <w:rsid w:val="00503D5C"/>
    <w:rsid w:val="005054D8"/>
    <w:rsid w:val="0050627D"/>
    <w:rsid w:val="0050695D"/>
    <w:rsid w:val="00506E26"/>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ABD"/>
    <w:rsid w:val="00514CE6"/>
    <w:rsid w:val="00514D7D"/>
    <w:rsid w:val="00514DE0"/>
    <w:rsid w:val="00516399"/>
    <w:rsid w:val="0051650F"/>
    <w:rsid w:val="00516A3F"/>
    <w:rsid w:val="0051747F"/>
    <w:rsid w:val="00517502"/>
    <w:rsid w:val="005177D1"/>
    <w:rsid w:val="00517E40"/>
    <w:rsid w:val="005212ED"/>
    <w:rsid w:val="00521DCE"/>
    <w:rsid w:val="0052252C"/>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5F2"/>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BE6"/>
    <w:rsid w:val="00540E5F"/>
    <w:rsid w:val="0054113E"/>
    <w:rsid w:val="0054147F"/>
    <w:rsid w:val="005416D0"/>
    <w:rsid w:val="0054171D"/>
    <w:rsid w:val="00541A4E"/>
    <w:rsid w:val="00542CEA"/>
    <w:rsid w:val="00542EF5"/>
    <w:rsid w:val="005432EA"/>
    <w:rsid w:val="00544AEC"/>
    <w:rsid w:val="00544AF8"/>
    <w:rsid w:val="005457DA"/>
    <w:rsid w:val="00546723"/>
    <w:rsid w:val="005469AD"/>
    <w:rsid w:val="00546AF4"/>
    <w:rsid w:val="0054767C"/>
    <w:rsid w:val="0055055E"/>
    <w:rsid w:val="005506FB"/>
    <w:rsid w:val="00550D6F"/>
    <w:rsid w:val="00550E6E"/>
    <w:rsid w:val="00551ABA"/>
    <w:rsid w:val="00551E01"/>
    <w:rsid w:val="00551F67"/>
    <w:rsid w:val="00553419"/>
    <w:rsid w:val="00554C3F"/>
    <w:rsid w:val="00555175"/>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301C"/>
    <w:rsid w:val="005734D7"/>
    <w:rsid w:val="00573916"/>
    <w:rsid w:val="00573D4B"/>
    <w:rsid w:val="0057521A"/>
    <w:rsid w:val="005752A5"/>
    <w:rsid w:val="00575356"/>
    <w:rsid w:val="005753AC"/>
    <w:rsid w:val="005755E2"/>
    <w:rsid w:val="00575F5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773"/>
    <w:rsid w:val="0059786D"/>
    <w:rsid w:val="00597B02"/>
    <w:rsid w:val="00597B09"/>
    <w:rsid w:val="00597F9C"/>
    <w:rsid w:val="005A0C4C"/>
    <w:rsid w:val="005A1118"/>
    <w:rsid w:val="005A1FF6"/>
    <w:rsid w:val="005A23EE"/>
    <w:rsid w:val="005A25F4"/>
    <w:rsid w:val="005A2702"/>
    <w:rsid w:val="005A28D1"/>
    <w:rsid w:val="005A3475"/>
    <w:rsid w:val="005A3481"/>
    <w:rsid w:val="005A36E3"/>
    <w:rsid w:val="005A45DA"/>
    <w:rsid w:val="005A4829"/>
    <w:rsid w:val="005A4C11"/>
    <w:rsid w:val="005A5096"/>
    <w:rsid w:val="005A51E0"/>
    <w:rsid w:val="005A53E5"/>
    <w:rsid w:val="005A56A2"/>
    <w:rsid w:val="005A5B2C"/>
    <w:rsid w:val="005A6C96"/>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2EF3"/>
    <w:rsid w:val="005B3505"/>
    <w:rsid w:val="005B357D"/>
    <w:rsid w:val="005B376A"/>
    <w:rsid w:val="005B3A21"/>
    <w:rsid w:val="005B3C59"/>
    <w:rsid w:val="005B457D"/>
    <w:rsid w:val="005B5338"/>
    <w:rsid w:val="005B542F"/>
    <w:rsid w:val="005B5C92"/>
    <w:rsid w:val="005B61E4"/>
    <w:rsid w:val="005B631C"/>
    <w:rsid w:val="005B63CC"/>
    <w:rsid w:val="005B6BA2"/>
    <w:rsid w:val="005B6CB3"/>
    <w:rsid w:val="005B7BCC"/>
    <w:rsid w:val="005C00BD"/>
    <w:rsid w:val="005C0322"/>
    <w:rsid w:val="005C0674"/>
    <w:rsid w:val="005C1078"/>
    <w:rsid w:val="005C19D3"/>
    <w:rsid w:val="005C2420"/>
    <w:rsid w:val="005C26D9"/>
    <w:rsid w:val="005C2A88"/>
    <w:rsid w:val="005C2EB4"/>
    <w:rsid w:val="005C33F3"/>
    <w:rsid w:val="005C3FBA"/>
    <w:rsid w:val="005C52AB"/>
    <w:rsid w:val="005C557D"/>
    <w:rsid w:val="005C5B65"/>
    <w:rsid w:val="005C6545"/>
    <w:rsid w:val="005C6C6C"/>
    <w:rsid w:val="005C70B8"/>
    <w:rsid w:val="005C7544"/>
    <w:rsid w:val="005C7773"/>
    <w:rsid w:val="005D032D"/>
    <w:rsid w:val="005D0554"/>
    <w:rsid w:val="005D0E42"/>
    <w:rsid w:val="005D12F4"/>
    <w:rsid w:val="005D143D"/>
    <w:rsid w:val="005D18F2"/>
    <w:rsid w:val="005D1A20"/>
    <w:rsid w:val="005D2436"/>
    <w:rsid w:val="005D3102"/>
    <w:rsid w:val="005D3347"/>
    <w:rsid w:val="005D50E1"/>
    <w:rsid w:val="005D52D1"/>
    <w:rsid w:val="005D542F"/>
    <w:rsid w:val="005D5D2D"/>
    <w:rsid w:val="005D65AE"/>
    <w:rsid w:val="005D65E0"/>
    <w:rsid w:val="005D7100"/>
    <w:rsid w:val="005D71EF"/>
    <w:rsid w:val="005D731A"/>
    <w:rsid w:val="005D7AF4"/>
    <w:rsid w:val="005D7F6A"/>
    <w:rsid w:val="005E00CE"/>
    <w:rsid w:val="005E0F8F"/>
    <w:rsid w:val="005E129D"/>
    <w:rsid w:val="005E19CE"/>
    <w:rsid w:val="005E22D6"/>
    <w:rsid w:val="005E2480"/>
    <w:rsid w:val="005E292B"/>
    <w:rsid w:val="005E2DFE"/>
    <w:rsid w:val="005E3122"/>
    <w:rsid w:val="005E3734"/>
    <w:rsid w:val="005E3E87"/>
    <w:rsid w:val="005E4882"/>
    <w:rsid w:val="005E48B3"/>
    <w:rsid w:val="005E527B"/>
    <w:rsid w:val="005E587E"/>
    <w:rsid w:val="005E63BE"/>
    <w:rsid w:val="005E68AC"/>
    <w:rsid w:val="005E753E"/>
    <w:rsid w:val="005F074F"/>
    <w:rsid w:val="005F0BCE"/>
    <w:rsid w:val="005F0D81"/>
    <w:rsid w:val="005F1979"/>
    <w:rsid w:val="005F1F58"/>
    <w:rsid w:val="005F203B"/>
    <w:rsid w:val="005F256A"/>
    <w:rsid w:val="005F2C24"/>
    <w:rsid w:val="005F317A"/>
    <w:rsid w:val="005F328A"/>
    <w:rsid w:val="005F3592"/>
    <w:rsid w:val="005F3BC4"/>
    <w:rsid w:val="005F3EB9"/>
    <w:rsid w:val="005F41F2"/>
    <w:rsid w:val="005F44A9"/>
    <w:rsid w:val="005F47A4"/>
    <w:rsid w:val="005F4CCB"/>
    <w:rsid w:val="005F4CF7"/>
    <w:rsid w:val="005F545D"/>
    <w:rsid w:val="005F55B3"/>
    <w:rsid w:val="005F5B21"/>
    <w:rsid w:val="005F5E17"/>
    <w:rsid w:val="005F694A"/>
    <w:rsid w:val="005F6F1C"/>
    <w:rsid w:val="005F7EB7"/>
    <w:rsid w:val="00600095"/>
    <w:rsid w:val="006003FB"/>
    <w:rsid w:val="00600BA9"/>
    <w:rsid w:val="0060112E"/>
    <w:rsid w:val="00601A7F"/>
    <w:rsid w:val="00601BCC"/>
    <w:rsid w:val="00601F24"/>
    <w:rsid w:val="006036A8"/>
    <w:rsid w:val="00603F6A"/>
    <w:rsid w:val="006043F8"/>
    <w:rsid w:val="006045A4"/>
    <w:rsid w:val="006045F0"/>
    <w:rsid w:val="00604E5F"/>
    <w:rsid w:val="00605B75"/>
    <w:rsid w:val="00605BEC"/>
    <w:rsid w:val="00605C75"/>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407"/>
    <w:rsid w:val="0061347A"/>
    <w:rsid w:val="006136CB"/>
    <w:rsid w:val="006139C3"/>
    <w:rsid w:val="006143F1"/>
    <w:rsid w:val="006149A8"/>
    <w:rsid w:val="006152A3"/>
    <w:rsid w:val="00615B84"/>
    <w:rsid w:val="0061625D"/>
    <w:rsid w:val="006177FD"/>
    <w:rsid w:val="0061781B"/>
    <w:rsid w:val="006207DA"/>
    <w:rsid w:val="00620BC2"/>
    <w:rsid w:val="00620FD3"/>
    <w:rsid w:val="0062126C"/>
    <w:rsid w:val="00621A94"/>
    <w:rsid w:val="00621CFC"/>
    <w:rsid w:val="006220E6"/>
    <w:rsid w:val="006228FF"/>
    <w:rsid w:val="00622A7F"/>
    <w:rsid w:val="00622DA0"/>
    <w:rsid w:val="00623A93"/>
    <w:rsid w:val="00623E24"/>
    <w:rsid w:val="006245F0"/>
    <w:rsid w:val="00624962"/>
    <w:rsid w:val="00624D51"/>
    <w:rsid w:val="0062570B"/>
    <w:rsid w:val="006263C8"/>
    <w:rsid w:val="006265DC"/>
    <w:rsid w:val="006267A4"/>
    <w:rsid w:val="006269AC"/>
    <w:rsid w:val="00626ADF"/>
    <w:rsid w:val="006300A6"/>
    <w:rsid w:val="006305A1"/>
    <w:rsid w:val="006309B8"/>
    <w:rsid w:val="00630A12"/>
    <w:rsid w:val="00630A83"/>
    <w:rsid w:val="00631454"/>
    <w:rsid w:val="00631B69"/>
    <w:rsid w:val="00631BB2"/>
    <w:rsid w:val="00631F88"/>
    <w:rsid w:val="006329EB"/>
    <w:rsid w:val="00632D27"/>
    <w:rsid w:val="0063304D"/>
    <w:rsid w:val="00633584"/>
    <w:rsid w:val="00634481"/>
    <w:rsid w:val="006346F5"/>
    <w:rsid w:val="00634AA5"/>
    <w:rsid w:val="00634C35"/>
    <w:rsid w:val="006352EE"/>
    <w:rsid w:val="006353F8"/>
    <w:rsid w:val="00636A4F"/>
    <w:rsid w:val="00636AFF"/>
    <w:rsid w:val="00637940"/>
    <w:rsid w:val="00637977"/>
    <w:rsid w:val="00637BF6"/>
    <w:rsid w:val="006403BC"/>
    <w:rsid w:val="00640AB1"/>
    <w:rsid w:val="00640B5F"/>
    <w:rsid w:val="00640E3A"/>
    <w:rsid w:val="00642261"/>
    <w:rsid w:val="006429D4"/>
    <w:rsid w:val="00642E7C"/>
    <w:rsid w:val="00642FB4"/>
    <w:rsid w:val="006437DC"/>
    <w:rsid w:val="00643C09"/>
    <w:rsid w:val="0064467F"/>
    <w:rsid w:val="00644F01"/>
    <w:rsid w:val="00645939"/>
    <w:rsid w:val="00646343"/>
    <w:rsid w:val="006464B4"/>
    <w:rsid w:val="00646599"/>
    <w:rsid w:val="00646EA4"/>
    <w:rsid w:val="00647C65"/>
    <w:rsid w:val="006507FE"/>
    <w:rsid w:val="006508DD"/>
    <w:rsid w:val="00650AEA"/>
    <w:rsid w:val="00650BEC"/>
    <w:rsid w:val="00650E00"/>
    <w:rsid w:val="00652298"/>
    <w:rsid w:val="00653493"/>
    <w:rsid w:val="0065418D"/>
    <w:rsid w:val="00654324"/>
    <w:rsid w:val="00654372"/>
    <w:rsid w:val="0065672A"/>
    <w:rsid w:val="006571CA"/>
    <w:rsid w:val="00657352"/>
    <w:rsid w:val="0066090A"/>
    <w:rsid w:val="00660A63"/>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57B6"/>
    <w:rsid w:val="00666585"/>
    <w:rsid w:val="006665FF"/>
    <w:rsid w:val="00666B35"/>
    <w:rsid w:val="00666CDA"/>
    <w:rsid w:val="00666E36"/>
    <w:rsid w:val="00667EF4"/>
    <w:rsid w:val="006701E1"/>
    <w:rsid w:val="00670CF2"/>
    <w:rsid w:val="00670E8D"/>
    <w:rsid w:val="00671C61"/>
    <w:rsid w:val="00672584"/>
    <w:rsid w:val="00672C6A"/>
    <w:rsid w:val="0067347B"/>
    <w:rsid w:val="006737CC"/>
    <w:rsid w:val="0067476F"/>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D7"/>
    <w:rsid w:val="006A3A6B"/>
    <w:rsid w:val="006A454B"/>
    <w:rsid w:val="006A4BD9"/>
    <w:rsid w:val="006A4C17"/>
    <w:rsid w:val="006A4FBF"/>
    <w:rsid w:val="006A4FEA"/>
    <w:rsid w:val="006A56EE"/>
    <w:rsid w:val="006A57CF"/>
    <w:rsid w:val="006A5CE1"/>
    <w:rsid w:val="006A5F6E"/>
    <w:rsid w:val="006A61F7"/>
    <w:rsid w:val="006A6BA3"/>
    <w:rsid w:val="006A6D64"/>
    <w:rsid w:val="006A6F2F"/>
    <w:rsid w:val="006A71AA"/>
    <w:rsid w:val="006A7469"/>
    <w:rsid w:val="006A770A"/>
    <w:rsid w:val="006B060E"/>
    <w:rsid w:val="006B075D"/>
    <w:rsid w:val="006B0D98"/>
    <w:rsid w:val="006B10AE"/>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209A"/>
    <w:rsid w:val="006C22B3"/>
    <w:rsid w:val="006C3246"/>
    <w:rsid w:val="006C32D5"/>
    <w:rsid w:val="006C3604"/>
    <w:rsid w:val="006C3811"/>
    <w:rsid w:val="006C3F39"/>
    <w:rsid w:val="006C427D"/>
    <w:rsid w:val="006C4A6F"/>
    <w:rsid w:val="006C4D77"/>
    <w:rsid w:val="006C5052"/>
    <w:rsid w:val="006C534A"/>
    <w:rsid w:val="006C58EE"/>
    <w:rsid w:val="006C5B46"/>
    <w:rsid w:val="006C5C6B"/>
    <w:rsid w:val="006C5D6E"/>
    <w:rsid w:val="006C6D8D"/>
    <w:rsid w:val="006C73B7"/>
    <w:rsid w:val="006C7A88"/>
    <w:rsid w:val="006C7C5F"/>
    <w:rsid w:val="006C7CD7"/>
    <w:rsid w:val="006D0127"/>
    <w:rsid w:val="006D023B"/>
    <w:rsid w:val="006D0BA9"/>
    <w:rsid w:val="006D110A"/>
    <w:rsid w:val="006D14AB"/>
    <w:rsid w:val="006D1931"/>
    <w:rsid w:val="006D1A1B"/>
    <w:rsid w:val="006D1BE0"/>
    <w:rsid w:val="006D2016"/>
    <w:rsid w:val="006D2C1C"/>
    <w:rsid w:val="006D2C39"/>
    <w:rsid w:val="006D3091"/>
    <w:rsid w:val="006D3DD3"/>
    <w:rsid w:val="006D3EC6"/>
    <w:rsid w:val="006D4147"/>
    <w:rsid w:val="006D5AE1"/>
    <w:rsid w:val="006D7C4F"/>
    <w:rsid w:val="006E0B5F"/>
    <w:rsid w:val="006E0BA5"/>
    <w:rsid w:val="006E105C"/>
    <w:rsid w:val="006E1AAE"/>
    <w:rsid w:val="006E22C4"/>
    <w:rsid w:val="006E2E2C"/>
    <w:rsid w:val="006E30E9"/>
    <w:rsid w:val="006E32BF"/>
    <w:rsid w:val="006E33E9"/>
    <w:rsid w:val="006E393B"/>
    <w:rsid w:val="006E3B93"/>
    <w:rsid w:val="006E3C4B"/>
    <w:rsid w:val="006E3CB9"/>
    <w:rsid w:val="006E3E3D"/>
    <w:rsid w:val="006E4A0E"/>
    <w:rsid w:val="006E4B2F"/>
    <w:rsid w:val="006E60D1"/>
    <w:rsid w:val="006E63F8"/>
    <w:rsid w:val="006E6861"/>
    <w:rsid w:val="006E6A52"/>
    <w:rsid w:val="006E7273"/>
    <w:rsid w:val="006E76AC"/>
    <w:rsid w:val="006E76E6"/>
    <w:rsid w:val="006E7AD2"/>
    <w:rsid w:val="006F0DD3"/>
    <w:rsid w:val="006F0F07"/>
    <w:rsid w:val="006F105E"/>
    <w:rsid w:val="006F1DA9"/>
    <w:rsid w:val="006F41CA"/>
    <w:rsid w:val="006F4578"/>
    <w:rsid w:val="006F4A25"/>
    <w:rsid w:val="006F4CF6"/>
    <w:rsid w:val="006F4D75"/>
    <w:rsid w:val="006F4EC1"/>
    <w:rsid w:val="006F5E64"/>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3C8D"/>
    <w:rsid w:val="00714AD4"/>
    <w:rsid w:val="00714DA6"/>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731"/>
    <w:rsid w:val="00730872"/>
    <w:rsid w:val="00730A04"/>
    <w:rsid w:val="00730EC0"/>
    <w:rsid w:val="007312F3"/>
    <w:rsid w:val="00731563"/>
    <w:rsid w:val="00731893"/>
    <w:rsid w:val="007319B4"/>
    <w:rsid w:val="00731A2D"/>
    <w:rsid w:val="00731F22"/>
    <w:rsid w:val="00732329"/>
    <w:rsid w:val="0073252B"/>
    <w:rsid w:val="00733132"/>
    <w:rsid w:val="007334CD"/>
    <w:rsid w:val="00733536"/>
    <w:rsid w:val="007338FE"/>
    <w:rsid w:val="00733D77"/>
    <w:rsid w:val="00734F6E"/>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08C"/>
    <w:rsid w:val="00742830"/>
    <w:rsid w:val="00742C1E"/>
    <w:rsid w:val="00742FEF"/>
    <w:rsid w:val="0074351A"/>
    <w:rsid w:val="007439FF"/>
    <w:rsid w:val="007442C3"/>
    <w:rsid w:val="00744646"/>
    <w:rsid w:val="00744E68"/>
    <w:rsid w:val="0074510E"/>
    <w:rsid w:val="007452F5"/>
    <w:rsid w:val="007455A1"/>
    <w:rsid w:val="0074567F"/>
    <w:rsid w:val="00746130"/>
    <w:rsid w:val="007467CE"/>
    <w:rsid w:val="007467F7"/>
    <w:rsid w:val="0074688F"/>
    <w:rsid w:val="007472BA"/>
    <w:rsid w:val="00747CC5"/>
    <w:rsid w:val="00747DA8"/>
    <w:rsid w:val="007503FA"/>
    <w:rsid w:val="0075093A"/>
    <w:rsid w:val="00750AE2"/>
    <w:rsid w:val="00750D40"/>
    <w:rsid w:val="0075128D"/>
    <w:rsid w:val="0075287D"/>
    <w:rsid w:val="007534F9"/>
    <w:rsid w:val="00755604"/>
    <w:rsid w:val="0075619E"/>
    <w:rsid w:val="00756B0D"/>
    <w:rsid w:val="00756CD2"/>
    <w:rsid w:val="00756EBD"/>
    <w:rsid w:val="0075706E"/>
    <w:rsid w:val="007600B9"/>
    <w:rsid w:val="0076016F"/>
    <w:rsid w:val="0076036F"/>
    <w:rsid w:val="0076095A"/>
    <w:rsid w:val="00760E19"/>
    <w:rsid w:val="0076136D"/>
    <w:rsid w:val="007616FB"/>
    <w:rsid w:val="00761A23"/>
    <w:rsid w:val="00762008"/>
    <w:rsid w:val="007630FB"/>
    <w:rsid w:val="007632AF"/>
    <w:rsid w:val="007636DA"/>
    <w:rsid w:val="00763741"/>
    <w:rsid w:val="007638DC"/>
    <w:rsid w:val="00763A13"/>
    <w:rsid w:val="00764388"/>
    <w:rsid w:val="00764938"/>
    <w:rsid w:val="00764DC4"/>
    <w:rsid w:val="00764E9E"/>
    <w:rsid w:val="007652C4"/>
    <w:rsid w:val="00765441"/>
    <w:rsid w:val="00766322"/>
    <w:rsid w:val="00766D85"/>
    <w:rsid w:val="00766F02"/>
    <w:rsid w:val="00767565"/>
    <w:rsid w:val="007700EA"/>
    <w:rsid w:val="00770865"/>
    <w:rsid w:val="0077089D"/>
    <w:rsid w:val="00770C80"/>
    <w:rsid w:val="00770FC1"/>
    <w:rsid w:val="007710BC"/>
    <w:rsid w:val="007713CB"/>
    <w:rsid w:val="007718B9"/>
    <w:rsid w:val="007725A7"/>
    <w:rsid w:val="0077282D"/>
    <w:rsid w:val="00772E85"/>
    <w:rsid w:val="00773461"/>
    <w:rsid w:val="007734FC"/>
    <w:rsid w:val="00773684"/>
    <w:rsid w:val="0077470D"/>
    <w:rsid w:val="0077474E"/>
    <w:rsid w:val="00774A9B"/>
    <w:rsid w:val="007751EE"/>
    <w:rsid w:val="007760AD"/>
    <w:rsid w:val="007763AC"/>
    <w:rsid w:val="00776B28"/>
    <w:rsid w:val="00777594"/>
    <w:rsid w:val="0077792D"/>
    <w:rsid w:val="00777981"/>
    <w:rsid w:val="00777A57"/>
    <w:rsid w:val="00777AAA"/>
    <w:rsid w:val="00777B30"/>
    <w:rsid w:val="00777C85"/>
    <w:rsid w:val="0078012F"/>
    <w:rsid w:val="007801C7"/>
    <w:rsid w:val="00780818"/>
    <w:rsid w:val="0078082E"/>
    <w:rsid w:val="007817C9"/>
    <w:rsid w:val="00781EAE"/>
    <w:rsid w:val="0078236E"/>
    <w:rsid w:val="0078264D"/>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404"/>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5AB5"/>
    <w:rsid w:val="007A5B7E"/>
    <w:rsid w:val="007A5E18"/>
    <w:rsid w:val="007A6B52"/>
    <w:rsid w:val="007A751E"/>
    <w:rsid w:val="007B058B"/>
    <w:rsid w:val="007B0ABF"/>
    <w:rsid w:val="007B0E9F"/>
    <w:rsid w:val="007B0FF1"/>
    <w:rsid w:val="007B111A"/>
    <w:rsid w:val="007B17FD"/>
    <w:rsid w:val="007B1DAB"/>
    <w:rsid w:val="007B1FDE"/>
    <w:rsid w:val="007B2335"/>
    <w:rsid w:val="007B2740"/>
    <w:rsid w:val="007B3404"/>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5F2"/>
    <w:rsid w:val="007C3683"/>
    <w:rsid w:val="007C3844"/>
    <w:rsid w:val="007C4D6F"/>
    <w:rsid w:val="007C4DC3"/>
    <w:rsid w:val="007C56D9"/>
    <w:rsid w:val="007C6218"/>
    <w:rsid w:val="007C6B27"/>
    <w:rsid w:val="007C6DB7"/>
    <w:rsid w:val="007C7411"/>
    <w:rsid w:val="007C784A"/>
    <w:rsid w:val="007D010A"/>
    <w:rsid w:val="007D056D"/>
    <w:rsid w:val="007D134D"/>
    <w:rsid w:val="007D17B5"/>
    <w:rsid w:val="007D1862"/>
    <w:rsid w:val="007D2049"/>
    <w:rsid w:val="007D26B2"/>
    <w:rsid w:val="007D28B9"/>
    <w:rsid w:val="007D28D7"/>
    <w:rsid w:val="007D2A84"/>
    <w:rsid w:val="007D2FEC"/>
    <w:rsid w:val="007D30F3"/>
    <w:rsid w:val="007D332D"/>
    <w:rsid w:val="007D3771"/>
    <w:rsid w:val="007D38B6"/>
    <w:rsid w:val="007D3A2A"/>
    <w:rsid w:val="007D3A7A"/>
    <w:rsid w:val="007D3FEA"/>
    <w:rsid w:val="007D4D85"/>
    <w:rsid w:val="007D5CF1"/>
    <w:rsid w:val="007D5D7F"/>
    <w:rsid w:val="007D6599"/>
    <w:rsid w:val="007D6D71"/>
    <w:rsid w:val="007D6E52"/>
    <w:rsid w:val="007D7369"/>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8CC"/>
    <w:rsid w:val="007F0BB1"/>
    <w:rsid w:val="007F1790"/>
    <w:rsid w:val="007F259A"/>
    <w:rsid w:val="007F30D4"/>
    <w:rsid w:val="007F3540"/>
    <w:rsid w:val="007F37F9"/>
    <w:rsid w:val="007F400D"/>
    <w:rsid w:val="007F449E"/>
    <w:rsid w:val="007F4698"/>
    <w:rsid w:val="007F5637"/>
    <w:rsid w:val="007F6070"/>
    <w:rsid w:val="007F78C9"/>
    <w:rsid w:val="0080092C"/>
    <w:rsid w:val="00800A6C"/>
    <w:rsid w:val="00801C4F"/>
    <w:rsid w:val="00802595"/>
    <w:rsid w:val="00802A07"/>
    <w:rsid w:val="00802AEE"/>
    <w:rsid w:val="008031FD"/>
    <w:rsid w:val="008032A5"/>
    <w:rsid w:val="00803917"/>
    <w:rsid w:val="00803E7B"/>
    <w:rsid w:val="00803ECD"/>
    <w:rsid w:val="008041C1"/>
    <w:rsid w:val="0080434C"/>
    <w:rsid w:val="00804470"/>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6E5"/>
    <w:rsid w:val="00827886"/>
    <w:rsid w:val="00827DA4"/>
    <w:rsid w:val="008300E2"/>
    <w:rsid w:val="008301FE"/>
    <w:rsid w:val="008311B9"/>
    <w:rsid w:val="008317CE"/>
    <w:rsid w:val="00831AF5"/>
    <w:rsid w:val="00831DF0"/>
    <w:rsid w:val="008321C6"/>
    <w:rsid w:val="0083273C"/>
    <w:rsid w:val="00832DAE"/>
    <w:rsid w:val="008334C1"/>
    <w:rsid w:val="00833551"/>
    <w:rsid w:val="008338CF"/>
    <w:rsid w:val="00833D28"/>
    <w:rsid w:val="008344A3"/>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737"/>
    <w:rsid w:val="008509DA"/>
    <w:rsid w:val="00850AE7"/>
    <w:rsid w:val="00850FCF"/>
    <w:rsid w:val="00851316"/>
    <w:rsid w:val="00851EF2"/>
    <w:rsid w:val="008526D3"/>
    <w:rsid w:val="00852BC6"/>
    <w:rsid w:val="00852E5C"/>
    <w:rsid w:val="0085326C"/>
    <w:rsid w:val="0085327D"/>
    <w:rsid w:val="00853756"/>
    <w:rsid w:val="00853C77"/>
    <w:rsid w:val="00853D95"/>
    <w:rsid w:val="00855057"/>
    <w:rsid w:val="00855108"/>
    <w:rsid w:val="008551C3"/>
    <w:rsid w:val="0085575B"/>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44D"/>
    <w:rsid w:val="00872586"/>
    <w:rsid w:val="008726E0"/>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85"/>
    <w:rsid w:val="00887136"/>
    <w:rsid w:val="00887542"/>
    <w:rsid w:val="00887867"/>
    <w:rsid w:val="00890429"/>
    <w:rsid w:val="00890D6B"/>
    <w:rsid w:val="008912F4"/>
    <w:rsid w:val="0089154A"/>
    <w:rsid w:val="00891A5C"/>
    <w:rsid w:val="00892023"/>
    <w:rsid w:val="00892BA3"/>
    <w:rsid w:val="00892C12"/>
    <w:rsid w:val="008937B0"/>
    <w:rsid w:val="00893A5E"/>
    <w:rsid w:val="00893D06"/>
    <w:rsid w:val="00894612"/>
    <w:rsid w:val="00894ABB"/>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1AF"/>
    <w:rsid w:val="008A4378"/>
    <w:rsid w:val="008A473B"/>
    <w:rsid w:val="008A5572"/>
    <w:rsid w:val="008A5712"/>
    <w:rsid w:val="008A5CDE"/>
    <w:rsid w:val="008A64B6"/>
    <w:rsid w:val="008A6B8B"/>
    <w:rsid w:val="008A6B9A"/>
    <w:rsid w:val="008A6F9C"/>
    <w:rsid w:val="008A7182"/>
    <w:rsid w:val="008A7663"/>
    <w:rsid w:val="008A7750"/>
    <w:rsid w:val="008B00D3"/>
    <w:rsid w:val="008B0E4F"/>
    <w:rsid w:val="008B104B"/>
    <w:rsid w:val="008B2065"/>
    <w:rsid w:val="008B306D"/>
    <w:rsid w:val="008B3C99"/>
    <w:rsid w:val="008B46AD"/>
    <w:rsid w:val="008B46E5"/>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66F6"/>
    <w:rsid w:val="008C6D35"/>
    <w:rsid w:val="008C73F0"/>
    <w:rsid w:val="008C7D0B"/>
    <w:rsid w:val="008D0061"/>
    <w:rsid w:val="008D0E9B"/>
    <w:rsid w:val="008D1052"/>
    <w:rsid w:val="008D1074"/>
    <w:rsid w:val="008D12EC"/>
    <w:rsid w:val="008D13BF"/>
    <w:rsid w:val="008D1ECA"/>
    <w:rsid w:val="008D2123"/>
    <w:rsid w:val="008D2C2B"/>
    <w:rsid w:val="008D3789"/>
    <w:rsid w:val="008D37DB"/>
    <w:rsid w:val="008D39CF"/>
    <w:rsid w:val="008D3BCD"/>
    <w:rsid w:val="008D3F94"/>
    <w:rsid w:val="008D44F3"/>
    <w:rsid w:val="008D4992"/>
    <w:rsid w:val="008D4A2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3A08"/>
    <w:rsid w:val="008E3DD3"/>
    <w:rsid w:val="008E485D"/>
    <w:rsid w:val="008E4BD6"/>
    <w:rsid w:val="008E51A7"/>
    <w:rsid w:val="008E52FE"/>
    <w:rsid w:val="008E56AE"/>
    <w:rsid w:val="008E69FE"/>
    <w:rsid w:val="008E6CC6"/>
    <w:rsid w:val="008E7001"/>
    <w:rsid w:val="008F0375"/>
    <w:rsid w:val="008F0907"/>
    <w:rsid w:val="008F0E14"/>
    <w:rsid w:val="008F0FFC"/>
    <w:rsid w:val="008F2219"/>
    <w:rsid w:val="008F27C6"/>
    <w:rsid w:val="008F2F03"/>
    <w:rsid w:val="008F303A"/>
    <w:rsid w:val="008F333A"/>
    <w:rsid w:val="008F37CF"/>
    <w:rsid w:val="008F40E7"/>
    <w:rsid w:val="008F48C0"/>
    <w:rsid w:val="008F4B1F"/>
    <w:rsid w:val="008F50FC"/>
    <w:rsid w:val="008F5569"/>
    <w:rsid w:val="008F5669"/>
    <w:rsid w:val="008F57BA"/>
    <w:rsid w:val="008F6978"/>
    <w:rsid w:val="008F6B34"/>
    <w:rsid w:val="008F6EA6"/>
    <w:rsid w:val="008F7303"/>
    <w:rsid w:val="008F79DB"/>
    <w:rsid w:val="0090008F"/>
    <w:rsid w:val="009001E3"/>
    <w:rsid w:val="00900C66"/>
    <w:rsid w:val="00901E75"/>
    <w:rsid w:val="00901FBB"/>
    <w:rsid w:val="0090251B"/>
    <w:rsid w:val="00902DB4"/>
    <w:rsid w:val="00902FC7"/>
    <w:rsid w:val="0090376A"/>
    <w:rsid w:val="00903927"/>
    <w:rsid w:val="00904493"/>
    <w:rsid w:val="00905552"/>
    <w:rsid w:val="0090564D"/>
    <w:rsid w:val="00905B40"/>
    <w:rsid w:val="00905C1A"/>
    <w:rsid w:val="00905FC9"/>
    <w:rsid w:val="0090646F"/>
    <w:rsid w:val="0090695E"/>
    <w:rsid w:val="00906CA1"/>
    <w:rsid w:val="00907870"/>
    <w:rsid w:val="00907B04"/>
    <w:rsid w:val="00907D1A"/>
    <w:rsid w:val="00907E85"/>
    <w:rsid w:val="009111F5"/>
    <w:rsid w:val="009112F9"/>
    <w:rsid w:val="0091143A"/>
    <w:rsid w:val="0091195A"/>
    <w:rsid w:val="00911F76"/>
    <w:rsid w:val="00912013"/>
    <w:rsid w:val="00912741"/>
    <w:rsid w:val="009129E4"/>
    <w:rsid w:val="009137EB"/>
    <w:rsid w:val="00913AB3"/>
    <w:rsid w:val="00913D02"/>
    <w:rsid w:val="00913E7E"/>
    <w:rsid w:val="00914DD4"/>
    <w:rsid w:val="00915248"/>
    <w:rsid w:val="0091656D"/>
    <w:rsid w:val="009174D7"/>
    <w:rsid w:val="00920020"/>
    <w:rsid w:val="00920315"/>
    <w:rsid w:val="00920394"/>
    <w:rsid w:val="00920FB2"/>
    <w:rsid w:val="0092167E"/>
    <w:rsid w:val="0092279D"/>
    <w:rsid w:val="0092333B"/>
    <w:rsid w:val="00923781"/>
    <w:rsid w:val="00923EDA"/>
    <w:rsid w:val="0092489D"/>
    <w:rsid w:val="00924CF2"/>
    <w:rsid w:val="00924E5E"/>
    <w:rsid w:val="00924F4F"/>
    <w:rsid w:val="00925FD6"/>
    <w:rsid w:val="00925FDE"/>
    <w:rsid w:val="009266B7"/>
    <w:rsid w:val="00926F21"/>
    <w:rsid w:val="009275B2"/>
    <w:rsid w:val="00927A91"/>
    <w:rsid w:val="009315C0"/>
    <w:rsid w:val="0093163C"/>
    <w:rsid w:val="00932721"/>
    <w:rsid w:val="00933152"/>
    <w:rsid w:val="00933494"/>
    <w:rsid w:val="00933CEF"/>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CC7"/>
    <w:rsid w:val="00945D55"/>
    <w:rsid w:val="00946183"/>
    <w:rsid w:val="009468AD"/>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242"/>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1F21"/>
    <w:rsid w:val="00962451"/>
    <w:rsid w:val="009632A9"/>
    <w:rsid w:val="009634A0"/>
    <w:rsid w:val="00963FEE"/>
    <w:rsid w:val="009641E0"/>
    <w:rsid w:val="00964D63"/>
    <w:rsid w:val="0096562C"/>
    <w:rsid w:val="00965F46"/>
    <w:rsid w:val="00965F56"/>
    <w:rsid w:val="00965FFD"/>
    <w:rsid w:val="009660B0"/>
    <w:rsid w:val="00966285"/>
    <w:rsid w:val="00966297"/>
    <w:rsid w:val="009664CC"/>
    <w:rsid w:val="00967046"/>
    <w:rsid w:val="0096774F"/>
    <w:rsid w:val="009677B6"/>
    <w:rsid w:val="009679B3"/>
    <w:rsid w:val="00967B5B"/>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397"/>
    <w:rsid w:val="009856A0"/>
    <w:rsid w:val="0098590E"/>
    <w:rsid w:val="00985E1E"/>
    <w:rsid w:val="0098697B"/>
    <w:rsid w:val="00986A3B"/>
    <w:rsid w:val="00986CDE"/>
    <w:rsid w:val="009873B1"/>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81C"/>
    <w:rsid w:val="009949C4"/>
    <w:rsid w:val="009951F1"/>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6227"/>
    <w:rsid w:val="009A67A7"/>
    <w:rsid w:val="009A7270"/>
    <w:rsid w:val="009A7341"/>
    <w:rsid w:val="009A7B62"/>
    <w:rsid w:val="009A7F5A"/>
    <w:rsid w:val="009B047E"/>
    <w:rsid w:val="009B088C"/>
    <w:rsid w:val="009B0BD7"/>
    <w:rsid w:val="009B134A"/>
    <w:rsid w:val="009B1C0E"/>
    <w:rsid w:val="009B1D73"/>
    <w:rsid w:val="009B1E6D"/>
    <w:rsid w:val="009B23D7"/>
    <w:rsid w:val="009B2607"/>
    <w:rsid w:val="009B2F96"/>
    <w:rsid w:val="009B4580"/>
    <w:rsid w:val="009B4AC8"/>
    <w:rsid w:val="009B503C"/>
    <w:rsid w:val="009B5557"/>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8A9"/>
    <w:rsid w:val="009D0F85"/>
    <w:rsid w:val="009D124C"/>
    <w:rsid w:val="009D14FE"/>
    <w:rsid w:val="009D1DEC"/>
    <w:rsid w:val="009D2F9D"/>
    <w:rsid w:val="009D3115"/>
    <w:rsid w:val="009D3953"/>
    <w:rsid w:val="009D3A1C"/>
    <w:rsid w:val="009D3FA1"/>
    <w:rsid w:val="009D43C7"/>
    <w:rsid w:val="009D459C"/>
    <w:rsid w:val="009D5227"/>
    <w:rsid w:val="009D52C0"/>
    <w:rsid w:val="009D5306"/>
    <w:rsid w:val="009D560E"/>
    <w:rsid w:val="009D5B87"/>
    <w:rsid w:val="009D6140"/>
    <w:rsid w:val="009D6205"/>
    <w:rsid w:val="009D684F"/>
    <w:rsid w:val="009D6AD2"/>
    <w:rsid w:val="009D6EC5"/>
    <w:rsid w:val="009E0289"/>
    <w:rsid w:val="009E07B6"/>
    <w:rsid w:val="009E0AA3"/>
    <w:rsid w:val="009E0E70"/>
    <w:rsid w:val="009E11A4"/>
    <w:rsid w:val="009E1605"/>
    <w:rsid w:val="009E166B"/>
    <w:rsid w:val="009E1979"/>
    <w:rsid w:val="009E1A87"/>
    <w:rsid w:val="009E2FCF"/>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D18"/>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1CC"/>
    <w:rsid w:val="00A134D5"/>
    <w:rsid w:val="00A1375C"/>
    <w:rsid w:val="00A137BF"/>
    <w:rsid w:val="00A13AAA"/>
    <w:rsid w:val="00A13FE0"/>
    <w:rsid w:val="00A14828"/>
    <w:rsid w:val="00A14B32"/>
    <w:rsid w:val="00A1522F"/>
    <w:rsid w:val="00A15673"/>
    <w:rsid w:val="00A17A2C"/>
    <w:rsid w:val="00A17E42"/>
    <w:rsid w:val="00A2031F"/>
    <w:rsid w:val="00A20477"/>
    <w:rsid w:val="00A20DF1"/>
    <w:rsid w:val="00A20F20"/>
    <w:rsid w:val="00A20FDE"/>
    <w:rsid w:val="00A21814"/>
    <w:rsid w:val="00A2256E"/>
    <w:rsid w:val="00A22BEA"/>
    <w:rsid w:val="00A23004"/>
    <w:rsid w:val="00A23CC2"/>
    <w:rsid w:val="00A23E83"/>
    <w:rsid w:val="00A23EAD"/>
    <w:rsid w:val="00A25CDB"/>
    <w:rsid w:val="00A26431"/>
    <w:rsid w:val="00A2755A"/>
    <w:rsid w:val="00A27AD8"/>
    <w:rsid w:val="00A3006F"/>
    <w:rsid w:val="00A302AC"/>
    <w:rsid w:val="00A302BA"/>
    <w:rsid w:val="00A3030B"/>
    <w:rsid w:val="00A30D08"/>
    <w:rsid w:val="00A30F36"/>
    <w:rsid w:val="00A311D6"/>
    <w:rsid w:val="00A3136B"/>
    <w:rsid w:val="00A31599"/>
    <w:rsid w:val="00A31749"/>
    <w:rsid w:val="00A3232B"/>
    <w:rsid w:val="00A32710"/>
    <w:rsid w:val="00A329F9"/>
    <w:rsid w:val="00A32FA1"/>
    <w:rsid w:val="00A32FA7"/>
    <w:rsid w:val="00A32FF5"/>
    <w:rsid w:val="00A33254"/>
    <w:rsid w:val="00A33962"/>
    <w:rsid w:val="00A33ED9"/>
    <w:rsid w:val="00A33EDB"/>
    <w:rsid w:val="00A33F7E"/>
    <w:rsid w:val="00A340E9"/>
    <w:rsid w:val="00A342AC"/>
    <w:rsid w:val="00A35620"/>
    <w:rsid w:val="00A36070"/>
    <w:rsid w:val="00A36AF7"/>
    <w:rsid w:val="00A36CBF"/>
    <w:rsid w:val="00A371A1"/>
    <w:rsid w:val="00A371E5"/>
    <w:rsid w:val="00A376D7"/>
    <w:rsid w:val="00A376EF"/>
    <w:rsid w:val="00A37CF5"/>
    <w:rsid w:val="00A37F3B"/>
    <w:rsid w:val="00A408F6"/>
    <w:rsid w:val="00A40958"/>
    <w:rsid w:val="00A409A6"/>
    <w:rsid w:val="00A412BC"/>
    <w:rsid w:val="00A413E4"/>
    <w:rsid w:val="00A41750"/>
    <w:rsid w:val="00A41AEE"/>
    <w:rsid w:val="00A42601"/>
    <w:rsid w:val="00A43921"/>
    <w:rsid w:val="00A43D6A"/>
    <w:rsid w:val="00A43DEB"/>
    <w:rsid w:val="00A44258"/>
    <w:rsid w:val="00A4426A"/>
    <w:rsid w:val="00A44441"/>
    <w:rsid w:val="00A4457E"/>
    <w:rsid w:val="00A447C7"/>
    <w:rsid w:val="00A44C62"/>
    <w:rsid w:val="00A46600"/>
    <w:rsid w:val="00A47877"/>
    <w:rsid w:val="00A47E4A"/>
    <w:rsid w:val="00A501C4"/>
    <w:rsid w:val="00A501EE"/>
    <w:rsid w:val="00A51399"/>
    <w:rsid w:val="00A51498"/>
    <w:rsid w:val="00A51519"/>
    <w:rsid w:val="00A51D6F"/>
    <w:rsid w:val="00A51E13"/>
    <w:rsid w:val="00A522AD"/>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BE7"/>
    <w:rsid w:val="00A62CF1"/>
    <w:rsid w:val="00A63158"/>
    <w:rsid w:val="00A63175"/>
    <w:rsid w:val="00A63908"/>
    <w:rsid w:val="00A63C21"/>
    <w:rsid w:val="00A645E1"/>
    <w:rsid w:val="00A646B3"/>
    <w:rsid w:val="00A64954"/>
    <w:rsid w:val="00A6496E"/>
    <w:rsid w:val="00A6596C"/>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684"/>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7EF"/>
    <w:rsid w:val="00A9606F"/>
    <w:rsid w:val="00A9645F"/>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27F"/>
    <w:rsid w:val="00AA6569"/>
    <w:rsid w:val="00AA66DA"/>
    <w:rsid w:val="00AA6AEC"/>
    <w:rsid w:val="00AA6D0C"/>
    <w:rsid w:val="00AA710F"/>
    <w:rsid w:val="00AA740A"/>
    <w:rsid w:val="00AA77C0"/>
    <w:rsid w:val="00AA7BE7"/>
    <w:rsid w:val="00AB02BA"/>
    <w:rsid w:val="00AB0B57"/>
    <w:rsid w:val="00AB0D53"/>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48C"/>
    <w:rsid w:val="00AB7562"/>
    <w:rsid w:val="00AB7670"/>
    <w:rsid w:val="00AB78DE"/>
    <w:rsid w:val="00AB7F3B"/>
    <w:rsid w:val="00AC04A7"/>
    <w:rsid w:val="00AC07D3"/>
    <w:rsid w:val="00AC1E79"/>
    <w:rsid w:val="00AC20E4"/>
    <w:rsid w:val="00AC21C1"/>
    <w:rsid w:val="00AC25E3"/>
    <w:rsid w:val="00AC3003"/>
    <w:rsid w:val="00AC3177"/>
    <w:rsid w:val="00AC3880"/>
    <w:rsid w:val="00AC3A2A"/>
    <w:rsid w:val="00AC3F43"/>
    <w:rsid w:val="00AC505E"/>
    <w:rsid w:val="00AC5BCC"/>
    <w:rsid w:val="00AC5FB5"/>
    <w:rsid w:val="00AC684F"/>
    <w:rsid w:val="00AC6B4D"/>
    <w:rsid w:val="00AC7128"/>
    <w:rsid w:val="00AC7D02"/>
    <w:rsid w:val="00AD068E"/>
    <w:rsid w:val="00AD0B81"/>
    <w:rsid w:val="00AD13ED"/>
    <w:rsid w:val="00AD2D0E"/>
    <w:rsid w:val="00AD3235"/>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0C1B"/>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92A"/>
    <w:rsid w:val="00AF2D07"/>
    <w:rsid w:val="00AF3141"/>
    <w:rsid w:val="00AF370C"/>
    <w:rsid w:val="00AF4CE3"/>
    <w:rsid w:val="00AF5B8F"/>
    <w:rsid w:val="00AF5E66"/>
    <w:rsid w:val="00AF6416"/>
    <w:rsid w:val="00AF677F"/>
    <w:rsid w:val="00AF6C9B"/>
    <w:rsid w:val="00AF6DC2"/>
    <w:rsid w:val="00AF74BD"/>
    <w:rsid w:val="00AF76CF"/>
    <w:rsid w:val="00B00018"/>
    <w:rsid w:val="00B000E4"/>
    <w:rsid w:val="00B000FF"/>
    <w:rsid w:val="00B004CF"/>
    <w:rsid w:val="00B00979"/>
    <w:rsid w:val="00B00AC9"/>
    <w:rsid w:val="00B01D0E"/>
    <w:rsid w:val="00B01D5C"/>
    <w:rsid w:val="00B020FD"/>
    <w:rsid w:val="00B0235F"/>
    <w:rsid w:val="00B0262A"/>
    <w:rsid w:val="00B02BFB"/>
    <w:rsid w:val="00B02F44"/>
    <w:rsid w:val="00B0346A"/>
    <w:rsid w:val="00B0461B"/>
    <w:rsid w:val="00B060D3"/>
    <w:rsid w:val="00B0613E"/>
    <w:rsid w:val="00B06220"/>
    <w:rsid w:val="00B06FDE"/>
    <w:rsid w:val="00B073E3"/>
    <w:rsid w:val="00B07614"/>
    <w:rsid w:val="00B07B93"/>
    <w:rsid w:val="00B106DF"/>
    <w:rsid w:val="00B10775"/>
    <w:rsid w:val="00B1078C"/>
    <w:rsid w:val="00B10AA1"/>
    <w:rsid w:val="00B10B9F"/>
    <w:rsid w:val="00B10C9B"/>
    <w:rsid w:val="00B11761"/>
    <w:rsid w:val="00B1180D"/>
    <w:rsid w:val="00B11C14"/>
    <w:rsid w:val="00B123D3"/>
    <w:rsid w:val="00B1249D"/>
    <w:rsid w:val="00B12546"/>
    <w:rsid w:val="00B12610"/>
    <w:rsid w:val="00B12BF2"/>
    <w:rsid w:val="00B1372B"/>
    <w:rsid w:val="00B13AEE"/>
    <w:rsid w:val="00B149FC"/>
    <w:rsid w:val="00B150F6"/>
    <w:rsid w:val="00B161B6"/>
    <w:rsid w:val="00B16243"/>
    <w:rsid w:val="00B16634"/>
    <w:rsid w:val="00B16BD0"/>
    <w:rsid w:val="00B17B1A"/>
    <w:rsid w:val="00B2051F"/>
    <w:rsid w:val="00B209FB"/>
    <w:rsid w:val="00B20B85"/>
    <w:rsid w:val="00B2101A"/>
    <w:rsid w:val="00B2114D"/>
    <w:rsid w:val="00B22488"/>
    <w:rsid w:val="00B22566"/>
    <w:rsid w:val="00B22CA0"/>
    <w:rsid w:val="00B22CFA"/>
    <w:rsid w:val="00B22FF8"/>
    <w:rsid w:val="00B235A9"/>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A2E"/>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C97"/>
    <w:rsid w:val="00B44E22"/>
    <w:rsid w:val="00B45764"/>
    <w:rsid w:val="00B46BA2"/>
    <w:rsid w:val="00B470F0"/>
    <w:rsid w:val="00B507B9"/>
    <w:rsid w:val="00B50F4A"/>
    <w:rsid w:val="00B5109C"/>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025"/>
    <w:rsid w:val="00B6280B"/>
    <w:rsid w:val="00B63813"/>
    <w:rsid w:val="00B63D34"/>
    <w:rsid w:val="00B63E8E"/>
    <w:rsid w:val="00B63F8E"/>
    <w:rsid w:val="00B64337"/>
    <w:rsid w:val="00B647C2"/>
    <w:rsid w:val="00B6503D"/>
    <w:rsid w:val="00B65226"/>
    <w:rsid w:val="00B652E6"/>
    <w:rsid w:val="00B65A31"/>
    <w:rsid w:val="00B6698B"/>
    <w:rsid w:val="00B67645"/>
    <w:rsid w:val="00B677F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858"/>
    <w:rsid w:val="00B7593B"/>
    <w:rsid w:val="00B759C1"/>
    <w:rsid w:val="00B75E4F"/>
    <w:rsid w:val="00B76487"/>
    <w:rsid w:val="00B76849"/>
    <w:rsid w:val="00B76F62"/>
    <w:rsid w:val="00B77213"/>
    <w:rsid w:val="00B773F6"/>
    <w:rsid w:val="00B774B5"/>
    <w:rsid w:val="00B81729"/>
    <w:rsid w:val="00B818E3"/>
    <w:rsid w:val="00B82178"/>
    <w:rsid w:val="00B82445"/>
    <w:rsid w:val="00B83E8A"/>
    <w:rsid w:val="00B84526"/>
    <w:rsid w:val="00B84596"/>
    <w:rsid w:val="00B847F5"/>
    <w:rsid w:val="00B84A64"/>
    <w:rsid w:val="00B84D37"/>
    <w:rsid w:val="00B84FF0"/>
    <w:rsid w:val="00B8547E"/>
    <w:rsid w:val="00B85535"/>
    <w:rsid w:val="00B85938"/>
    <w:rsid w:val="00B86D08"/>
    <w:rsid w:val="00B8725A"/>
    <w:rsid w:val="00B8730A"/>
    <w:rsid w:val="00B8757E"/>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46A"/>
    <w:rsid w:val="00BB46F9"/>
    <w:rsid w:val="00BB4952"/>
    <w:rsid w:val="00BB4985"/>
    <w:rsid w:val="00BB5C2B"/>
    <w:rsid w:val="00BB634D"/>
    <w:rsid w:val="00BB6C45"/>
    <w:rsid w:val="00BB6E81"/>
    <w:rsid w:val="00BB6FF6"/>
    <w:rsid w:val="00BB70B6"/>
    <w:rsid w:val="00BC0C77"/>
    <w:rsid w:val="00BC14DC"/>
    <w:rsid w:val="00BC1552"/>
    <w:rsid w:val="00BC1B42"/>
    <w:rsid w:val="00BC1E5B"/>
    <w:rsid w:val="00BC2E21"/>
    <w:rsid w:val="00BC3B8C"/>
    <w:rsid w:val="00BC3FC9"/>
    <w:rsid w:val="00BC443A"/>
    <w:rsid w:val="00BC499A"/>
    <w:rsid w:val="00BC4EE4"/>
    <w:rsid w:val="00BC68A7"/>
    <w:rsid w:val="00BC6B86"/>
    <w:rsid w:val="00BC6EDF"/>
    <w:rsid w:val="00BC7329"/>
    <w:rsid w:val="00BC7439"/>
    <w:rsid w:val="00BC7C5B"/>
    <w:rsid w:val="00BC7CBC"/>
    <w:rsid w:val="00BD03C7"/>
    <w:rsid w:val="00BD0B16"/>
    <w:rsid w:val="00BD0ED5"/>
    <w:rsid w:val="00BD2FA3"/>
    <w:rsid w:val="00BD4B56"/>
    <w:rsid w:val="00BD5048"/>
    <w:rsid w:val="00BD5998"/>
    <w:rsid w:val="00BD5D66"/>
    <w:rsid w:val="00BD6036"/>
    <w:rsid w:val="00BD6B89"/>
    <w:rsid w:val="00BD710F"/>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5BD"/>
    <w:rsid w:val="00BF09E5"/>
    <w:rsid w:val="00BF19BE"/>
    <w:rsid w:val="00BF1C0D"/>
    <w:rsid w:val="00BF1DDB"/>
    <w:rsid w:val="00BF2C21"/>
    <w:rsid w:val="00BF3803"/>
    <w:rsid w:val="00BF3819"/>
    <w:rsid w:val="00BF3FCA"/>
    <w:rsid w:val="00BF5237"/>
    <w:rsid w:val="00BF531D"/>
    <w:rsid w:val="00BF5BE3"/>
    <w:rsid w:val="00BF601C"/>
    <w:rsid w:val="00BF6230"/>
    <w:rsid w:val="00BF6C1A"/>
    <w:rsid w:val="00BF6F26"/>
    <w:rsid w:val="00BF77DA"/>
    <w:rsid w:val="00BF7869"/>
    <w:rsid w:val="00C005CE"/>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4D25"/>
    <w:rsid w:val="00C0548A"/>
    <w:rsid w:val="00C05C98"/>
    <w:rsid w:val="00C06142"/>
    <w:rsid w:val="00C062F9"/>
    <w:rsid w:val="00C063F4"/>
    <w:rsid w:val="00C076B5"/>
    <w:rsid w:val="00C07CBB"/>
    <w:rsid w:val="00C07E5E"/>
    <w:rsid w:val="00C100D4"/>
    <w:rsid w:val="00C101CD"/>
    <w:rsid w:val="00C107B8"/>
    <w:rsid w:val="00C10A6D"/>
    <w:rsid w:val="00C10FBF"/>
    <w:rsid w:val="00C1206F"/>
    <w:rsid w:val="00C141D5"/>
    <w:rsid w:val="00C145C3"/>
    <w:rsid w:val="00C14784"/>
    <w:rsid w:val="00C149AE"/>
    <w:rsid w:val="00C14CB5"/>
    <w:rsid w:val="00C14F20"/>
    <w:rsid w:val="00C15146"/>
    <w:rsid w:val="00C15201"/>
    <w:rsid w:val="00C1547D"/>
    <w:rsid w:val="00C15536"/>
    <w:rsid w:val="00C15C40"/>
    <w:rsid w:val="00C16415"/>
    <w:rsid w:val="00C165EC"/>
    <w:rsid w:val="00C17B74"/>
    <w:rsid w:val="00C17E27"/>
    <w:rsid w:val="00C17E7B"/>
    <w:rsid w:val="00C17EEF"/>
    <w:rsid w:val="00C2033C"/>
    <w:rsid w:val="00C208A3"/>
    <w:rsid w:val="00C21D6A"/>
    <w:rsid w:val="00C2264B"/>
    <w:rsid w:val="00C22A18"/>
    <w:rsid w:val="00C22BF4"/>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450"/>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2F9"/>
    <w:rsid w:val="00C40555"/>
    <w:rsid w:val="00C405D8"/>
    <w:rsid w:val="00C40B63"/>
    <w:rsid w:val="00C4101C"/>
    <w:rsid w:val="00C4153C"/>
    <w:rsid w:val="00C42353"/>
    <w:rsid w:val="00C4315E"/>
    <w:rsid w:val="00C433D8"/>
    <w:rsid w:val="00C4353C"/>
    <w:rsid w:val="00C438C8"/>
    <w:rsid w:val="00C44266"/>
    <w:rsid w:val="00C44544"/>
    <w:rsid w:val="00C454BF"/>
    <w:rsid w:val="00C45B68"/>
    <w:rsid w:val="00C45C87"/>
    <w:rsid w:val="00C45D92"/>
    <w:rsid w:val="00C45E97"/>
    <w:rsid w:val="00C47B38"/>
    <w:rsid w:val="00C47E22"/>
    <w:rsid w:val="00C50032"/>
    <w:rsid w:val="00C502D4"/>
    <w:rsid w:val="00C50829"/>
    <w:rsid w:val="00C50A19"/>
    <w:rsid w:val="00C5109E"/>
    <w:rsid w:val="00C5140C"/>
    <w:rsid w:val="00C51B05"/>
    <w:rsid w:val="00C51DFB"/>
    <w:rsid w:val="00C539C5"/>
    <w:rsid w:val="00C545CE"/>
    <w:rsid w:val="00C54EF0"/>
    <w:rsid w:val="00C555E0"/>
    <w:rsid w:val="00C55BC2"/>
    <w:rsid w:val="00C55DB5"/>
    <w:rsid w:val="00C5619C"/>
    <w:rsid w:val="00C56222"/>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28F7"/>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D76"/>
    <w:rsid w:val="00C77FE6"/>
    <w:rsid w:val="00C80268"/>
    <w:rsid w:val="00C818A2"/>
    <w:rsid w:val="00C8231A"/>
    <w:rsid w:val="00C825B6"/>
    <w:rsid w:val="00C82DE6"/>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BB3"/>
    <w:rsid w:val="00CA5C2C"/>
    <w:rsid w:val="00CA5FEC"/>
    <w:rsid w:val="00CA6B9A"/>
    <w:rsid w:val="00CA6BE8"/>
    <w:rsid w:val="00CA79A1"/>
    <w:rsid w:val="00CA7F4B"/>
    <w:rsid w:val="00CB0AAE"/>
    <w:rsid w:val="00CB1462"/>
    <w:rsid w:val="00CB17EC"/>
    <w:rsid w:val="00CB1F4B"/>
    <w:rsid w:val="00CB201E"/>
    <w:rsid w:val="00CB233E"/>
    <w:rsid w:val="00CB2603"/>
    <w:rsid w:val="00CB2C34"/>
    <w:rsid w:val="00CB3C88"/>
    <w:rsid w:val="00CB3F8E"/>
    <w:rsid w:val="00CB40B1"/>
    <w:rsid w:val="00CB497B"/>
    <w:rsid w:val="00CB4A18"/>
    <w:rsid w:val="00CB5383"/>
    <w:rsid w:val="00CB5A5D"/>
    <w:rsid w:val="00CB607E"/>
    <w:rsid w:val="00CB6855"/>
    <w:rsid w:val="00CB6C4E"/>
    <w:rsid w:val="00CC00CE"/>
    <w:rsid w:val="00CC02AA"/>
    <w:rsid w:val="00CC047E"/>
    <w:rsid w:val="00CC0D15"/>
    <w:rsid w:val="00CC18A8"/>
    <w:rsid w:val="00CC2774"/>
    <w:rsid w:val="00CC31CA"/>
    <w:rsid w:val="00CC3359"/>
    <w:rsid w:val="00CC3483"/>
    <w:rsid w:val="00CC34F4"/>
    <w:rsid w:val="00CC3A09"/>
    <w:rsid w:val="00CC3FDB"/>
    <w:rsid w:val="00CC4109"/>
    <w:rsid w:val="00CC4190"/>
    <w:rsid w:val="00CC481F"/>
    <w:rsid w:val="00CC4909"/>
    <w:rsid w:val="00CC49D3"/>
    <w:rsid w:val="00CC5A3A"/>
    <w:rsid w:val="00CC5B03"/>
    <w:rsid w:val="00CC5E78"/>
    <w:rsid w:val="00CC637E"/>
    <w:rsid w:val="00CC6B65"/>
    <w:rsid w:val="00CC6D70"/>
    <w:rsid w:val="00CC7140"/>
    <w:rsid w:val="00CC72CD"/>
    <w:rsid w:val="00CC7502"/>
    <w:rsid w:val="00CC7E4E"/>
    <w:rsid w:val="00CD0A70"/>
    <w:rsid w:val="00CD1090"/>
    <w:rsid w:val="00CD13F0"/>
    <w:rsid w:val="00CD1DC5"/>
    <w:rsid w:val="00CD1E81"/>
    <w:rsid w:val="00CD2237"/>
    <w:rsid w:val="00CD27E9"/>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94"/>
    <w:rsid w:val="00CE2558"/>
    <w:rsid w:val="00CE26C4"/>
    <w:rsid w:val="00CE2894"/>
    <w:rsid w:val="00CE3453"/>
    <w:rsid w:val="00CE3C52"/>
    <w:rsid w:val="00CE3CD8"/>
    <w:rsid w:val="00CE3D19"/>
    <w:rsid w:val="00CE42AF"/>
    <w:rsid w:val="00CE42C6"/>
    <w:rsid w:val="00CE50FE"/>
    <w:rsid w:val="00CE511C"/>
    <w:rsid w:val="00CE5EA5"/>
    <w:rsid w:val="00CE63EF"/>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9C0"/>
    <w:rsid w:val="00CF5A73"/>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6DF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3F8B"/>
    <w:rsid w:val="00D340D1"/>
    <w:rsid w:val="00D34771"/>
    <w:rsid w:val="00D3626F"/>
    <w:rsid w:val="00D36ECC"/>
    <w:rsid w:val="00D379A8"/>
    <w:rsid w:val="00D40CC8"/>
    <w:rsid w:val="00D40F76"/>
    <w:rsid w:val="00D4177A"/>
    <w:rsid w:val="00D41787"/>
    <w:rsid w:val="00D427CF"/>
    <w:rsid w:val="00D429A7"/>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90E"/>
    <w:rsid w:val="00D55060"/>
    <w:rsid w:val="00D55571"/>
    <w:rsid w:val="00D559E1"/>
    <w:rsid w:val="00D55DD1"/>
    <w:rsid w:val="00D55E44"/>
    <w:rsid w:val="00D560B7"/>
    <w:rsid w:val="00D561E0"/>
    <w:rsid w:val="00D5638A"/>
    <w:rsid w:val="00D60647"/>
    <w:rsid w:val="00D6092C"/>
    <w:rsid w:val="00D6093A"/>
    <w:rsid w:val="00D60BD5"/>
    <w:rsid w:val="00D60DCB"/>
    <w:rsid w:val="00D61411"/>
    <w:rsid w:val="00D619E4"/>
    <w:rsid w:val="00D61B6D"/>
    <w:rsid w:val="00D61B83"/>
    <w:rsid w:val="00D61C5E"/>
    <w:rsid w:val="00D61CF2"/>
    <w:rsid w:val="00D62CDB"/>
    <w:rsid w:val="00D62D10"/>
    <w:rsid w:val="00D6386A"/>
    <w:rsid w:val="00D65634"/>
    <w:rsid w:val="00D65E9F"/>
    <w:rsid w:val="00D6679E"/>
    <w:rsid w:val="00D66A1B"/>
    <w:rsid w:val="00D67408"/>
    <w:rsid w:val="00D67DE5"/>
    <w:rsid w:val="00D70C62"/>
    <w:rsid w:val="00D70D23"/>
    <w:rsid w:val="00D70DCB"/>
    <w:rsid w:val="00D7130F"/>
    <w:rsid w:val="00D713B0"/>
    <w:rsid w:val="00D71752"/>
    <w:rsid w:val="00D71F39"/>
    <w:rsid w:val="00D71FAA"/>
    <w:rsid w:val="00D72139"/>
    <w:rsid w:val="00D72E7E"/>
    <w:rsid w:val="00D73D99"/>
    <w:rsid w:val="00D73DB8"/>
    <w:rsid w:val="00D73E0E"/>
    <w:rsid w:val="00D74441"/>
    <w:rsid w:val="00D7473B"/>
    <w:rsid w:val="00D74ABB"/>
    <w:rsid w:val="00D74E6F"/>
    <w:rsid w:val="00D76BA4"/>
    <w:rsid w:val="00D76CF4"/>
    <w:rsid w:val="00D779C1"/>
    <w:rsid w:val="00D77F1A"/>
    <w:rsid w:val="00D80640"/>
    <w:rsid w:val="00D80673"/>
    <w:rsid w:val="00D80DF1"/>
    <w:rsid w:val="00D80E40"/>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2118"/>
    <w:rsid w:val="00D923C7"/>
    <w:rsid w:val="00D92632"/>
    <w:rsid w:val="00D92BE7"/>
    <w:rsid w:val="00D92EB9"/>
    <w:rsid w:val="00D93062"/>
    <w:rsid w:val="00D93491"/>
    <w:rsid w:val="00D937F1"/>
    <w:rsid w:val="00D938C4"/>
    <w:rsid w:val="00D943AA"/>
    <w:rsid w:val="00D946B4"/>
    <w:rsid w:val="00D95048"/>
    <w:rsid w:val="00D9510E"/>
    <w:rsid w:val="00D95155"/>
    <w:rsid w:val="00D96285"/>
    <w:rsid w:val="00D963F4"/>
    <w:rsid w:val="00D97771"/>
    <w:rsid w:val="00D97ED9"/>
    <w:rsid w:val="00DA0627"/>
    <w:rsid w:val="00DA0CEE"/>
    <w:rsid w:val="00DA0DBF"/>
    <w:rsid w:val="00DA1AED"/>
    <w:rsid w:val="00DA1C67"/>
    <w:rsid w:val="00DA21EB"/>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5EE"/>
    <w:rsid w:val="00DB47A7"/>
    <w:rsid w:val="00DB4818"/>
    <w:rsid w:val="00DB6061"/>
    <w:rsid w:val="00DB6273"/>
    <w:rsid w:val="00DB6385"/>
    <w:rsid w:val="00DB683A"/>
    <w:rsid w:val="00DB69FD"/>
    <w:rsid w:val="00DB6A7B"/>
    <w:rsid w:val="00DB6B91"/>
    <w:rsid w:val="00DB7D81"/>
    <w:rsid w:val="00DC0D65"/>
    <w:rsid w:val="00DC1224"/>
    <w:rsid w:val="00DC1D4A"/>
    <w:rsid w:val="00DC3325"/>
    <w:rsid w:val="00DC39AC"/>
    <w:rsid w:val="00DC3CBF"/>
    <w:rsid w:val="00DC43F8"/>
    <w:rsid w:val="00DC4AF4"/>
    <w:rsid w:val="00DC4DDC"/>
    <w:rsid w:val="00DC52C2"/>
    <w:rsid w:val="00DC5875"/>
    <w:rsid w:val="00DC5993"/>
    <w:rsid w:val="00DC5A00"/>
    <w:rsid w:val="00DC6953"/>
    <w:rsid w:val="00DC6C91"/>
    <w:rsid w:val="00DC7427"/>
    <w:rsid w:val="00DC7614"/>
    <w:rsid w:val="00DD0A2B"/>
    <w:rsid w:val="00DD13AE"/>
    <w:rsid w:val="00DD2332"/>
    <w:rsid w:val="00DD2402"/>
    <w:rsid w:val="00DD240A"/>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8CA"/>
    <w:rsid w:val="00DF1B9C"/>
    <w:rsid w:val="00DF2712"/>
    <w:rsid w:val="00DF2756"/>
    <w:rsid w:val="00DF298D"/>
    <w:rsid w:val="00DF2BFE"/>
    <w:rsid w:val="00DF2FA3"/>
    <w:rsid w:val="00DF30F3"/>
    <w:rsid w:val="00DF39CB"/>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ABD"/>
    <w:rsid w:val="00E00CCC"/>
    <w:rsid w:val="00E01006"/>
    <w:rsid w:val="00E01BDD"/>
    <w:rsid w:val="00E028D6"/>
    <w:rsid w:val="00E03A97"/>
    <w:rsid w:val="00E043CC"/>
    <w:rsid w:val="00E04A7C"/>
    <w:rsid w:val="00E05737"/>
    <w:rsid w:val="00E05B36"/>
    <w:rsid w:val="00E06445"/>
    <w:rsid w:val="00E06783"/>
    <w:rsid w:val="00E06A2A"/>
    <w:rsid w:val="00E07500"/>
    <w:rsid w:val="00E07B57"/>
    <w:rsid w:val="00E10198"/>
    <w:rsid w:val="00E10F61"/>
    <w:rsid w:val="00E1109C"/>
    <w:rsid w:val="00E11384"/>
    <w:rsid w:val="00E114F4"/>
    <w:rsid w:val="00E1299F"/>
    <w:rsid w:val="00E13170"/>
    <w:rsid w:val="00E13E27"/>
    <w:rsid w:val="00E13EEF"/>
    <w:rsid w:val="00E15A25"/>
    <w:rsid w:val="00E160A4"/>
    <w:rsid w:val="00E16564"/>
    <w:rsid w:val="00E17B00"/>
    <w:rsid w:val="00E2007F"/>
    <w:rsid w:val="00E20741"/>
    <w:rsid w:val="00E209CA"/>
    <w:rsid w:val="00E209E3"/>
    <w:rsid w:val="00E21263"/>
    <w:rsid w:val="00E213DD"/>
    <w:rsid w:val="00E21480"/>
    <w:rsid w:val="00E21689"/>
    <w:rsid w:val="00E2177E"/>
    <w:rsid w:val="00E21C6B"/>
    <w:rsid w:val="00E2244B"/>
    <w:rsid w:val="00E22C29"/>
    <w:rsid w:val="00E22FBE"/>
    <w:rsid w:val="00E24322"/>
    <w:rsid w:val="00E2464D"/>
    <w:rsid w:val="00E24F58"/>
    <w:rsid w:val="00E26424"/>
    <w:rsid w:val="00E271E5"/>
    <w:rsid w:val="00E2728B"/>
    <w:rsid w:val="00E27703"/>
    <w:rsid w:val="00E30225"/>
    <w:rsid w:val="00E30548"/>
    <w:rsid w:val="00E30B6E"/>
    <w:rsid w:val="00E31251"/>
    <w:rsid w:val="00E3198E"/>
    <w:rsid w:val="00E31AF6"/>
    <w:rsid w:val="00E325EF"/>
    <w:rsid w:val="00E32C52"/>
    <w:rsid w:val="00E338F3"/>
    <w:rsid w:val="00E33CCD"/>
    <w:rsid w:val="00E33FA7"/>
    <w:rsid w:val="00E34702"/>
    <w:rsid w:val="00E34C9E"/>
    <w:rsid w:val="00E35103"/>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A2B"/>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0DD"/>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681B"/>
    <w:rsid w:val="00E57DC6"/>
    <w:rsid w:val="00E57E1B"/>
    <w:rsid w:val="00E57FA6"/>
    <w:rsid w:val="00E6039D"/>
    <w:rsid w:val="00E60561"/>
    <w:rsid w:val="00E6084F"/>
    <w:rsid w:val="00E60CCF"/>
    <w:rsid w:val="00E61048"/>
    <w:rsid w:val="00E611EF"/>
    <w:rsid w:val="00E62421"/>
    <w:rsid w:val="00E62D83"/>
    <w:rsid w:val="00E635FE"/>
    <w:rsid w:val="00E636DF"/>
    <w:rsid w:val="00E63CA0"/>
    <w:rsid w:val="00E6445D"/>
    <w:rsid w:val="00E65175"/>
    <w:rsid w:val="00E658B5"/>
    <w:rsid w:val="00E65A9B"/>
    <w:rsid w:val="00E65F7F"/>
    <w:rsid w:val="00E66A48"/>
    <w:rsid w:val="00E66BB6"/>
    <w:rsid w:val="00E66E3A"/>
    <w:rsid w:val="00E679CC"/>
    <w:rsid w:val="00E67C54"/>
    <w:rsid w:val="00E7099E"/>
    <w:rsid w:val="00E70A98"/>
    <w:rsid w:val="00E71079"/>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E73"/>
    <w:rsid w:val="00E812F5"/>
    <w:rsid w:val="00E817A1"/>
    <w:rsid w:val="00E8181F"/>
    <w:rsid w:val="00E81DF5"/>
    <w:rsid w:val="00E8276A"/>
    <w:rsid w:val="00E8295F"/>
    <w:rsid w:val="00E82B1A"/>
    <w:rsid w:val="00E82B4A"/>
    <w:rsid w:val="00E830D8"/>
    <w:rsid w:val="00E83F49"/>
    <w:rsid w:val="00E845A6"/>
    <w:rsid w:val="00E84742"/>
    <w:rsid w:val="00E84A68"/>
    <w:rsid w:val="00E84B59"/>
    <w:rsid w:val="00E8536C"/>
    <w:rsid w:val="00E85613"/>
    <w:rsid w:val="00E8563D"/>
    <w:rsid w:val="00E85891"/>
    <w:rsid w:val="00E86410"/>
    <w:rsid w:val="00E869D9"/>
    <w:rsid w:val="00E86F01"/>
    <w:rsid w:val="00E8725B"/>
    <w:rsid w:val="00E87609"/>
    <w:rsid w:val="00E878D4"/>
    <w:rsid w:val="00E879F6"/>
    <w:rsid w:val="00E90609"/>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E69"/>
    <w:rsid w:val="00EC00BB"/>
    <w:rsid w:val="00EC01A1"/>
    <w:rsid w:val="00EC062A"/>
    <w:rsid w:val="00EC0793"/>
    <w:rsid w:val="00EC0C8A"/>
    <w:rsid w:val="00EC1008"/>
    <w:rsid w:val="00EC17A0"/>
    <w:rsid w:val="00EC17AF"/>
    <w:rsid w:val="00EC273C"/>
    <w:rsid w:val="00EC35D8"/>
    <w:rsid w:val="00EC4ABF"/>
    <w:rsid w:val="00EC4DD1"/>
    <w:rsid w:val="00EC52CE"/>
    <w:rsid w:val="00EC5916"/>
    <w:rsid w:val="00EC6122"/>
    <w:rsid w:val="00EC64DD"/>
    <w:rsid w:val="00EC6C97"/>
    <w:rsid w:val="00EC7296"/>
    <w:rsid w:val="00ED003B"/>
    <w:rsid w:val="00ED0673"/>
    <w:rsid w:val="00ED0695"/>
    <w:rsid w:val="00ED1FFA"/>
    <w:rsid w:val="00ED216E"/>
    <w:rsid w:val="00ED2598"/>
    <w:rsid w:val="00ED270D"/>
    <w:rsid w:val="00ED28F8"/>
    <w:rsid w:val="00ED2FB3"/>
    <w:rsid w:val="00ED42B4"/>
    <w:rsid w:val="00ED4668"/>
    <w:rsid w:val="00ED4DA7"/>
    <w:rsid w:val="00ED4F8D"/>
    <w:rsid w:val="00ED55CC"/>
    <w:rsid w:val="00ED5676"/>
    <w:rsid w:val="00ED5DE2"/>
    <w:rsid w:val="00ED5E8D"/>
    <w:rsid w:val="00ED626D"/>
    <w:rsid w:val="00ED6338"/>
    <w:rsid w:val="00ED64D7"/>
    <w:rsid w:val="00ED6501"/>
    <w:rsid w:val="00ED6A4B"/>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B1F"/>
    <w:rsid w:val="00EF1C63"/>
    <w:rsid w:val="00EF26E7"/>
    <w:rsid w:val="00EF28A7"/>
    <w:rsid w:val="00EF2D16"/>
    <w:rsid w:val="00EF2D3B"/>
    <w:rsid w:val="00EF2E23"/>
    <w:rsid w:val="00EF325B"/>
    <w:rsid w:val="00EF3C28"/>
    <w:rsid w:val="00EF40A9"/>
    <w:rsid w:val="00EF4EC2"/>
    <w:rsid w:val="00EF5F3E"/>
    <w:rsid w:val="00EF6147"/>
    <w:rsid w:val="00EF7467"/>
    <w:rsid w:val="00EF7BA6"/>
    <w:rsid w:val="00EF7D2F"/>
    <w:rsid w:val="00F00438"/>
    <w:rsid w:val="00F00611"/>
    <w:rsid w:val="00F00823"/>
    <w:rsid w:val="00F00E4A"/>
    <w:rsid w:val="00F00EFB"/>
    <w:rsid w:val="00F01046"/>
    <w:rsid w:val="00F011B7"/>
    <w:rsid w:val="00F01A1A"/>
    <w:rsid w:val="00F01C9D"/>
    <w:rsid w:val="00F022AB"/>
    <w:rsid w:val="00F027D6"/>
    <w:rsid w:val="00F02947"/>
    <w:rsid w:val="00F02CB4"/>
    <w:rsid w:val="00F03B0C"/>
    <w:rsid w:val="00F03B20"/>
    <w:rsid w:val="00F04427"/>
    <w:rsid w:val="00F044BF"/>
    <w:rsid w:val="00F04719"/>
    <w:rsid w:val="00F04891"/>
    <w:rsid w:val="00F04EF0"/>
    <w:rsid w:val="00F0516B"/>
    <w:rsid w:val="00F05186"/>
    <w:rsid w:val="00F05A64"/>
    <w:rsid w:val="00F05CFD"/>
    <w:rsid w:val="00F06166"/>
    <w:rsid w:val="00F06E2D"/>
    <w:rsid w:val="00F06E31"/>
    <w:rsid w:val="00F076FF"/>
    <w:rsid w:val="00F100BE"/>
    <w:rsid w:val="00F102B3"/>
    <w:rsid w:val="00F106CC"/>
    <w:rsid w:val="00F10AC1"/>
    <w:rsid w:val="00F10F90"/>
    <w:rsid w:val="00F119F7"/>
    <w:rsid w:val="00F11E76"/>
    <w:rsid w:val="00F1271A"/>
    <w:rsid w:val="00F1333A"/>
    <w:rsid w:val="00F13472"/>
    <w:rsid w:val="00F1352A"/>
    <w:rsid w:val="00F135D4"/>
    <w:rsid w:val="00F136FD"/>
    <w:rsid w:val="00F13711"/>
    <w:rsid w:val="00F146BE"/>
    <w:rsid w:val="00F1501D"/>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66DB"/>
    <w:rsid w:val="00F27166"/>
    <w:rsid w:val="00F27630"/>
    <w:rsid w:val="00F276BC"/>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99C"/>
    <w:rsid w:val="00F43B98"/>
    <w:rsid w:val="00F43E11"/>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6F7"/>
    <w:rsid w:val="00F54BDB"/>
    <w:rsid w:val="00F55600"/>
    <w:rsid w:val="00F55F10"/>
    <w:rsid w:val="00F55FD7"/>
    <w:rsid w:val="00F5690A"/>
    <w:rsid w:val="00F571F5"/>
    <w:rsid w:val="00F57310"/>
    <w:rsid w:val="00F5744E"/>
    <w:rsid w:val="00F61253"/>
    <w:rsid w:val="00F61615"/>
    <w:rsid w:val="00F63797"/>
    <w:rsid w:val="00F637CE"/>
    <w:rsid w:val="00F63F65"/>
    <w:rsid w:val="00F63F67"/>
    <w:rsid w:val="00F6409F"/>
    <w:rsid w:val="00F64B2C"/>
    <w:rsid w:val="00F653DE"/>
    <w:rsid w:val="00F6545E"/>
    <w:rsid w:val="00F65638"/>
    <w:rsid w:val="00F65EFA"/>
    <w:rsid w:val="00F665D6"/>
    <w:rsid w:val="00F67290"/>
    <w:rsid w:val="00F676D5"/>
    <w:rsid w:val="00F67763"/>
    <w:rsid w:val="00F67DF3"/>
    <w:rsid w:val="00F712DF"/>
    <w:rsid w:val="00F713A6"/>
    <w:rsid w:val="00F71634"/>
    <w:rsid w:val="00F71842"/>
    <w:rsid w:val="00F72882"/>
    <w:rsid w:val="00F72883"/>
    <w:rsid w:val="00F72AFB"/>
    <w:rsid w:val="00F73144"/>
    <w:rsid w:val="00F7317F"/>
    <w:rsid w:val="00F7351D"/>
    <w:rsid w:val="00F75FEF"/>
    <w:rsid w:val="00F76385"/>
    <w:rsid w:val="00F76AE5"/>
    <w:rsid w:val="00F76C20"/>
    <w:rsid w:val="00F76E00"/>
    <w:rsid w:val="00F76EC1"/>
    <w:rsid w:val="00F77665"/>
    <w:rsid w:val="00F776E8"/>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728"/>
    <w:rsid w:val="00F90D61"/>
    <w:rsid w:val="00F90E9A"/>
    <w:rsid w:val="00F91630"/>
    <w:rsid w:val="00F91BF7"/>
    <w:rsid w:val="00F91DB8"/>
    <w:rsid w:val="00F91EE8"/>
    <w:rsid w:val="00F91F34"/>
    <w:rsid w:val="00F9260A"/>
    <w:rsid w:val="00F9271B"/>
    <w:rsid w:val="00F92B78"/>
    <w:rsid w:val="00F92CCD"/>
    <w:rsid w:val="00F933EE"/>
    <w:rsid w:val="00F93633"/>
    <w:rsid w:val="00F936C0"/>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B53"/>
    <w:rsid w:val="00FA0D3F"/>
    <w:rsid w:val="00FA2A60"/>
    <w:rsid w:val="00FA2EAD"/>
    <w:rsid w:val="00FA2EF8"/>
    <w:rsid w:val="00FA36E9"/>
    <w:rsid w:val="00FA3C12"/>
    <w:rsid w:val="00FA44DC"/>
    <w:rsid w:val="00FA4AD5"/>
    <w:rsid w:val="00FA4BC7"/>
    <w:rsid w:val="00FA4EB3"/>
    <w:rsid w:val="00FA509C"/>
    <w:rsid w:val="00FA5917"/>
    <w:rsid w:val="00FA5971"/>
    <w:rsid w:val="00FA6188"/>
    <w:rsid w:val="00FA64B2"/>
    <w:rsid w:val="00FA67C4"/>
    <w:rsid w:val="00FA695E"/>
    <w:rsid w:val="00FA70E4"/>
    <w:rsid w:val="00FA70F9"/>
    <w:rsid w:val="00FA7C0D"/>
    <w:rsid w:val="00FB034E"/>
    <w:rsid w:val="00FB03EB"/>
    <w:rsid w:val="00FB0A1D"/>
    <w:rsid w:val="00FB0ADA"/>
    <w:rsid w:val="00FB183F"/>
    <w:rsid w:val="00FB1B34"/>
    <w:rsid w:val="00FB1C2A"/>
    <w:rsid w:val="00FB21A6"/>
    <w:rsid w:val="00FB3096"/>
    <w:rsid w:val="00FB362C"/>
    <w:rsid w:val="00FB3693"/>
    <w:rsid w:val="00FB3EBA"/>
    <w:rsid w:val="00FB440A"/>
    <w:rsid w:val="00FB547B"/>
    <w:rsid w:val="00FB5A9E"/>
    <w:rsid w:val="00FB5E0A"/>
    <w:rsid w:val="00FB60A5"/>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C75D5"/>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C03"/>
    <w:rsid w:val="00FE0DB0"/>
    <w:rsid w:val="00FE132C"/>
    <w:rsid w:val="00FE18BD"/>
    <w:rsid w:val="00FE2590"/>
    <w:rsid w:val="00FE2760"/>
    <w:rsid w:val="00FE27B6"/>
    <w:rsid w:val="00FE2DB1"/>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C59"/>
    <w:rsid w:val="00FE7F30"/>
    <w:rsid w:val="00FF0101"/>
    <w:rsid w:val="00FF0D83"/>
    <w:rsid w:val="00FF11C8"/>
    <w:rsid w:val="00FF173B"/>
    <w:rsid w:val="00FF1F61"/>
    <w:rsid w:val="00FF212A"/>
    <w:rsid w:val="00FF2131"/>
    <w:rsid w:val="00FF2AC3"/>
    <w:rsid w:val="00FF313A"/>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2CE22"/>
  <w15:chartTrackingRefBased/>
  <w15:docId w15:val="{C9DC1739-FB86-4EA9-8EC9-0F44B399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2">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394668"/>
    <w:pPr>
      <w:widowControl/>
      <w:tabs>
        <w:tab w:val="left" w:pos="567"/>
        <w:tab w:val="left" w:pos="1985"/>
        <w:tab w:val="left" w:pos="9781"/>
      </w:tabs>
      <w:spacing w:after="120"/>
      <w:ind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3">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4">
    <w:name w:val="Body Text 3"/>
    <w:aliases w:val="Знак7,Знак19"/>
    <w:basedOn w:val="a5"/>
    <w:link w:val="35"/>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5">
    <w:name w:val="Основной текст 3 Знак"/>
    <w:aliases w:val="Знак7 Знак,Знак19 Знак"/>
    <w:link w:val="34"/>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6">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6"/>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7">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8">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9">
    <w:name w:val="Стиль3"/>
    <w:basedOn w:val="a5"/>
    <w:link w:val="3a"/>
    <w:uiPriority w:val="99"/>
    <w:rsid w:val="00723EC0"/>
    <w:pPr>
      <w:keepLines/>
      <w:widowControl/>
      <w:spacing w:line="360" w:lineRule="auto"/>
      <w:ind w:firstLine="567"/>
    </w:pPr>
    <w:rPr>
      <w:rFonts w:ascii="Arial" w:hAnsi="Arial"/>
      <w:sz w:val="22"/>
    </w:rPr>
  </w:style>
  <w:style w:type="character" w:customStyle="1" w:styleId="3a">
    <w:name w:val="Стиль3 Знак"/>
    <w:link w:val="39"/>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b">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c">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d">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e">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f">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0">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9"/>
      </w:numPr>
    </w:pPr>
  </w:style>
  <w:style w:type="numbering" w:customStyle="1" w:styleId="7">
    <w:name w:val="Стиль7"/>
    <w:uiPriority w:val="99"/>
    <w:rsid w:val="00811E9F"/>
    <w:pPr>
      <w:numPr>
        <w:numId w:val="30"/>
      </w:numPr>
    </w:pPr>
  </w:style>
  <w:style w:type="numbering" w:customStyle="1" w:styleId="80">
    <w:name w:val="Стиль8"/>
    <w:uiPriority w:val="99"/>
    <w:rsid w:val="00730266"/>
    <w:pPr>
      <w:numPr>
        <w:numId w:val="31"/>
      </w:numPr>
    </w:pPr>
  </w:style>
  <w:style w:type="numbering" w:customStyle="1" w:styleId="9">
    <w:name w:val="Стиль9"/>
    <w:uiPriority w:val="99"/>
    <w:rsid w:val="00730266"/>
    <w:pPr>
      <w:numPr>
        <w:numId w:val="32"/>
      </w:numPr>
    </w:pPr>
  </w:style>
  <w:style w:type="character" w:customStyle="1" w:styleId="afffffffff1">
    <w:name w:val="коммент"/>
    <w:uiPriority w:val="99"/>
    <w:rsid w:val="000A6ADD"/>
    <w:rPr>
      <w:i/>
      <w:sz w:val="24"/>
      <w:u w:val="single"/>
      <w:shd w:val="clear" w:color="auto" w:fill="FFFF99"/>
    </w:rPr>
  </w:style>
  <w:style w:type="character" w:customStyle="1" w:styleId="af8">
    <w:name w:val="Таблица текст Знак"/>
    <w:link w:val="af7"/>
    <w:locked/>
    <w:rsid w:val="00833551"/>
    <w:rPr>
      <w:bCs/>
      <w:sz w:val="24"/>
      <w:szCs w:val="22"/>
    </w:rPr>
  </w:style>
  <w:style w:type="numbering" w:customStyle="1" w:styleId="31">
    <w:name w:val="Импортированный стиль 31"/>
    <w:rsid w:val="00411EEC"/>
    <w:pPr>
      <w:numPr>
        <w:numId w:val="46"/>
      </w:numPr>
    </w:pPr>
  </w:style>
  <w:style w:type="character" w:customStyle="1" w:styleId="1ff9">
    <w:name w:val="Неразрешенное упоминание1"/>
    <w:uiPriority w:val="99"/>
    <w:semiHidden/>
    <w:unhideWhenUsed/>
    <w:rsid w:val="00A51519"/>
    <w:rPr>
      <w:color w:val="605E5C"/>
      <w:shd w:val="clear" w:color="auto" w:fill="E1DFDD"/>
    </w:rPr>
  </w:style>
  <w:style w:type="character" w:customStyle="1" w:styleId="afffffffff2">
    <w:name w:val="Нет"/>
    <w:rsid w:val="00B46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02534794">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465393814">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13.xml"/><Relationship Id="rId21" Type="http://schemas.openxmlformats.org/officeDocument/2006/relationships/header" Target="header5.xml"/><Relationship Id="rId34"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1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8.xml"/><Relationship Id="rId32" Type="http://schemas.openxmlformats.org/officeDocument/2006/relationships/hyperlink" Target="https://reestr.digital.gov.ru/reestr/" TargetMode="External"/><Relationship Id="rId37" Type="http://schemas.openxmlformats.org/officeDocument/2006/relationships/header" Target="header1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11.xml"/><Relationship Id="rId10" Type="http://schemas.openxmlformats.org/officeDocument/2006/relationships/footer" Target="footer3.xml"/><Relationship Id="rId19" Type="http://schemas.openxmlformats.org/officeDocument/2006/relationships/footer" Target="footer6.xml"/><Relationship Id="rId31" Type="http://schemas.openxmlformats.org/officeDocument/2006/relationships/hyperlink" Target="https://goszakupki.eaeunion.org/erpt/ru/registers/product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B7E04B8F5BC345C22463EADCAE81D93CF4CA1215A36F6052F6BC85F6f9C8L" TargetMode="Externa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s://gisp.gov.ru/pp719v2/pub/prod/" TargetMode="External"/><Relationship Id="rId35" Type="http://schemas.openxmlformats.org/officeDocument/2006/relationships/header" Target="header1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hyperlink" Target="https://eac-reestr.digital.gov.ru/reestr/" TargetMode="External"/><Relationship Id="rId38"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4F0C4-1BE5-4715-89C2-712C95EF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3943</TotalTime>
  <Pages>40</Pages>
  <Words>11004</Words>
  <Characters>62729</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73586</CharactersWithSpaces>
  <SharedDoc>false</SharedDoc>
  <HLinks>
    <vt:vector size="534" baseType="variant">
      <vt:variant>
        <vt:i4>655379</vt:i4>
      </vt:variant>
      <vt:variant>
        <vt:i4>576</vt:i4>
      </vt:variant>
      <vt:variant>
        <vt:i4>0</vt:i4>
      </vt:variant>
      <vt:variant>
        <vt:i4>5</vt:i4>
      </vt:variant>
      <vt:variant>
        <vt:lpwstr>https://eac-reestr.digital.gov.ru/reestr/</vt:lpwstr>
      </vt:variant>
      <vt:variant>
        <vt:lpwstr/>
      </vt:variant>
      <vt:variant>
        <vt:i4>4587541</vt:i4>
      </vt:variant>
      <vt:variant>
        <vt:i4>573</vt:i4>
      </vt:variant>
      <vt:variant>
        <vt:i4>0</vt:i4>
      </vt:variant>
      <vt:variant>
        <vt:i4>5</vt:i4>
      </vt:variant>
      <vt:variant>
        <vt:lpwstr>https://reestr.digital.gov.ru/reestr/</vt:lpwstr>
      </vt:variant>
      <vt:variant>
        <vt:lpwstr/>
      </vt:variant>
      <vt:variant>
        <vt:i4>8126527</vt:i4>
      </vt:variant>
      <vt:variant>
        <vt:i4>570</vt:i4>
      </vt:variant>
      <vt:variant>
        <vt:i4>0</vt:i4>
      </vt:variant>
      <vt:variant>
        <vt:i4>5</vt:i4>
      </vt:variant>
      <vt:variant>
        <vt:lpwstr>https://goszakupki.eaeunion.org/erpt/ru/registers/products</vt:lpwstr>
      </vt:variant>
      <vt:variant>
        <vt:lpwstr/>
      </vt:variant>
      <vt:variant>
        <vt:i4>1048591</vt:i4>
      </vt:variant>
      <vt:variant>
        <vt:i4>567</vt:i4>
      </vt:variant>
      <vt:variant>
        <vt:i4>0</vt:i4>
      </vt:variant>
      <vt:variant>
        <vt:i4>5</vt:i4>
      </vt:variant>
      <vt:variant>
        <vt:lpwstr>https://gisp.gov.ru/pp719v2/pub/prod/</vt:lpwstr>
      </vt:variant>
      <vt:variant>
        <vt:lpwstr/>
      </vt:variant>
      <vt:variant>
        <vt:i4>2556013</vt:i4>
      </vt:variant>
      <vt:variant>
        <vt:i4>546</vt:i4>
      </vt:variant>
      <vt:variant>
        <vt:i4>0</vt:i4>
      </vt:variant>
      <vt:variant>
        <vt:i4>5</vt:i4>
      </vt:variant>
      <vt:variant>
        <vt:lpwstr>consultantplus://offline/ref=B7E04B8F5BC345C22463EADCAE81D93CF4CA1215A36F6052F6BC85F6f9C8L</vt:lpwstr>
      </vt:variant>
      <vt:variant>
        <vt:lpwstr/>
      </vt:variant>
      <vt:variant>
        <vt:i4>1835093</vt:i4>
      </vt:variant>
      <vt:variant>
        <vt:i4>543</vt:i4>
      </vt:variant>
      <vt:variant>
        <vt:i4>0</vt:i4>
      </vt:variant>
      <vt:variant>
        <vt:i4>5</vt:i4>
      </vt:variant>
      <vt:variant>
        <vt:lpwstr>consultantplus://offline/ref=B7E04B8F5BC345C22463EADCAE81D93CF0C11310A0643D58FEE589F49Ff2C9L</vt:lpwstr>
      </vt:variant>
      <vt:variant>
        <vt:lpwstr/>
      </vt:variant>
      <vt:variant>
        <vt:i4>1835093</vt:i4>
      </vt:variant>
      <vt:variant>
        <vt:i4>540</vt:i4>
      </vt:variant>
      <vt:variant>
        <vt:i4>0</vt:i4>
      </vt:variant>
      <vt:variant>
        <vt:i4>5</vt:i4>
      </vt:variant>
      <vt:variant>
        <vt:lpwstr>consultantplus://offline/ref=B7E04B8F5BC345C22463EADCAE81D93CF0C11310A0643D58FEE589F49Ff2C9L</vt:lpwstr>
      </vt:variant>
      <vt:variant>
        <vt:lpwstr/>
      </vt:variant>
      <vt:variant>
        <vt:i4>1179706</vt:i4>
      </vt:variant>
      <vt:variant>
        <vt:i4>488</vt:i4>
      </vt:variant>
      <vt:variant>
        <vt:i4>0</vt:i4>
      </vt:variant>
      <vt:variant>
        <vt:i4>5</vt:i4>
      </vt:variant>
      <vt:variant>
        <vt:lpwstr/>
      </vt:variant>
      <vt:variant>
        <vt:lpwstr>_Toc189135192</vt:lpwstr>
      </vt:variant>
      <vt:variant>
        <vt:i4>1179706</vt:i4>
      </vt:variant>
      <vt:variant>
        <vt:i4>482</vt:i4>
      </vt:variant>
      <vt:variant>
        <vt:i4>0</vt:i4>
      </vt:variant>
      <vt:variant>
        <vt:i4>5</vt:i4>
      </vt:variant>
      <vt:variant>
        <vt:lpwstr/>
      </vt:variant>
      <vt:variant>
        <vt:lpwstr>_Toc189135191</vt:lpwstr>
      </vt:variant>
      <vt:variant>
        <vt:i4>1179706</vt:i4>
      </vt:variant>
      <vt:variant>
        <vt:i4>476</vt:i4>
      </vt:variant>
      <vt:variant>
        <vt:i4>0</vt:i4>
      </vt:variant>
      <vt:variant>
        <vt:i4>5</vt:i4>
      </vt:variant>
      <vt:variant>
        <vt:lpwstr/>
      </vt:variant>
      <vt:variant>
        <vt:lpwstr>_Toc189135190</vt:lpwstr>
      </vt:variant>
      <vt:variant>
        <vt:i4>1245242</vt:i4>
      </vt:variant>
      <vt:variant>
        <vt:i4>470</vt:i4>
      </vt:variant>
      <vt:variant>
        <vt:i4>0</vt:i4>
      </vt:variant>
      <vt:variant>
        <vt:i4>5</vt:i4>
      </vt:variant>
      <vt:variant>
        <vt:lpwstr/>
      </vt:variant>
      <vt:variant>
        <vt:lpwstr>_Toc189135189</vt:lpwstr>
      </vt:variant>
      <vt:variant>
        <vt:i4>1245242</vt:i4>
      </vt:variant>
      <vt:variant>
        <vt:i4>464</vt:i4>
      </vt:variant>
      <vt:variant>
        <vt:i4>0</vt:i4>
      </vt:variant>
      <vt:variant>
        <vt:i4>5</vt:i4>
      </vt:variant>
      <vt:variant>
        <vt:lpwstr/>
      </vt:variant>
      <vt:variant>
        <vt:lpwstr>_Toc189135188</vt:lpwstr>
      </vt:variant>
      <vt:variant>
        <vt:i4>1245242</vt:i4>
      </vt:variant>
      <vt:variant>
        <vt:i4>458</vt:i4>
      </vt:variant>
      <vt:variant>
        <vt:i4>0</vt:i4>
      </vt:variant>
      <vt:variant>
        <vt:i4>5</vt:i4>
      </vt:variant>
      <vt:variant>
        <vt:lpwstr/>
      </vt:variant>
      <vt:variant>
        <vt:lpwstr>_Toc189135187</vt:lpwstr>
      </vt:variant>
      <vt:variant>
        <vt:i4>1245242</vt:i4>
      </vt:variant>
      <vt:variant>
        <vt:i4>452</vt:i4>
      </vt:variant>
      <vt:variant>
        <vt:i4>0</vt:i4>
      </vt:variant>
      <vt:variant>
        <vt:i4>5</vt:i4>
      </vt:variant>
      <vt:variant>
        <vt:lpwstr/>
      </vt:variant>
      <vt:variant>
        <vt:lpwstr>_Toc189135186</vt:lpwstr>
      </vt:variant>
      <vt:variant>
        <vt:i4>1245242</vt:i4>
      </vt:variant>
      <vt:variant>
        <vt:i4>446</vt:i4>
      </vt:variant>
      <vt:variant>
        <vt:i4>0</vt:i4>
      </vt:variant>
      <vt:variant>
        <vt:i4>5</vt:i4>
      </vt:variant>
      <vt:variant>
        <vt:lpwstr/>
      </vt:variant>
      <vt:variant>
        <vt:lpwstr>_Toc189135185</vt:lpwstr>
      </vt:variant>
      <vt:variant>
        <vt:i4>1245242</vt:i4>
      </vt:variant>
      <vt:variant>
        <vt:i4>440</vt:i4>
      </vt:variant>
      <vt:variant>
        <vt:i4>0</vt:i4>
      </vt:variant>
      <vt:variant>
        <vt:i4>5</vt:i4>
      </vt:variant>
      <vt:variant>
        <vt:lpwstr/>
      </vt:variant>
      <vt:variant>
        <vt:lpwstr>_Toc189135184</vt:lpwstr>
      </vt:variant>
      <vt:variant>
        <vt:i4>1245242</vt:i4>
      </vt:variant>
      <vt:variant>
        <vt:i4>434</vt:i4>
      </vt:variant>
      <vt:variant>
        <vt:i4>0</vt:i4>
      </vt:variant>
      <vt:variant>
        <vt:i4>5</vt:i4>
      </vt:variant>
      <vt:variant>
        <vt:lpwstr/>
      </vt:variant>
      <vt:variant>
        <vt:lpwstr>_Toc189135183</vt:lpwstr>
      </vt:variant>
      <vt:variant>
        <vt:i4>1245242</vt:i4>
      </vt:variant>
      <vt:variant>
        <vt:i4>428</vt:i4>
      </vt:variant>
      <vt:variant>
        <vt:i4>0</vt:i4>
      </vt:variant>
      <vt:variant>
        <vt:i4>5</vt:i4>
      </vt:variant>
      <vt:variant>
        <vt:lpwstr/>
      </vt:variant>
      <vt:variant>
        <vt:lpwstr>_Toc189135182</vt:lpwstr>
      </vt:variant>
      <vt:variant>
        <vt:i4>1245242</vt:i4>
      </vt:variant>
      <vt:variant>
        <vt:i4>422</vt:i4>
      </vt:variant>
      <vt:variant>
        <vt:i4>0</vt:i4>
      </vt:variant>
      <vt:variant>
        <vt:i4>5</vt:i4>
      </vt:variant>
      <vt:variant>
        <vt:lpwstr/>
      </vt:variant>
      <vt:variant>
        <vt:lpwstr>_Toc189135181</vt:lpwstr>
      </vt:variant>
      <vt:variant>
        <vt:i4>1245242</vt:i4>
      </vt:variant>
      <vt:variant>
        <vt:i4>416</vt:i4>
      </vt:variant>
      <vt:variant>
        <vt:i4>0</vt:i4>
      </vt:variant>
      <vt:variant>
        <vt:i4>5</vt:i4>
      </vt:variant>
      <vt:variant>
        <vt:lpwstr/>
      </vt:variant>
      <vt:variant>
        <vt:lpwstr>_Toc189135180</vt:lpwstr>
      </vt:variant>
      <vt:variant>
        <vt:i4>1835066</vt:i4>
      </vt:variant>
      <vt:variant>
        <vt:i4>410</vt:i4>
      </vt:variant>
      <vt:variant>
        <vt:i4>0</vt:i4>
      </vt:variant>
      <vt:variant>
        <vt:i4>5</vt:i4>
      </vt:variant>
      <vt:variant>
        <vt:lpwstr/>
      </vt:variant>
      <vt:variant>
        <vt:lpwstr>_Toc189135179</vt:lpwstr>
      </vt:variant>
      <vt:variant>
        <vt:i4>1835066</vt:i4>
      </vt:variant>
      <vt:variant>
        <vt:i4>404</vt:i4>
      </vt:variant>
      <vt:variant>
        <vt:i4>0</vt:i4>
      </vt:variant>
      <vt:variant>
        <vt:i4>5</vt:i4>
      </vt:variant>
      <vt:variant>
        <vt:lpwstr/>
      </vt:variant>
      <vt:variant>
        <vt:lpwstr>_Toc189135178</vt:lpwstr>
      </vt:variant>
      <vt:variant>
        <vt:i4>1835066</vt:i4>
      </vt:variant>
      <vt:variant>
        <vt:i4>398</vt:i4>
      </vt:variant>
      <vt:variant>
        <vt:i4>0</vt:i4>
      </vt:variant>
      <vt:variant>
        <vt:i4>5</vt:i4>
      </vt:variant>
      <vt:variant>
        <vt:lpwstr/>
      </vt:variant>
      <vt:variant>
        <vt:lpwstr>_Toc189135177</vt:lpwstr>
      </vt:variant>
      <vt:variant>
        <vt:i4>1835066</vt:i4>
      </vt:variant>
      <vt:variant>
        <vt:i4>392</vt:i4>
      </vt:variant>
      <vt:variant>
        <vt:i4>0</vt:i4>
      </vt:variant>
      <vt:variant>
        <vt:i4>5</vt:i4>
      </vt:variant>
      <vt:variant>
        <vt:lpwstr/>
      </vt:variant>
      <vt:variant>
        <vt:lpwstr>_Toc189135176</vt:lpwstr>
      </vt:variant>
      <vt:variant>
        <vt:i4>1835066</vt:i4>
      </vt:variant>
      <vt:variant>
        <vt:i4>386</vt:i4>
      </vt:variant>
      <vt:variant>
        <vt:i4>0</vt:i4>
      </vt:variant>
      <vt:variant>
        <vt:i4>5</vt:i4>
      </vt:variant>
      <vt:variant>
        <vt:lpwstr/>
      </vt:variant>
      <vt:variant>
        <vt:lpwstr>_Toc189135175</vt:lpwstr>
      </vt:variant>
      <vt:variant>
        <vt:i4>1835066</vt:i4>
      </vt:variant>
      <vt:variant>
        <vt:i4>380</vt:i4>
      </vt:variant>
      <vt:variant>
        <vt:i4>0</vt:i4>
      </vt:variant>
      <vt:variant>
        <vt:i4>5</vt:i4>
      </vt:variant>
      <vt:variant>
        <vt:lpwstr/>
      </vt:variant>
      <vt:variant>
        <vt:lpwstr>_Toc189135174</vt:lpwstr>
      </vt:variant>
      <vt:variant>
        <vt:i4>1835066</vt:i4>
      </vt:variant>
      <vt:variant>
        <vt:i4>374</vt:i4>
      </vt:variant>
      <vt:variant>
        <vt:i4>0</vt:i4>
      </vt:variant>
      <vt:variant>
        <vt:i4>5</vt:i4>
      </vt:variant>
      <vt:variant>
        <vt:lpwstr/>
      </vt:variant>
      <vt:variant>
        <vt:lpwstr>_Toc189135173</vt:lpwstr>
      </vt:variant>
      <vt:variant>
        <vt:i4>1835066</vt:i4>
      </vt:variant>
      <vt:variant>
        <vt:i4>368</vt:i4>
      </vt:variant>
      <vt:variant>
        <vt:i4>0</vt:i4>
      </vt:variant>
      <vt:variant>
        <vt:i4>5</vt:i4>
      </vt:variant>
      <vt:variant>
        <vt:lpwstr/>
      </vt:variant>
      <vt:variant>
        <vt:lpwstr>_Toc189135172</vt:lpwstr>
      </vt:variant>
      <vt:variant>
        <vt:i4>1835066</vt:i4>
      </vt:variant>
      <vt:variant>
        <vt:i4>362</vt:i4>
      </vt:variant>
      <vt:variant>
        <vt:i4>0</vt:i4>
      </vt:variant>
      <vt:variant>
        <vt:i4>5</vt:i4>
      </vt:variant>
      <vt:variant>
        <vt:lpwstr/>
      </vt:variant>
      <vt:variant>
        <vt:lpwstr>_Toc189135171</vt:lpwstr>
      </vt:variant>
      <vt:variant>
        <vt:i4>1835066</vt:i4>
      </vt:variant>
      <vt:variant>
        <vt:i4>356</vt:i4>
      </vt:variant>
      <vt:variant>
        <vt:i4>0</vt:i4>
      </vt:variant>
      <vt:variant>
        <vt:i4>5</vt:i4>
      </vt:variant>
      <vt:variant>
        <vt:lpwstr/>
      </vt:variant>
      <vt:variant>
        <vt:lpwstr>_Toc189135170</vt:lpwstr>
      </vt:variant>
      <vt:variant>
        <vt:i4>1900602</vt:i4>
      </vt:variant>
      <vt:variant>
        <vt:i4>350</vt:i4>
      </vt:variant>
      <vt:variant>
        <vt:i4>0</vt:i4>
      </vt:variant>
      <vt:variant>
        <vt:i4>5</vt:i4>
      </vt:variant>
      <vt:variant>
        <vt:lpwstr/>
      </vt:variant>
      <vt:variant>
        <vt:lpwstr>_Toc189135169</vt:lpwstr>
      </vt:variant>
      <vt:variant>
        <vt:i4>1900602</vt:i4>
      </vt:variant>
      <vt:variant>
        <vt:i4>344</vt:i4>
      </vt:variant>
      <vt:variant>
        <vt:i4>0</vt:i4>
      </vt:variant>
      <vt:variant>
        <vt:i4>5</vt:i4>
      </vt:variant>
      <vt:variant>
        <vt:lpwstr/>
      </vt:variant>
      <vt:variant>
        <vt:lpwstr>_Toc189135168</vt:lpwstr>
      </vt:variant>
      <vt:variant>
        <vt:i4>1900602</vt:i4>
      </vt:variant>
      <vt:variant>
        <vt:i4>338</vt:i4>
      </vt:variant>
      <vt:variant>
        <vt:i4>0</vt:i4>
      </vt:variant>
      <vt:variant>
        <vt:i4>5</vt:i4>
      </vt:variant>
      <vt:variant>
        <vt:lpwstr/>
      </vt:variant>
      <vt:variant>
        <vt:lpwstr>_Toc189135167</vt:lpwstr>
      </vt:variant>
      <vt:variant>
        <vt:i4>1900602</vt:i4>
      </vt:variant>
      <vt:variant>
        <vt:i4>332</vt:i4>
      </vt:variant>
      <vt:variant>
        <vt:i4>0</vt:i4>
      </vt:variant>
      <vt:variant>
        <vt:i4>5</vt:i4>
      </vt:variant>
      <vt:variant>
        <vt:lpwstr/>
      </vt:variant>
      <vt:variant>
        <vt:lpwstr>_Toc189135166</vt:lpwstr>
      </vt:variant>
      <vt:variant>
        <vt:i4>1900602</vt:i4>
      </vt:variant>
      <vt:variant>
        <vt:i4>326</vt:i4>
      </vt:variant>
      <vt:variant>
        <vt:i4>0</vt:i4>
      </vt:variant>
      <vt:variant>
        <vt:i4>5</vt:i4>
      </vt:variant>
      <vt:variant>
        <vt:lpwstr/>
      </vt:variant>
      <vt:variant>
        <vt:lpwstr>_Toc189135165</vt:lpwstr>
      </vt:variant>
      <vt:variant>
        <vt:i4>1900602</vt:i4>
      </vt:variant>
      <vt:variant>
        <vt:i4>320</vt:i4>
      </vt:variant>
      <vt:variant>
        <vt:i4>0</vt:i4>
      </vt:variant>
      <vt:variant>
        <vt:i4>5</vt:i4>
      </vt:variant>
      <vt:variant>
        <vt:lpwstr/>
      </vt:variant>
      <vt:variant>
        <vt:lpwstr>_Toc189135164</vt:lpwstr>
      </vt:variant>
      <vt:variant>
        <vt:i4>1900602</vt:i4>
      </vt:variant>
      <vt:variant>
        <vt:i4>314</vt:i4>
      </vt:variant>
      <vt:variant>
        <vt:i4>0</vt:i4>
      </vt:variant>
      <vt:variant>
        <vt:i4>5</vt:i4>
      </vt:variant>
      <vt:variant>
        <vt:lpwstr/>
      </vt:variant>
      <vt:variant>
        <vt:lpwstr>_Toc189135163</vt:lpwstr>
      </vt:variant>
      <vt:variant>
        <vt:i4>1900602</vt:i4>
      </vt:variant>
      <vt:variant>
        <vt:i4>308</vt:i4>
      </vt:variant>
      <vt:variant>
        <vt:i4>0</vt:i4>
      </vt:variant>
      <vt:variant>
        <vt:i4>5</vt:i4>
      </vt:variant>
      <vt:variant>
        <vt:lpwstr/>
      </vt:variant>
      <vt:variant>
        <vt:lpwstr>_Toc189135162</vt:lpwstr>
      </vt:variant>
      <vt:variant>
        <vt:i4>1900602</vt:i4>
      </vt:variant>
      <vt:variant>
        <vt:i4>302</vt:i4>
      </vt:variant>
      <vt:variant>
        <vt:i4>0</vt:i4>
      </vt:variant>
      <vt:variant>
        <vt:i4>5</vt:i4>
      </vt:variant>
      <vt:variant>
        <vt:lpwstr/>
      </vt:variant>
      <vt:variant>
        <vt:lpwstr>_Toc189135161</vt:lpwstr>
      </vt:variant>
      <vt:variant>
        <vt:i4>1900602</vt:i4>
      </vt:variant>
      <vt:variant>
        <vt:i4>296</vt:i4>
      </vt:variant>
      <vt:variant>
        <vt:i4>0</vt:i4>
      </vt:variant>
      <vt:variant>
        <vt:i4>5</vt:i4>
      </vt:variant>
      <vt:variant>
        <vt:lpwstr/>
      </vt:variant>
      <vt:variant>
        <vt:lpwstr>_Toc189135160</vt:lpwstr>
      </vt:variant>
      <vt:variant>
        <vt:i4>1966138</vt:i4>
      </vt:variant>
      <vt:variant>
        <vt:i4>290</vt:i4>
      </vt:variant>
      <vt:variant>
        <vt:i4>0</vt:i4>
      </vt:variant>
      <vt:variant>
        <vt:i4>5</vt:i4>
      </vt:variant>
      <vt:variant>
        <vt:lpwstr/>
      </vt:variant>
      <vt:variant>
        <vt:lpwstr>_Toc189135159</vt:lpwstr>
      </vt:variant>
      <vt:variant>
        <vt:i4>1966138</vt:i4>
      </vt:variant>
      <vt:variant>
        <vt:i4>284</vt:i4>
      </vt:variant>
      <vt:variant>
        <vt:i4>0</vt:i4>
      </vt:variant>
      <vt:variant>
        <vt:i4>5</vt:i4>
      </vt:variant>
      <vt:variant>
        <vt:lpwstr/>
      </vt:variant>
      <vt:variant>
        <vt:lpwstr>_Toc189135158</vt:lpwstr>
      </vt:variant>
      <vt:variant>
        <vt:i4>1966138</vt:i4>
      </vt:variant>
      <vt:variant>
        <vt:i4>278</vt:i4>
      </vt:variant>
      <vt:variant>
        <vt:i4>0</vt:i4>
      </vt:variant>
      <vt:variant>
        <vt:i4>5</vt:i4>
      </vt:variant>
      <vt:variant>
        <vt:lpwstr/>
      </vt:variant>
      <vt:variant>
        <vt:lpwstr>_Toc189135157</vt:lpwstr>
      </vt:variant>
      <vt:variant>
        <vt:i4>1966138</vt:i4>
      </vt:variant>
      <vt:variant>
        <vt:i4>272</vt:i4>
      </vt:variant>
      <vt:variant>
        <vt:i4>0</vt:i4>
      </vt:variant>
      <vt:variant>
        <vt:i4>5</vt:i4>
      </vt:variant>
      <vt:variant>
        <vt:lpwstr/>
      </vt:variant>
      <vt:variant>
        <vt:lpwstr>_Toc189135156</vt:lpwstr>
      </vt:variant>
      <vt:variant>
        <vt:i4>1966138</vt:i4>
      </vt:variant>
      <vt:variant>
        <vt:i4>266</vt:i4>
      </vt:variant>
      <vt:variant>
        <vt:i4>0</vt:i4>
      </vt:variant>
      <vt:variant>
        <vt:i4>5</vt:i4>
      </vt:variant>
      <vt:variant>
        <vt:lpwstr/>
      </vt:variant>
      <vt:variant>
        <vt:lpwstr>_Toc189135155</vt:lpwstr>
      </vt:variant>
      <vt:variant>
        <vt:i4>1966138</vt:i4>
      </vt:variant>
      <vt:variant>
        <vt:i4>260</vt:i4>
      </vt:variant>
      <vt:variant>
        <vt:i4>0</vt:i4>
      </vt:variant>
      <vt:variant>
        <vt:i4>5</vt:i4>
      </vt:variant>
      <vt:variant>
        <vt:lpwstr/>
      </vt:variant>
      <vt:variant>
        <vt:lpwstr>_Toc189135154</vt:lpwstr>
      </vt:variant>
      <vt:variant>
        <vt:i4>1966138</vt:i4>
      </vt:variant>
      <vt:variant>
        <vt:i4>254</vt:i4>
      </vt:variant>
      <vt:variant>
        <vt:i4>0</vt:i4>
      </vt:variant>
      <vt:variant>
        <vt:i4>5</vt:i4>
      </vt:variant>
      <vt:variant>
        <vt:lpwstr/>
      </vt:variant>
      <vt:variant>
        <vt:lpwstr>_Toc189135153</vt:lpwstr>
      </vt:variant>
      <vt:variant>
        <vt:i4>1966138</vt:i4>
      </vt:variant>
      <vt:variant>
        <vt:i4>248</vt:i4>
      </vt:variant>
      <vt:variant>
        <vt:i4>0</vt:i4>
      </vt:variant>
      <vt:variant>
        <vt:i4>5</vt:i4>
      </vt:variant>
      <vt:variant>
        <vt:lpwstr/>
      </vt:variant>
      <vt:variant>
        <vt:lpwstr>_Toc189135152</vt:lpwstr>
      </vt:variant>
      <vt:variant>
        <vt:i4>1966138</vt:i4>
      </vt:variant>
      <vt:variant>
        <vt:i4>242</vt:i4>
      </vt:variant>
      <vt:variant>
        <vt:i4>0</vt:i4>
      </vt:variant>
      <vt:variant>
        <vt:i4>5</vt:i4>
      </vt:variant>
      <vt:variant>
        <vt:lpwstr/>
      </vt:variant>
      <vt:variant>
        <vt:lpwstr>_Toc189135151</vt:lpwstr>
      </vt:variant>
      <vt:variant>
        <vt:i4>1966138</vt:i4>
      </vt:variant>
      <vt:variant>
        <vt:i4>236</vt:i4>
      </vt:variant>
      <vt:variant>
        <vt:i4>0</vt:i4>
      </vt:variant>
      <vt:variant>
        <vt:i4>5</vt:i4>
      </vt:variant>
      <vt:variant>
        <vt:lpwstr/>
      </vt:variant>
      <vt:variant>
        <vt:lpwstr>_Toc189135150</vt:lpwstr>
      </vt:variant>
      <vt:variant>
        <vt:i4>2031674</vt:i4>
      </vt:variant>
      <vt:variant>
        <vt:i4>230</vt:i4>
      </vt:variant>
      <vt:variant>
        <vt:i4>0</vt:i4>
      </vt:variant>
      <vt:variant>
        <vt:i4>5</vt:i4>
      </vt:variant>
      <vt:variant>
        <vt:lpwstr/>
      </vt:variant>
      <vt:variant>
        <vt:lpwstr>_Toc189135149</vt:lpwstr>
      </vt:variant>
      <vt:variant>
        <vt:i4>2031674</vt:i4>
      </vt:variant>
      <vt:variant>
        <vt:i4>224</vt:i4>
      </vt:variant>
      <vt:variant>
        <vt:i4>0</vt:i4>
      </vt:variant>
      <vt:variant>
        <vt:i4>5</vt:i4>
      </vt:variant>
      <vt:variant>
        <vt:lpwstr/>
      </vt:variant>
      <vt:variant>
        <vt:lpwstr>_Toc189135148</vt:lpwstr>
      </vt:variant>
      <vt:variant>
        <vt:i4>2031674</vt:i4>
      </vt:variant>
      <vt:variant>
        <vt:i4>218</vt:i4>
      </vt:variant>
      <vt:variant>
        <vt:i4>0</vt:i4>
      </vt:variant>
      <vt:variant>
        <vt:i4>5</vt:i4>
      </vt:variant>
      <vt:variant>
        <vt:lpwstr/>
      </vt:variant>
      <vt:variant>
        <vt:lpwstr>_Toc189135147</vt:lpwstr>
      </vt:variant>
      <vt:variant>
        <vt:i4>2031674</vt:i4>
      </vt:variant>
      <vt:variant>
        <vt:i4>212</vt:i4>
      </vt:variant>
      <vt:variant>
        <vt:i4>0</vt:i4>
      </vt:variant>
      <vt:variant>
        <vt:i4>5</vt:i4>
      </vt:variant>
      <vt:variant>
        <vt:lpwstr/>
      </vt:variant>
      <vt:variant>
        <vt:lpwstr>_Toc189135146</vt:lpwstr>
      </vt:variant>
      <vt:variant>
        <vt:i4>2031674</vt:i4>
      </vt:variant>
      <vt:variant>
        <vt:i4>206</vt:i4>
      </vt:variant>
      <vt:variant>
        <vt:i4>0</vt:i4>
      </vt:variant>
      <vt:variant>
        <vt:i4>5</vt:i4>
      </vt:variant>
      <vt:variant>
        <vt:lpwstr/>
      </vt:variant>
      <vt:variant>
        <vt:lpwstr>_Toc189135145</vt:lpwstr>
      </vt:variant>
      <vt:variant>
        <vt:i4>2031674</vt:i4>
      </vt:variant>
      <vt:variant>
        <vt:i4>200</vt:i4>
      </vt:variant>
      <vt:variant>
        <vt:i4>0</vt:i4>
      </vt:variant>
      <vt:variant>
        <vt:i4>5</vt:i4>
      </vt:variant>
      <vt:variant>
        <vt:lpwstr/>
      </vt:variant>
      <vt:variant>
        <vt:lpwstr>_Toc189135144</vt:lpwstr>
      </vt:variant>
      <vt:variant>
        <vt:i4>2031674</vt:i4>
      </vt:variant>
      <vt:variant>
        <vt:i4>194</vt:i4>
      </vt:variant>
      <vt:variant>
        <vt:i4>0</vt:i4>
      </vt:variant>
      <vt:variant>
        <vt:i4>5</vt:i4>
      </vt:variant>
      <vt:variant>
        <vt:lpwstr/>
      </vt:variant>
      <vt:variant>
        <vt:lpwstr>_Toc189135143</vt:lpwstr>
      </vt:variant>
      <vt:variant>
        <vt:i4>2031674</vt:i4>
      </vt:variant>
      <vt:variant>
        <vt:i4>188</vt:i4>
      </vt:variant>
      <vt:variant>
        <vt:i4>0</vt:i4>
      </vt:variant>
      <vt:variant>
        <vt:i4>5</vt:i4>
      </vt:variant>
      <vt:variant>
        <vt:lpwstr/>
      </vt:variant>
      <vt:variant>
        <vt:lpwstr>_Toc189135142</vt:lpwstr>
      </vt:variant>
      <vt:variant>
        <vt:i4>2031674</vt:i4>
      </vt:variant>
      <vt:variant>
        <vt:i4>182</vt:i4>
      </vt:variant>
      <vt:variant>
        <vt:i4>0</vt:i4>
      </vt:variant>
      <vt:variant>
        <vt:i4>5</vt:i4>
      </vt:variant>
      <vt:variant>
        <vt:lpwstr/>
      </vt:variant>
      <vt:variant>
        <vt:lpwstr>_Toc189135141</vt:lpwstr>
      </vt:variant>
      <vt:variant>
        <vt:i4>2031674</vt:i4>
      </vt:variant>
      <vt:variant>
        <vt:i4>176</vt:i4>
      </vt:variant>
      <vt:variant>
        <vt:i4>0</vt:i4>
      </vt:variant>
      <vt:variant>
        <vt:i4>5</vt:i4>
      </vt:variant>
      <vt:variant>
        <vt:lpwstr/>
      </vt:variant>
      <vt:variant>
        <vt:lpwstr>_Toc189135140</vt:lpwstr>
      </vt:variant>
      <vt:variant>
        <vt:i4>1572922</vt:i4>
      </vt:variant>
      <vt:variant>
        <vt:i4>170</vt:i4>
      </vt:variant>
      <vt:variant>
        <vt:i4>0</vt:i4>
      </vt:variant>
      <vt:variant>
        <vt:i4>5</vt:i4>
      </vt:variant>
      <vt:variant>
        <vt:lpwstr/>
      </vt:variant>
      <vt:variant>
        <vt:lpwstr>_Toc189135139</vt:lpwstr>
      </vt:variant>
      <vt:variant>
        <vt:i4>1572922</vt:i4>
      </vt:variant>
      <vt:variant>
        <vt:i4>164</vt:i4>
      </vt:variant>
      <vt:variant>
        <vt:i4>0</vt:i4>
      </vt:variant>
      <vt:variant>
        <vt:i4>5</vt:i4>
      </vt:variant>
      <vt:variant>
        <vt:lpwstr/>
      </vt:variant>
      <vt:variant>
        <vt:lpwstr>_Toc189135138</vt:lpwstr>
      </vt:variant>
      <vt:variant>
        <vt:i4>1572922</vt:i4>
      </vt:variant>
      <vt:variant>
        <vt:i4>158</vt:i4>
      </vt:variant>
      <vt:variant>
        <vt:i4>0</vt:i4>
      </vt:variant>
      <vt:variant>
        <vt:i4>5</vt:i4>
      </vt:variant>
      <vt:variant>
        <vt:lpwstr/>
      </vt:variant>
      <vt:variant>
        <vt:lpwstr>_Toc189135137</vt:lpwstr>
      </vt:variant>
      <vt:variant>
        <vt:i4>1572922</vt:i4>
      </vt:variant>
      <vt:variant>
        <vt:i4>152</vt:i4>
      </vt:variant>
      <vt:variant>
        <vt:i4>0</vt:i4>
      </vt:variant>
      <vt:variant>
        <vt:i4>5</vt:i4>
      </vt:variant>
      <vt:variant>
        <vt:lpwstr/>
      </vt:variant>
      <vt:variant>
        <vt:lpwstr>_Toc189135136</vt:lpwstr>
      </vt:variant>
      <vt:variant>
        <vt:i4>1572922</vt:i4>
      </vt:variant>
      <vt:variant>
        <vt:i4>146</vt:i4>
      </vt:variant>
      <vt:variant>
        <vt:i4>0</vt:i4>
      </vt:variant>
      <vt:variant>
        <vt:i4>5</vt:i4>
      </vt:variant>
      <vt:variant>
        <vt:lpwstr/>
      </vt:variant>
      <vt:variant>
        <vt:lpwstr>_Toc189135135</vt:lpwstr>
      </vt:variant>
      <vt:variant>
        <vt:i4>1572922</vt:i4>
      </vt:variant>
      <vt:variant>
        <vt:i4>140</vt:i4>
      </vt:variant>
      <vt:variant>
        <vt:i4>0</vt:i4>
      </vt:variant>
      <vt:variant>
        <vt:i4>5</vt:i4>
      </vt:variant>
      <vt:variant>
        <vt:lpwstr/>
      </vt:variant>
      <vt:variant>
        <vt:lpwstr>_Toc189135134</vt:lpwstr>
      </vt:variant>
      <vt:variant>
        <vt:i4>1572922</vt:i4>
      </vt:variant>
      <vt:variant>
        <vt:i4>134</vt:i4>
      </vt:variant>
      <vt:variant>
        <vt:i4>0</vt:i4>
      </vt:variant>
      <vt:variant>
        <vt:i4>5</vt:i4>
      </vt:variant>
      <vt:variant>
        <vt:lpwstr/>
      </vt:variant>
      <vt:variant>
        <vt:lpwstr>_Toc189135133</vt:lpwstr>
      </vt:variant>
      <vt:variant>
        <vt:i4>1572922</vt:i4>
      </vt:variant>
      <vt:variant>
        <vt:i4>128</vt:i4>
      </vt:variant>
      <vt:variant>
        <vt:i4>0</vt:i4>
      </vt:variant>
      <vt:variant>
        <vt:i4>5</vt:i4>
      </vt:variant>
      <vt:variant>
        <vt:lpwstr/>
      </vt:variant>
      <vt:variant>
        <vt:lpwstr>_Toc189135132</vt:lpwstr>
      </vt:variant>
      <vt:variant>
        <vt:i4>1572922</vt:i4>
      </vt:variant>
      <vt:variant>
        <vt:i4>122</vt:i4>
      </vt:variant>
      <vt:variant>
        <vt:i4>0</vt:i4>
      </vt:variant>
      <vt:variant>
        <vt:i4>5</vt:i4>
      </vt:variant>
      <vt:variant>
        <vt:lpwstr/>
      </vt:variant>
      <vt:variant>
        <vt:lpwstr>_Toc189135131</vt:lpwstr>
      </vt:variant>
      <vt:variant>
        <vt:i4>1572922</vt:i4>
      </vt:variant>
      <vt:variant>
        <vt:i4>116</vt:i4>
      </vt:variant>
      <vt:variant>
        <vt:i4>0</vt:i4>
      </vt:variant>
      <vt:variant>
        <vt:i4>5</vt:i4>
      </vt:variant>
      <vt:variant>
        <vt:lpwstr/>
      </vt:variant>
      <vt:variant>
        <vt:lpwstr>_Toc189135130</vt:lpwstr>
      </vt:variant>
      <vt:variant>
        <vt:i4>1638458</vt:i4>
      </vt:variant>
      <vt:variant>
        <vt:i4>110</vt:i4>
      </vt:variant>
      <vt:variant>
        <vt:i4>0</vt:i4>
      </vt:variant>
      <vt:variant>
        <vt:i4>5</vt:i4>
      </vt:variant>
      <vt:variant>
        <vt:lpwstr/>
      </vt:variant>
      <vt:variant>
        <vt:lpwstr>_Toc189135129</vt:lpwstr>
      </vt:variant>
      <vt:variant>
        <vt:i4>1638458</vt:i4>
      </vt:variant>
      <vt:variant>
        <vt:i4>104</vt:i4>
      </vt:variant>
      <vt:variant>
        <vt:i4>0</vt:i4>
      </vt:variant>
      <vt:variant>
        <vt:i4>5</vt:i4>
      </vt:variant>
      <vt:variant>
        <vt:lpwstr/>
      </vt:variant>
      <vt:variant>
        <vt:lpwstr>_Toc189135128</vt:lpwstr>
      </vt:variant>
      <vt:variant>
        <vt:i4>1638458</vt:i4>
      </vt:variant>
      <vt:variant>
        <vt:i4>98</vt:i4>
      </vt:variant>
      <vt:variant>
        <vt:i4>0</vt:i4>
      </vt:variant>
      <vt:variant>
        <vt:i4>5</vt:i4>
      </vt:variant>
      <vt:variant>
        <vt:lpwstr/>
      </vt:variant>
      <vt:variant>
        <vt:lpwstr>_Toc189135127</vt:lpwstr>
      </vt:variant>
      <vt:variant>
        <vt:i4>1638458</vt:i4>
      </vt:variant>
      <vt:variant>
        <vt:i4>92</vt:i4>
      </vt:variant>
      <vt:variant>
        <vt:i4>0</vt:i4>
      </vt:variant>
      <vt:variant>
        <vt:i4>5</vt:i4>
      </vt:variant>
      <vt:variant>
        <vt:lpwstr/>
      </vt:variant>
      <vt:variant>
        <vt:lpwstr>_Toc189135126</vt:lpwstr>
      </vt:variant>
      <vt:variant>
        <vt:i4>1638458</vt:i4>
      </vt:variant>
      <vt:variant>
        <vt:i4>86</vt:i4>
      </vt:variant>
      <vt:variant>
        <vt:i4>0</vt:i4>
      </vt:variant>
      <vt:variant>
        <vt:i4>5</vt:i4>
      </vt:variant>
      <vt:variant>
        <vt:lpwstr/>
      </vt:variant>
      <vt:variant>
        <vt:lpwstr>_Toc189135125</vt:lpwstr>
      </vt:variant>
      <vt:variant>
        <vt:i4>1638458</vt:i4>
      </vt:variant>
      <vt:variant>
        <vt:i4>80</vt:i4>
      </vt:variant>
      <vt:variant>
        <vt:i4>0</vt:i4>
      </vt:variant>
      <vt:variant>
        <vt:i4>5</vt:i4>
      </vt:variant>
      <vt:variant>
        <vt:lpwstr/>
      </vt:variant>
      <vt:variant>
        <vt:lpwstr>_Toc189135124</vt:lpwstr>
      </vt:variant>
      <vt:variant>
        <vt:i4>1638458</vt:i4>
      </vt:variant>
      <vt:variant>
        <vt:i4>74</vt:i4>
      </vt:variant>
      <vt:variant>
        <vt:i4>0</vt:i4>
      </vt:variant>
      <vt:variant>
        <vt:i4>5</vt:i4>
      </vt:variant>
      <vt:variant>
        <vt:lpwstr/>
      </vt:variant>
      <vt:variant>
        <vt:lpwstr>_Toc189135123</vt:lpwstr>
      </vt:variant>
      <vt:variant>
        <vt:i4>1638458</vt:i4>
      </vt:variant>
      <vt:variant>
        <vt:i4>68</vt:i4>
      </vt:variant>
      <vt:variant>
        <vt:i4>0</vt:i4>
      </vt:variant>
      <vt:variant>
        <vt:i4>5</vt:i4>
      </vt:variant>
      <vt:variant>
        <vt:lpwstr/>
      </vt:variant>
      <vt:variant>
        <vt:lpwstr>_Toc189135122</vt:lpwstr>
      </vt:variant>
      <vt:variant>
        <vt:i4>1638458</vt:i4>
      </vt:variant>
      <vt:variant>
        <vt:i4>62</vt:i4>
      </vt:variant>
      <vt:variant>
        <vt:i4>0</vt:i4>
      </vt:variant>
      <vt:variant>
        <vt:i4>5</vt:i4>
      </vt:variant>
      <vt:variant>
        <vt:lpwstr/>
      </vt:variant>
      <vt:variant>
        <vt:lpwstr>_Toc189135121</vt:lpwstr>
      </vt:variant>
      <vt:variant>
        <vt:i4>1638458</vt:i4>
      </vt:variant>
      <vt:variant>
        <vt:i4>56</vt:i4>
      </vt:variant>
      <vt:variant>
        <vt:i4>0</vt:i4>
      </vt:variant>
      <vt:variant>
        <vt:i4>5</vt:i4>
      </vt:variant>
      <vt:variant>
        <vt:lpwstr/>
      </vt:variant>
      <vt:variant>
        <vt:lpwstr>_Toc189135120</vt:lpwstr>
      </vt:variant>
      <vt:variant>
        <vt:i4>1703994</vt:i4>
      </vt:variant>
      <vt:variant>
        <vt:i4>50</vt:i4>
      </vt:variant>
      <vt:variant>
        <vt:i4>0</vt:i4>
      </vt:variant>
      <vt:variant>
        <vt:i4>5</vt:i4>
      </vt:variant>
      <vt:variant>
        <vt:lpwstr/>
      </vt:variant>
      <vt:variant>
        <vt:lpwstr>_Toc189135119</vt:lpwstr>
      </vt:variant>
      <vt:variant>
        <vt:i4>1703994</vt:i4>
      </vt:variant>
      <vt:variant>
        <vt:i4>44</vt:i4>
      </vt:variant>
      <vt:variant>
        <vt:i4>0</vt:i4>
      </vt:variant>
      <vt:variant>
        <vt:i4>5</vt:i4>
      </vt:variant>
      <vt:variant>
        <vt:lpwstr/>
      </vt:variant>
      <vt:variant>
        <vt:lpwstr>_Toc189135118</vt:lpwstr>
      </vt:variant>
      <vt:variant>
        <vt:i4>1703994</vt:i4>
      </vt:variant>
      <vt:variant>
        <vt:i4>38</vt:i4>
      </vt:variant>
      <vt:variant>
        <vt:i4>0</vt:i4>
      </vt:variant>
      <vt:variant>
        <vt:i4>5</vt:i4>
      </vt:variant>
      <vt:variant>
        <vt:lpwstr/>
      </vt:variant>
      <vt:variant>
        <vt:lpwstr>_Toc189135117</vt:lpwstr>
      </vt:variant>
      <vt:variant>
        <vt:i4>1703994</vt:i4>
      </vt:variant>
      <vt:variant>
        <vt:i4>32</vt:i4>
      </vt:variant>
      <vt:variant>
        <vt:i4>0</vt:i4>
      </vt:variant>
      <vt:variant>
        <vt:i4>5</vt:i4>
      </vt:variant>
      <vt:variant>
        <vt:lpwstr/>
      </vt:variant>
      <vt:variant>
        <vt:lpwstr>_Toc189135116</vt:lpwstr>
      </vt:variant>
      <vt:variant>
        <vt:i4>1703994</vt:i4>
      </vt:variant>
      <vt:variant>
        <vt:i4>26</vt:i4>
      </vt:variant>
      <vt:variant>
        <vt:i4>0</vt:i4>
      </vt:variant>
      <vt:variant>
        <vt:i4>5</vt:i4>
      </vt:variant>
      <vt:variant>
        <vt:lpwstr/>
      </vt:variant>
      <vt:variant>
        <vt:lpwstr>_Toc189135115</vt:lpwstr>
      </vt:variant>
      <vt:variant>
        <vt:i4>1703994</vt:i4>
      </vt:variant>
      <vt:variant>
        <vt:i4>20</vt:i4>
      </vt:variant>
      <vt:variant>
        <vt:i4>0</vt:i4>
      </vt:variant>
      <vt:variant>
        <vt:i4>5</vt:i4>
      </vt:variant>
      <vt:variant>
        <vt:lpwstr/>
      </vt:variant>
      <vt:variant>
        <vt:lpwstr>_Toc189135114</vt:lpwstr>
      </vt:variant>
      <vt:variant>
        <vt:i4>1703994</vt:i4>
      </vt:variant>
      <vt:variant>
        <vt:i4>14</vt:i4>
      </vt:variant>
      <vt:variant>
        <vt:i4>0</vt:i4>
      </vt:variant>
      <vt:variant>
        <vt:i4>5</vt:i4>
      </vt:variant>
      <vt:variant>
        <vt:lpwstr/>
      </vt:variant>
      <vt:variant>
        <vt:lpwstr>_Toc189135113</vt:lpwstr>
      </vt:variant>
      <vt:variant>
        <vt:i4>1703994</vt:i4>
      </vt:variant>
      <vt:variant>
        <vt:i4>8</vt:i4>
      </vt:variant>
      <vt:variant>
        <vt:i4>0</vt:i4>
      </vt:variant>
      <vt:variant>
        <vt:i4>5</vt:i4>
      </vt:variant>
      <vt:variant>
        <vt:lpwstr/>
      </vt:variant>
      <vt:variant>
        <vt:lpwstr>_Toc189135112</vt:lpwstr>
      </vt:variant>
      <vt:variant>
        <vt:i4>1703994</vt:i4>
      </vt:variant>
      <vt:variant>
        <vt:i4>2</vt:i4>
      </vt:variant>
      <vt:variant>
        <vt:i4>0</vt:i4>
      </vt:variant>
      <vt:variant>
        <vt:i4>5</vt:i4>
      </vt:variant>
      <vt:variant>
        <vt:lpwstr/>
      </vt:variant>
      <vt:variant>
        <vt:lpwstr>_Toc189135111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Соснина Екатерина Александровна</cp:lastModifiedBy>
  <cp:revision>25</cp:revision>
  <cp:lastPrinted>2019-01-21T14:01:00Z</cp:lastPrinted>
  <dcterms:created xsi:type="dcterms:W3CDTF">2026-01-15T09:23:00Z</dcterms:created>
  <dcterms:modified xsi:type="dcterms:W3CDTF">2026-05-07T13:22:00Z</dcterms:modified>
</cp:coreProperties>
</file>